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50F2E" w:rsidRDefault="00F50F2E"/>
    <w:p w:rsidR="00F50F2E" w:rsidRDefault="00F50F2E"/>
    <w:p w:rsidR="00F50F2E" w:rsidRDefault="00F50F2E"/>
    <w:p w:rsidR="00F50F2E" w:rsidRDefault="00F50F2E"/>
    <w:p w:rsidR="00F50F2E" w:rsidRDefault="00000000">
      <w:r>
        <w:t>Daddyland:</w:t>
      </w:r>
    </w:p>
    <w:p w:rsidR="00F50F2E" w:rsidRDefault="00000000">
      <w:r>
        <w:t>The Complete Series</w:t>
      </w:r>
    </w:p>
    <w:p w:rsidR="00F50F2E" w:rsidRDefault="00F50F2E"/>
    <w:p w:rsidR="00F50F2E" w:rsidRDefault="00F50F2E"/>
    <w:p w:rsidR="00F50F2E" w:rsidRDefault="00000000">
      <w:r>
        <w:t>Volumes I-iii</w:t>
      </w:r>
    </w:p>
    <w:p w:rsidR="00F50F2E" w:rsidRDefault="00F50F2E"/>
    <w:p w:rsidR="00F50F2E" w:rsidRDefault="00F50F2E"/>
    <w:p w:rsidR="00F50F2E" w:rsidRDefault="00F50F2E"/>
    <w:p w:rsidR="00F50F2E" w:rsidRDefault="00000000">
      <w:r>
        <w:t>I: The Search</w:t>
      </w:r>
    </w:p>
    <w:p w:rsidR="00F50F2E" w:rsidRDefault="00F50F2E"/>
    <w:p w:rsidR="00F50F2E" w:rsidRDefault="00000000">
      <w:r>
        <w:t>II: the hunt</w:t>
      </w:r>
    </w:p>
    <w:p w:rsidR="00F50F2E" w:rsidRDefault="00F50F2E"/>
    <w:p w:rsidR="00F50F2E" w:rsidRDefault="00000000">
      <w:r>
        <w:t>III: the journey</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2018-2025 WALTER RED BOOKS</w:t>
      </w:r>
    </w:p>
    <w:p w:rsidR="00F50F2E" w:rsidRDefault="00F50F2E"/>
    <w:p w:rsidR="00F50F2E" w:rsidRDefault="00000000">
      <w:r>
        <w:br/>
      </w:r>
    </w:p>
    <w:p w:rsidR="00F50F2E" w:rsidRDefault="00F50F2E"/>
    <w:p w:rsidR="00F50F2E" w:rsidRDefault="00000000">
      <w:r>
        <w:t>Table of contents:</w:t>
      </w:r>
    </w:p>
    <w:p w:rsidR="00F50F2E" w:rsidRDefault="00F50F2E"/>
    <w:p w:rsidR="00F50F2E" w:rsidRDefault="00F50F2E"/>
    <w:p w:rsidR="00F50F2E" w:rsidRDefault="00F50F2E"/>
    <w:p w:rsidR="00F50F2E" w:rsidRDefault="00000000">
      <w:r>
        <w:t>Daddyland: The Search</w:t>
      </w:r>
    </w:p>
    <w:p w:rsidR="00F50F2E" w:rsidRDefault="00F50F2E"/>
    <w:p w:rsidR="00F50F2E" w:rsidRDefault="00000000">
      <w:r>
        <w:t>Originally Released October 5th, 2018</w:t>
      </w:r>
    </w:p>
    <w:p w:rsidR="00F50F2E" w:rsidRDefault="00F50F2E"/>
    <w:p w:rsidR="00F50F2E" w:rsidRDefault="00F50F2E"/>
    <w:p w:rsidR="00F50F2E" w:rsidRDefault="00F50F2E"/>
    <w:p w:rsidR="00F50F2E" w:rsidRDefault="00000000">
      <w:r>
        <w:t>Daddyland: The Hunt</w:t>
      </w:r>
    </w:p>
    <w:p w:rsidR="00F50F2E" w:rsidRDefault="00F50F2E"/>
    <w:p w:rsidR="00F50F2E" w:rsidRDefault="00000000">
      <w:r>
        <w:t>Originally Released June 18, 2019</w:t>
      </w:r>
    </w:p>
    <w:p w:rsidR="00F50F2E" w:rsidRDefault="00F50F2E"/>
    <w:p w:rsidR="00F50F2E" w:rsidRDefault="00F50F2E"/>
    <w:p w:rsidR="00F50F2E" w:rsidRDefault="00F50F2E"/>
    <w:p w:rsidR="00F50F2E" w:rsidRDefault="00000000">
      <w:r>
        <w:t>Daddyland: The Journey</w:t>
      </w:r>
    </w:p>
    <w:p w:rsidR="00F50F2E" w:rsidRDefault="00F50F2E"/>
    <w:p w:rsidR="00F50F2E" w:rsidRDefault="00000000">
      <w:r>
        <w:t>Originally Released June 2025</w:t>
      </w:r>
    </w:p>
    <w:p w:rsidR="00F50F2E" w:rsidRDefault="00F50F2E"/>
    <w:p w:rsidR="00F50F2E" w:rsidRDefault="00F50F2E"/>
    <w:p w:rsidR="00F50F2E" w:rsidRDefault="00F50F2E"/>
    <w:p w:rsidR="00F50F2E" w:rsidRDefault="00000000">
      <w:r>
        <w:lastRenderedPageBreak/>
        <w:t>Bonus content</w:t>
      </w:r>
    </w:p>
    <w:p w:rsidR="00F50F2E" w:rsidRDefault="00F50F2E"/>
    <w:p w:rsidR="00F50F2E" w:rsidRDefault="00F50F2E"/>
    <w:p w:rsidR="00F50F2E" w:rsidRDefault="00000000">
      <w:r>
        <w:br/>
      </w:r>
    </w:p>
    <w:p w:rsidR="00F50F2E" w:rsidRDefault="00F50F2E"/>
    <w:p w:rsidR="00F50F2E" w:rsidRDefault="00000000">
      <w:r>
        <w:t>Other WORKS FROM THIS ARTIST</w:t>
      </w:r>
    </w:p>
    <w:p w:rsidR="00F50F2E" w:rsidRDefault="00F50F2E"/>
    <w:p w:rsidR="00F50F2E" w:rsidRDefault="00000000">
      <w:r>
        <w:t>DEATH SONGS (OR HOW I LEARNED TO LOVE AGAIN)</w:t>
      </w:r>
    </w:p>
    <w:p w:rsidR="00F50F2E" w:rsidRDefault="00F50F2E"/>
    <w:p w:rsidR="00F50F2E" w:rsidRDefault="00000000">
      <w:r>
        <w:t>DAYS OF LAVENDER</w:t>
      </w:r>
    </w:p>
    <w:p w:rsidR="00F50F2E" w:rsidRDefault="00F50F2E"/>
    <w:p w:rsidR="00F50F2E" w:rsidRDefault="00000000">
      <w:r>
        <w:t>ANALOG EMOTIONS – VOLUMES I &amp; II</w:t>
      </w:r>
    </w:p>
    <w:p w:rsidR="00F50F2E" w:rsidRDefault="00000000">
      <w:r>
        <w:t>I: JUPITER DAYDREAMS</w:t>
      </w:r>
    </w:p>
    <w:p w:rsidR="00F50F2E" w:rsidRDefault="00000000">
      <w:r>
        <w:t>II: VIRTUES &amp; VOICES</w:t>
      </w:r>
    </w:p>
    <w:p w:rsidR="00F50F2E" w:rsidRDefault="00F50F2E"/>
    <w:p w:rsidR="00F50F2E" w:rsidRDefault="00000000">
      <w:r>
        <w:t>DADDYLAND: THE COMPLETE SERIES</w:t>
      </w:r>
    </w:p>
    <w:p w:rsidR="00F50F2E" w:rsidRDefault="00000000">
      <w:r>
        <w:t>I: THE SEARCH</w:t>
      </w:r>
    </w:p>
    <w:p w:rsidR="00F50F2E" w:rsidRDefault="00000000">
      <w:r>
        <w:t>II: THE HUNT</w:t>
      </w:r>
    </w:p>
    <w:p w:rsidR="00F50F2E" w:rsidRDefault="00000000">
      <w:r>
        <w:t>III: THE JOURNEY</w:t>
      </w:r>
    </w:p>
    <w:p w:rsidR="00F50F2E" w:rsidRDefault="00F50F2E"/>
    <w:p w:rsidR="00F50F2E" w:rsidRDefault="00000000">
      <w:r>
        <w:t>THE WHISKEY DIARIES</w:t>
      </w:r>
    </w:p>
    <w:p w:rsidR="00F50F2E" w:rsidRDefault="00F50F2E"/>
    <w:p w:rsidR="00F50F2E" w:rsidRDefault="00000000">
      <w:r>
        <w:t>FRESH CUTS: ARTIFACTS FROM 2004-2009</w:t>
      </w:r>
    </w:p>
    <w:p w:rsidR="00F50F2E" w:rsidRDefault="00F50F2E"/>
    <w:p w:rsidR="00F50F2E" w:rsidRDefault="00000000">
      <w:r>
        <w:t>HAUNTED MEMORIES (OMNIBUS EDITION)</w:t>
      </w:r>
    </w:p>
    <w:p w:rsidR="00F50F2E" w:rsidRDefault="00F50F2E"/>
    <w:p w:rsidR="00F50F2E" w:rsidRDefault="00000000">
      <w:r>
        <w:t>DEATH SONGS (OR HOW I LEARNED TO Love AGAIN):</w:t>
      </w:r>
    </w:p>
    <w:p w:rsidR="00F50F2E" w:rsidRDefault="00000000">
      <w:r>
        <w:t>SPECIAL Collector’s EDITION</w:t>
      </w:r>
    </w:p>
    <w:p w:rsidR="00F50F2E" w:rsidRDefault="00F50F2E"/>
    <w:p w:rsidR="00F50F2E" w:rsidRDefault="00000000">
      <w:r>
        <w:br/>
      </w:r>
    </w:p>
    <w:p w:rsidR="00F50F2E" w:rsidRDefault="00F50F2E"/>
    <w:p w:rsidR="00F50F2E" w:rsidRDefault="00F50F2E"/>
    <w:p w:rsidR="00F50F2E" w:rsidRDefault="00000000">
      <w:r>
        <w:t>Original 2018 cover</w:t>
      </w:r>
    </w:p>
    <w:p w:rsidR="00F50F2E" w:rsidRDefault="00F50F2E"/>
    <w:p w:rsidR="00F50F2E" w:rsidRDefault="00F50F2E"/>
    <w:p w:rsidR="00F50F2E" w:rsidRDefault="00000000">
      <w:r>
        <w:t>2025 reworked cover</w:t>
      </w:r>
    </w:p>
    <w:p w:rsidR="00F50F2E" w:rsidRDefault="00F50F2E"/>
    <w:p w:rsidR="00F50F2E" w:rsidRDefault="00000000">
      <w:r>
        <w:br/>
      </w:r>
    </w:p>
    <w:p w:rsidR="00F50F2E" w:rsidRDefault="00F50F2E"/>
    <w:p w:rsidR="00F50F2E" w:rsidRDefault="00000000">
      <w:r>
        <w:t>INTRODUCTION:</w:t>
      </w:r>
    </w:p>
    <w:p w:rsidR="00F50F2E" w:rsidRDefault="00F50F2E"/>
    <w:p w:rsidR="00F50F2E" w:rsidRDefault="00000000">
      <w:r>
        <w:t>WELCOME TO DADDYLAND,</w:t>
      </w:r>
    </w:p>
    <w:p w:rsidR="00F50F2E" w:rsidRDefault="00F50F2E"/>
    <w:p w:rsidR="00F50F2E" w:rsidRDefault="00000000">
      <w:r>
        <w:t>AN INFIINTE PLAYGROUND OF SEXUAL RAPTURE AND WET DREAMS FROM SEATTLE, WA BASED POET WALTER RED.</w:t>
      </w:r>
    </w:p>
    <w:p w:rsidR="00F50F2E" w:rsidRDefault="00F50F2E"/>
    <w:p w:rsidR="00F50F2E" w:rsidRDefault="00000000">
      <w:r>
        <w:t>LET DADDY HOLD YOUR hand as we venture through a new and exhilarating collection of sexualized euphoria’s, fetishized imaginations and carnal desires to be a good little boy.</w:t>
      </w:r>
    </w:p>
    <w:p w:rsidR="00F50F2E" w:rsidRDefault="00F50F2E"/>
    <w:p w:rsidR="00F50F2E" w:rsidRDefault="00000000">
      <w:r>
        <w:t>Mother approved</w:t>
      </w:r>
    </w:p>
    <w:p w:rsidR="00F50F2E" w:rsidRDefault="00000000">
      <w:r>
        <w:t>&amp;</w:t>
      </w:r>
    </w:p>
    <w:p w:rsidR="00F50F2E" w:rsidRDefault="00000000">
      <w:r>
        <w:lastRenderedPageBreak/>
        <w:t>Edited</w:t>
      </w:r>
    </w:p>
    <w:p w:rsidR="00F50F2E" w:rsidRDefault="00F50F2E"/>
    <w:p w:rsidR="00F50F2E" w:rsidRDefault="00000000">
      <w:r>
        <w:t>(Seriously, my mom actually owns this series)</w:t>
      </w:r>
    </w:p>
    <w:p w:rsidR="00F50F2E" w:rsidRDefault="00F50F2E"/>
    <w:p w:rsidR="00F50F2E" w:rsidRDefault="00000000">
      <w:r>
        <w:t>This volume contains:</w:t>
      </w:r>
    </w:p>
    <w:p w:rsidR="00F50F2E" w:rsidRDefault="00F50F2E"/>
    <w:p w:rsidR="00F50F2E" w:rsidRDefault="00000000">
      <w:r>
        <w:t xml:space="preserve">adult content </w:t>
      </w:r>
    </w:p>
    <w:p w:rsidR="00F50F2E" w:rsidRDefault="00000000">
      <w:r>
        <w:t xml:space="preserve">and </w:t>
      </w:r>
    </w:p>
    <w:p w:rsidR="00F50F2E" w:rsidRDefault="00000000">
      <w:r>
        <w:t>mature themes.</w:t>
      </w:r>
    </w:p>
    <w:p w:rsidR="00F50F2E" w:rsidRDefault="00F50F2E"/>
    <w:p w:rsidR="00F50F2E" w:rsidRDefault="00000000">
      <w:r>
        <w:br/>
      </w:r>
    </w:p>
    <w:p w:rsidR="00F50F2E" w:rsidRDefault="00F50F2E"/>
    <w:p w:rsidR="00F50F2E" w:rsidRDefault="00F50F2E"/>
    <w:p w:rsidR="00F50F2E" w:rsidRDefault="00F50F2E"/>
    <w:p w:rsidR="00F50F2E" w:rsidRDefault="00000000">
      <w:r>
        <w:t>*Disclaimer*</w:t>
      </w:r>
    </w:p>
    <w:p w:rsidR="00F50F2E" w:rsidRDefault="00F50F2E"/>
    <w:p w:rsidR="00F50F2E" w:rsidRDefault="00F50F2E"/>
    <w:p w:rsidR="00F50F2E" w:rsidRDefault="00F50F2E"/>
    <w:p w:rsidR="00F50F2E" w:rsidRDefault="00000000">
      <w:r>
        <w:t>This volume contains potential triggers &amp; adult themes of a sexual nature.</w:t>
      </w:r>
    </w:p>
    <w:p w:rsidR="00F50F2E" w:rsidRDefault="00F50F2E"/>
    <w:p w:rsidR="00F50F2E" w:rsidRDefault="00F50F2E"/>
    <w:p w:rsidR="00F50F2E" w:rsidRDefault="00F50F2E"/>
    <w:p w:rsidR="00F50F2E" w:rsidRDefault="00000000">
      <w:r>
        <w:t>This book is meant for the ages of 18+ only due to the themes and subject matter.</w:t>
      </w:r>
    </w:p>
    <w:p w:rsidR="00F50F2E" w:rsidRDefault="00F50F2E"/>
    <w:p w:rsidR="00F50F2E" w:rsidRDefault="00F50F2E"/>
    <w:p w:rsidR="00F50F2E" w:rsidRDefault="00F50F2E"/>
    <w:p w:rsidR="00F50F2E" w:rsidRDefault="00000000">
      <w:r>
        <w:t>Please do not continue reading further if you are under the age of 18</w:t>
      </w:r>
    </w:p>
    <w:p w:rsidR="00F50F2E" w:rsidRDefault="00F50F2E"/>
    <w:p w:rsidR="00F50F2E" w:rsidRDefault="00F50F2E"/>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This book is dedicated to Charles</w:t>
      </w:r>
    </w:p>
    <w:p w:rsidR="00F50F2E" w:rsidRDefault="00F50F2E"/>
    <w:p w:rsidR="00F50F2E" w:rsidRDefault="00F50F2E"/>
    <w:p w:rsidR="00F50F2E" w:rsidRDefault="00000000">
      <w:r>
        <w:t>Thanks daddy</w:t>
      </w:r>
    </w:p>
    <w:p w:rsidR="00F50F2E" w:rsidRDefault="00F50F2E"/>
    <w:p w:rsidR="00F50F2E" w:rsidRDefault="00F50F2E"/>
    <w:p w:rsidR="00F50F2E" w:rsidRDefault="00000000">
      <w:r>
        <w:t>For the inspiration</w:t>
      </w:r>
    </w:p>
    <w:p w:rsidR="00F50F2E" w:rsidRDefault="00F50F2E"/>
    <w:p w:rsidR="00F50F2E" w:rsidRDefault="00000000">
      <w:r>
        <w:br/>
      </w:r>
    </w:p>
    <w:p w:rsidR="00F50F2E" w:rsidRDefault="00F50F2E"/>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Daddyland: </w:t>
      </w:r>
    </w:p>
    <w:p w:rsidR="00F50F2E" w:rsidRDefault="00F50F2E"/>
    <w:p w:rsidR="00F50F2E" w:rsidRDefault="00000000">
      <w:r>
        <w:t>the Search</w:t>
      </w:r>
    </w:p>
    <w:p w:rsidR="00F50F2E" w:rsidRDefault="00F50F2E"/>
    <w:p w:rsidR="00F50F2E" w:rsidRDefault="00000000">
      <w:r>
        <w:br/>
      </w:r>
    </w:p>
    <w:p w:rsidR="00F50F2E" w:rsidRDefault="00000000">
      <w:r>
        <w:br/>
      </w:r>
    </w:p>
    <w:p w:rsidR="00F50F2E" w:rsidRDefault="00F50F2E"/>
    <w:p w:rsidR="00F50F2E" w:rsidRDefault="00F50F2E"/>
    <w:p w:rsidR="00F50F2E" w:rsidRDefault="00000000">
      <w:r>
        <w:t>Did the hands of the grandfather clock</w:t>
      </w:r>
    </w:p>
    <w:p w:rsidR="00F50F2E" w:rsidRDefault="00F50F2E"/>
    <w:p w:rsidR="00F50F2E" w:rsidRDefault="00000000">
      <w:r>
        <w:t xml:space="preserve"> located within the hallways of your mind </w:t>
      </w:r>
    </w:p>
    <w:p w:rsidR="00F50F2E" w:rsidRDefault="00F50F2E"/>
    <w:p w:rsidR="00F50F2E" w:rsidRDefault="00000000">
      <w:r>
        <w:lastRenderedPageBreak/>
        <w:t xml:space="preserve">stop greeting each other sincere </w:t>
      </w:r>
    </w:p>
    <w:p w:rsidR="00F50F2E" w:rsidRDefault="00F50F2E"/>
    <w:p w:rsidR="00F50F2E" w:rsidRDefault="00000000">
      <w:r>
        <w:t xml:space="preserve">hello’s and empty goodbyes </w:t>
      </w:r>
    </w:p>
    <w:p w:rsidR="00F50F2E" w:rsidRDefault="00F50F2E"/>
    <w:p w:rsidR="00F50F2E" w:rsidRDefault="00000000">
      <w:r>
        <w:t>when you sent that message to me?</w:t>
      </w:r>
    </w:p>
    <w:p w:rsidR="00F50F2E" w:rsidRDefault="00F50F2E"/>
    <w:p w:rsidR="00F50F2E" w:rsidRDefault="00000000">
      <w:r>
        <w:t xml:space="preserve">The sound of me hitting </w:t>
      </w:r>
    </w:p>
    <w:p w:rsidR="00F50F2E" w:rsidRDefault="00F50F2E"/>
    <w:p w:rsidR="00F50F2E" w:rsidRDefault="00000000">
      <w:r>
        <w:t xml:space="preserve">BLOCK </w:t>
      </w:r>
    </w:p>
    <w:p w:rsidR="00F50F2E" w:rsidRDefault="00F50F2E"/>
    <w:p w:rsidR="00F50F2E" w:rsidRDefault="00000000">
      <w:r>
        <w:t xml:space="preserve">wasn’t even deafening as I saw you </w:t>
      </w:r>
    </w:p>
    <w:p w:rsidR="00F50F2E" w:rsidRDefault="00F50F2E"/>
    <w:p w:rsidR="00F50F2E" w:rsidRDefault="00000000">
      <w:r>
        <w:t>attempting to reopen a wound of months past,</w:t>
      </w:r>
    </w:p>
    <w:p w:rsidR="00F50F2E" w:rsidRDefault="00F50F2E"/>
    <w:p w:rsidR="00F50F2E" w:rsidRDefault="00000000">
      <w:r>
        <w:t xml:space="preserve">Yet at the same time </w:t>
      </w:r>
    </w:p>
    <w:p w:rsidR="00F50F2E" w:rsidRDefault="00F50F2E"/>
    <w:p w:rsidR="00F50F2E" w:rsidRDefault="00000000">
      <w:r>
        <w:t>I heard the beating of my own heart.</w:t>
      </w:r>
    </w:p>
    <w:p w:rsidR="00F50F2E" w:rsidRDefault="00F50F2E"/>
    <w:p w:rsidR="00F50F2E" w:rsidRDefault="00000000">
      <w:r>
        <w:t xml:space="preserve">The savage declaration of wedding bells in a future far away, </w:t>
      </w:r>
    </w:p>
    <w:p w:rsidR="00F50F2E" w:rsidRDefault="00F50F2E"/>
    <w:p w:rsidR="00F50F2E" w:rsidRDefault="00000000">
      <w:r>
        <w:t xml:space="preserve">read in the cards at moments I put on Corinthian headdress, </w:t>
      </w:r>
    </w:p>
    <w:p w:rsidR="00F50F2E" w:rsidRDefault="00F50F2E"/>
    <w:p w:rsidR="00F50F2E" w:rsidRDefault="00000000">
      <w:r>
        <w:t xml:space="preserve">on my knees praying to a nameless face </w:t>
      </w:r>
    </w:p>
    <w:p w:rsidR="00F50F2E" w:rsidRDefault="00F50F2E"/>
    <w:p w:rsidR="00F50F2E" w:rsidRDefault="00F50F2E"/>
    <w:p w:rsidR="00F50F2E" w:rsidRDefault="00F50F2E"/>
    <w:p w:rsidR="00F50F2E" w:rsidRDefault="00000000">
      <w:r>
        <w:lastRenderedPageBreak/>
        <w:t>I begged to impregnate me.</w:t>
      </w:r>
    </w:p>
    <w:p w:rsidR="00F50F2E" w:rsidRDefault="00F50F2E"/>
    <w:p w:rsidR="00F50F2E" w:rsidRDefault="00000000">
      <w:r>
        <w:t>Like a personal virgin Mary.</w:t>
      </w:r>
    </w:p>
    <w:p w:rsidR="00F50F2E" w:rsidRDefault="00F50F2E"/>
    <w:p w:rsidR="00F50F2E" w:rsidRDefault="00000000">
      <w:r>
        <w:t xml:space="preserve">A desolate harlot of time and grace, </w:t>
      </w:r>
    </w:p>
    <w:p w:rsidR="00F50F2E" w:rsidRDefault="00F50F2E"/>
    <w:p w:rsidR="00F50F2E" w:rsidRDefault="00000000">
      <w:r>
        <w:t xml:space="preserve">awaiting for your seed to blossom </w:t>
      </w:r>
    </w:p>
    <w:p w:rsidR="00F50F2E" w:rsidRDefault="00F50F2E"/>
    <w:p w:rsidR="00F50F2E" w:rsidRDefault="00000000">
      <w:r>
        <w:t>in my wretched soul.</w:t>
      </w:r>
    </w:p>
    <w:p w:rsidR="00F50F2E" w:rsidRDefault="00F50F2E"/>
    <w:p w:rsidR="00F50F2E" w:rsidRDefault="00000000">
      <w:r>
        <w:t xml:space="preserve">But you were like the taste of forbidden fruit, </w:t>
      </w:r>
    </w:p>
    <w:p w:rsidR="00F50F2E" w:rsidRDefault="00F50F2E"/>
    <w:p w:rsidR="00F50F2E" w:rsidRDefault="00000000">
      <w:r>
        <w:t xml:space="preserve">the knowledge of a penman, </w:t>
      </w:r>
    </w:p>
    <w:p w:rsidR="00F50F2E" w:rsidRDefault="00F50F2E"/>
    <w:p w:rsidR="00F50F2E" w:rsidRDefault="00000000">
      <w:r>
        <w:t>sailing across seas of pink lemonade.</w:t>
      </w:r>
    </w:p>
    <w:p w:rsidR="00F50F2E" w:rsidRDefault="00F50F2E"/>
    <w:p w:rsidR="00F50F2E" w:rsidRDefault="00000000">
      <w:r>
        <w:t>Hoping to hold courtship with me,</w:t>
      </w:r>
    </w:p>
    <w:p w:rsidR="00F50F2E" w:rsidRDefault="00F50F2E"/>
    <w:p w:rsidR="00F50F2E" w:rsidRDefault="00000000">
      <w:r>
        <w:t xml:space="preserve">But did you forget about that grandfather clock in the grand hallway, </w:t>
      </w:r>
    </w:p>
    <w:p w:rsidR="00F50F2E" w:rsidRDefault="00F50F2E"/>
    <w:p w:rsidR="00F50F2E" w:rsidRDefault="00000000">
      <w:r>
        <w:t>the one that stopped ticking so many years ago?</w:t>
      </w:r>
    </w:p>
    <w:p w:rsidR="00F50F2E" w:rsidRDefault="00F50F2E"/>
    <w:p w:rsidR="00F50F2E" w:rsidRDefault="00000000">
      <w:r>
        <w:t>Because that’s where this leaves us,</w:t>
      </w:r>
    </w:p>
    <w:p w:rsidR="00F50F2E" w:rsidRDefault="00F50F2E"/>
    <w:p w:rsidR="00F50F2E" w:rsidRDefault="00000000">
      <w:r>
        <w:t xml:space="preserve">Forever stopped, </w:t>
      </w:r>
    </w:p>
    <w:p w:rsidR="00F50F2E" w:rsidRDefault="00F50F2E"/>
    <w:p w:rsidR="00F50F2E" w:rsidRDefault="00000000">
      <w:r>
        <w:lastRenderedPageBreak/>
        <w:t>hands just barely touching.</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But the truth is that your smell still haunts me</w:t>
      </w:r>
    </w:p>
    <w:p w:rsidR="00F50F2E" w:rsidRDefault="00F50F2E"/>
    <w:p w:rsidR="00F50F2E" w:rsidRDefault="00000000">
      <w:r>
        <w:t xml:space="preserve">Even in some of the most terrifying nightmares </w:t>
      </w:r>
    </w:p>
    <w:p w:rsidR="00F50F2E" w:rsidRDefault="00F50F2E"/>
    <w:p w:rsidR="00F50F2E" w:rsidRDefault="00000000">
      <w:r>
        <w:t xml:space="preserve">I have of a home </w:t>
      </w:r>
    </w:p>
    <w:p w:rsidR="00F50F2E" w:rsidRDefault="00F50F2E"/>
    <w:p w:rsidR="00F50F2E" w:rsidRDefault="00000000">
      <w:r>
        <w:t>that never existed.</w:t>
      </w:r>
    </w:p>
    <w:p w:rsidR="00F50F2E" w:rsidRDefault="00F50F2E"/>
    <w:p w:rsidR="00F50F2E" w:rsidRDefault="00000000">
      <w:r>
        <w:t>An empty room</w:t>
      </w:r>
    </w:p>
    <w:p w:rsidR="00F50F2E" w:rsidRDefault="00F50F2E"/>
    <w:p w:rsidR="00F50F2E" w:rsidRDefault="00000000">
      <w:r>
        <w:t xml:space="preserve">The </w:t>
      </w:r>
    </w:p>
    <w:p w:rsidR="00F50F2E" w:rsidRDefault="00F50F2E"/>
    <w:p w:rsidR="00F50F2E" w:rsidRDefault="00000000">
      <w:r>
        <w:t xml:space="preserve">spiders </w:t>
      </w:r>
    </w:p>
    <w:p w:rsidR="00F50F2E" w:rsidRDefault="00F50F2E"/>
    <w:p w:rsidR="00F50F2E" w:rsidRDefault="00000000">
      <w:r>
        <w:t xml:space="preserve">and </w:t>
      </w:r>
    </w:p>
    <w:p w:rsidR="00F50F2E" w:rsidRDefault="00F50F2E"/>
    <w:p w:rsidR="00F50F2E" w:rsidRDefault="00000000">
      <w:r>
        <w:t>mice</w:t>
      </w:r>
    </w:p>
    <w:p w:rsidR="00F50F2E" w:rsidRDefault="00F50F2E"/>
    <w:p w:rsidR="00F50F2E" w:rsidRDefault="00000000">
      <w:r>
        <w:t>Eating away</w:t>
      </w:r>
    </w:p>
    <w:p w:rsidR="00F50F2E" w:rsidRDefault="00F50F2E"/>
    <w:p w:rsidR="00F50F2E" w:rsidRDefault="00000000">
      <w:r>
        <w:t>At the last few pieces</w:t>
      </w:r>
    </w:p>
    <w:p w:rsidR="00F50F2E" w:rsidRDefault="00000000">
      <w:r>
        <w:t>Of what could have been</w:t>
      </w:r>
    </w:p>
    <w:p w:rsidR="00F50F2E" w:rsidRDefault="00F50F2E"/>
    <w:p w:rsidR="00F50F2E" w:rsidRDefault="00000000">
      <w:r>
        <w:t>You</w:t>
      </w:r>
    </w:p>
    <w:p w:rsidR="00F50F2E" w:rsidRDefault="00F50F2E"/>
    <w:p w:rsidR="00F50F2E" w:rsidRDefault="00000000">
      <w:r>
        <w:t>&amp;</w:t>
      </w:r>
    </w:p>
    <w:p w:rsidR="00F50F2E" w:rsidRDefault="00F50F2E"/>
    <w:p w:rsidR="00F50F2E" w:rsidRDefault="00000000">
      <w:r>
        <w:t>I.</w:t>
      </w:r>
    </w:p>
    <w:p w:rsidR="00F50F2E" w:rsidRDefault="00F50F2E"/>
    <w:p w:rsidR="00F50F2E" w:rsidRDefault="00F50F2E"/>
    <w:p w:rsidR="00F50F2E" w:rsidRDefault="00000000">
      <w:r>
        <w:br/>
      </w:r>
      <w:r>
        <w:br/>
      </w:r>
    </w:p>
    <w:p w:rsidR="00F50F2E" w:rsidRDefault="00F50F2E"/>
    <w:p w:rsidR="00F50F2E" w:rsidRDefault="00000000">
      <w:r>
        <w:t>Did you hear the screaming voices</w:t>
      </w:r>
    </w:p>
    <w:p w:rsidR="00F50F2E" w:rsidRDefault="00F50F2E"/>
    <w:p w:rsidR="00F50F2E" w:rsidRDefault="00000000">
      <w:r>
        <w:t>Proclaiming for unknown</w:t>
      </w:r>
    </w:p>
    <w:p w:rsidR="00F50F2E" w:rsidRDefault="00F50F2E"/>
    <w:p w:rsidR="00F50F2E" w:rsidRDefault="00000000">
      <w:r>
        <w:t>Virtues &amp; Voices</w:t>
      </w:r>
    </w:p>
    <w:p w:rsidR="00F50F2E" w:rsidRDefault="00F50F2E"/>
    <w:p w:rsidR="00F50F2E" w:rsidRDefault="00000000">
      <w:r>
        <w:t>To be set free?</w:t>
      </w:r>
    </w:p>
    <w:p w:rsidR="00F50F2E" w:rsidRDefault="00F50F2E"/>
    <w:p w:rsidR="00F50F2E" w:rsidRDefault="00000000">
      <w:r>
        <w:t>Or where you just looking for Daddy</w:t>
      </w:r>
    </w:p>
    <w:p w:rsidR="00F50F2E" w:rsidRDefault="00F50F2E"/>
    <w:p w:rsidR="00F50F2E" w:rsidRDefault="00000000">
      <w:r>
        <w:t>To take care of you</w:t>
      </w:r>
    </w:p>
    <w:p w:rsidR="00F50F2E" w:rsidRDefault="00F50F2E"/>
    <w:p w:rsidR="00F50F2E" w:rsidRDefault="00000000">
      <w:r>
        <w:lastRenderedPageBreak/>
        <w:t>And feed you shots of whiskey</w:t>
      </w:r>
    </w:p>
    <w:p w:rsidR="00F50F2E" w:rsidRDefault="00F50F2E"/>
    <w:p w:rsidR="00F50F2E" w:rsidRDefault="00000000">
      <w:r>
        <w:t>And tell you that you were</w:t>
      </w:r>
    </w:p>
    <w:p w:rsidR="00F50F2E" w:rsidRDefault="00F50F2E"/>
    <w:p w:rsidR="00F50F2E" w:rsidRDefault="00000000">
      <w:r>
        <w:t>“pretty”?</w:t>
      </w:r>
    </w:p>
    <w:p w:rsidR="00F50F2E" w:rsidRDefault="00F50F2E"/>
    <w:p w:rsidR="00F50F2E" w:rsidRDefault="00000000">
      <w:r>
        <w:t>Unfortunately,</w:t>
      </w:r>
    </w:p>
    <w:p w:rsidR="00F50F2E" w:rsidRDefault="00F50F2E"/>
    <w:p w:rsidR="00F50F2E" w:rsidRDefault="00000000">
      <w:r>
        <w:t>Daddy never came,</w:t>
      </w:r>
    </w:p>
    <w:p w:rsidR="00F50F2E" w:rsidRDefault="00F50F2E"/>
    <w:p w:rsidR="00F50F2E" w:rsidRDefault="00000000">
      <w:r>
        <w:t>And that makes me crave more touch</w:t>
      </w:r>
    </w:p>
    <w:p w:rsidR="00F50F2E" w:rsidRDefault="00F50F2E"/>
    <w:p w:rsidR="00F50F2E" w:rsidRDefault="00000000">
      <w:r>
        <w:t>From yet</w:t>
      </w:r>
    </w:p>
    <w:p w:rsidR="00F50F2E" w:rsidRDefault="00F50F2E"/>
    <w:p w:rsidR="00F50F2E" w:rsidRDefault="00000000">
      <w:r>
        <w:t>Another.</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The scent of orchids hung in the air as I walked into the bedroom</w:t>
      </w:r>
    </w:p>
    <w:p w:rsidR="00F50F2E" w:rsidRDefault="00F50F2E"/>
    <w:p w:rsidR="00F50F2E" w:rsidRDefault="00000000">
      <w:r>
        <w:t>You:</w:t>
      </w:r>
    </w:p>
    <w:p w:rsidR="00F50F2E" w:rsidRDefault="00F50F2E"/>
    <w:p w:rsidR="00F50F2E" w:rsidRDefault="00000000">
      <w:r>
        <w:t>A shining golden god among the living,</w:t>
      </w:r>
    </w:p>
    <w:p w:rsidR="00F50F2E" w:rsidRDefault="00F50F2E"/>
    <w:p w:rsidR="00F50F2E" w:rsidRDefault="00000000">
      <w:r>
        <w:t>Curated perfectly into the shape of a question</w:t>
      </w:r>
    </w:p>
    <w:p w:rsidR="00F50F2E" w:rsidRDefault="00F50F2E"/>
    <w:p w:rsidR="00F50F2E" w:rsidRDefault="00000000">
      <w:r>
        <w:t>marked upon my bed</w:t>
      </w:r>
    </w:p>
    <w:p w:rsidR="00F50F2E" w:rsidRDefault="00F50F2E"/>
    <w:p w:rsidR="00F50F2E" w:rsidRDefault="00000000">
      <w:r>
        <w:t>Curled up softly and seductively in the sheets.</w:t>
      </w:r>
    </w:p>
    <w:p w:rsidR="00F50F2E" w:rsidRDefault="00F50F2E"/>
    <w:p w:rsidR="00F50F2E" w:rsidRDefault="00000000">
      <w:r>
        <w:t>Was that glance you just gave me</w:t>
      </w:r>
    </w:p>
    <w:p w:rsidR="00F50F2E" w:rsidRDefault="00F50F2E"/>
    <w:p w:rsidR="00F50F2E" w:rsidRDefault="00000000">
      <w:r>
        <w:t>As you smirked at me in passing as I also cast a returning lustful side eye to you,</w:t>
      </w:r>
    </w:p>
    <w:p w:rsidR="00F50F2E" w:rsidRDefault="00F50F2E"/>
    <w:p w:rsidR="00F50F2E" w:rsidRDefault="00000000">
      <w:r>
        <w:t>Enough to make you question ever taking a chance on me?</w:t>
      </w:r>
      <w:r>
        <w:br/>
      </w:r>
    </w:p>
    <w:p w:rsidR="00F50F2E" w:rsidRDefault="00000000">
      <w:r>
        <w:t>Like that one ABBA song that broke across the airwaves just now?</w:t>
      </w:r>
    </w:p>
    <w:p w:rsidR="00F50F2E" w:rsidRDefault="00F50F2E"/>
    <w:p w:rsidR="00F50F2E" w:rsidRDefault="00000000">
      <w:r>
        <w:t>Yet the truest answer is, are you willing to break free from your own traditions,</w:t>
      </w:r>
    </w:p>
    <w:p w:rsidR="00F50F2E" w:rsidRDefault="00F50F2E"/>
    <w:p w:rsidR="00F50F2E" w:rsidRDefault="00000000">
      <w:r>
        <w:t>Dissolve the pesticides onto your tongue and pray to a god that</w:t>
      </w:r>
    </w:p>
    <w:p w:rsidR="00F50F2E" w:rsidRDefault="00F50F2E"/>
    <w:p w:rsidR="00F50F2E" w:rsidRDefault="00F50F2E"/>
    <w:p w:rsidR="00F50F2E" w:rsidRDefault="00000000">
      <w:r>
        <w:t>Truly never existed?</w:t>
      </w:r>
    </w:p>
    <w:p w:rsidR="00F50F2E" w:rsidRDefault="00F50F2E"/>
    <w:p w:rsidR="00F50F2E" w:rsidRDefault="00000000">
      <w:r>
        <w:t xml:space="preserve">So many mixed thoughts and emotions left </w:t>
      </w:r>
    </w:p>
    <w:p w:rsidR="00F50F2E" w:rsidRDefault="00F50F2E"/>
    <w:p w:rsidR="00F50F2E" w:rsidRDefault="00000000">
      <w:r>
        <w:t xml:space="preserve">unanswered in these moments of lustful intent and </w:t>
      </w:r>
    </w:p>
    <w:p w:rsidR="00F50F2E" w:rsidRDefault="00000000">
      <w:r>
        <w:t>desire,</w:t>
      </w:r>
    </w:p>
    <w:p w:rsidR="00F50F2E" w:rsidRDefault="00F50F2E"/>
    <w:p w:rsidR="00F50F2E" w:rsidRDefault="00000000">
      <w:r>
        <w:t xml:space="preserve">As daydreams of </w:t>
      </w:r>
    </w:p>
    <w:p w:rsidR="00F50F2E" w:rsidRDefault="00F50F2E"/>
    <w:p w:rsidR="00F50F2E" w:rsidRDefault="00000000">
      <w:r>
        <w:t xml:space="preserve">Manhattans </w:t>
      </w:r>
    </w:p>
    <w:p w:rsidR="00F50F2E" w:rsidRDefault="00F50F2E"/>
    <w:p w:rsidR="00F50F2E" w:rsidRDefault="00000000">
      <w:r>
        <w:t xml:space="preserve">&amp; </w:t>
      </w:r>
    </w:p>
    <w:p w:rsidR="00F50F2E" w:rsidRDefault="00F50F2E"/>
    <w:p w:rsidR="00F50F2E" w:rsidRDefault="00000000">
      <w:r>
        <w:t xml:space="preserve">Dry Martini’s </w:t>
      </w:r>
    </w:p>
    <w:p w:rsidR="00F50F2E" w:rsidRDefault="00F50F2E"/>
    <w:p w:rsidR="00F50F2E" w:rsidRDefault="00000000">
      <w:r>
        <w:t xml:space="preserve">wash down </w:t>
      </w:r>
    </w:p>
    <w:p w:rsidR="00F50F2E" w:rsidRDefault="00F50F2E"/>
    <w:p w:rsidR="00F50F2E" w:rsidRDefault="00000000">
      <w:r>
        <w:t xml:space="preserve">the sour taste </w:t>
      </w:r>
    </w:p>
    <w:p w:rsidR="00F50F2E" w:rsidRDefault="00F50F2E"/>
    <w:p w:rsidR="00F50F2E" w:rsidRDefault="00000000">
      <w:r>
        <w:t xml:space="preserve">of </w:t>
      </w:r>
    </w:p>
    <w:p w:rsidR="00F50F2E" w:rsidRDefault="00F50F2E"/>
    <w:p w:rsidR="00F50F2E" w:rsidRDefault="00000000">
      <w:r>
        <w:t xml:space="preserve">searching </w:t>
      </w:r>
    </w:p>
    <w:p w:rsidR="00F50F2E" w:rsidRDefault="00F50F2E"/>
    <w:p w:rsidR="00F50F2E" w:rsidRDefault="00000000">
      <w:r>
        <w:t xml:space="preserve">for </w:t>
      </w:r>
    </w:p>
    <w:p w:rsidR="00F50F2E" w:rsidRDefault="00F50F2E"/>
    <w:p w:rsidR="00F50F2E" w:rsidRDefault="00000000">
      <w:r>
        <w:t>you.</w:t>
      </w:r>
    </w:p>
    <w:p w:rsidR="00F50F2E" w:rsidRDefault="00F50F2E"/>
    <w:p w:rsidR="00F50F2E" w:rsidRDefault="00000000">
      <w:r>
        <w:br/>
      </w:r>
      <w:r>
        <w:br/>
      </w:r>
    </w:p>
    <w:p w:rsidR="00F50F2E" w:rsidRDefault="00F50F2E"/>
    <w:p w:rsidR="00F50F2E" w:rsidRDefault="00000000">
      <w:r>
        <w:t xml:space="preserve">Did you notice the shades </w:t>
      </w:r>
    </w:p>
    <w:p w:rsidR="00F50F2E" w:rsidRDefault="00F50F2E"/>
    <w:p w:rsidR="00F50F2E" w:rsidRDefault="00000000">
      <w:r>
        <w:lastRenderedPageBreak/>
        <w:t xml:space="preserve">of black and blue I wanted </w:t>
      </w:r>
    </w:p>
    <w:p w:rsidR="00F50F2E" w:rsidRDefault="00F50F2E"/>
    <w:p w:rsidR="00F50F2E" w:rsidRDefault="00000000">
      <w:r>
        <w:t xml:space="preserve">you to destroy me with </w:t>
      </w:r>
    </w:p>
    <w:p w:rsidR="00F50F2E" w:rsidRDefault="00F50F2E"/>
    <w:p w:rsidR="00F50F2E" w:rsidRDefault="00000000">
      <w:r>
        <w:t xml:space="preserve">in those enticing moments of </w:t>
      </w:r>
    </w:p>
    <w:p w:rsidR="00F50F2E" w:rsidRDefault="00F50F2E"/>
    <w:p w:rsidR="00F50F2E" w:rsidRDefault="00000000">
      <w:r>
        <w:t xml:space="preserve">ecstatic bliss </w:t>
      </w:r>
    </w:p>
    <w:p w:rsidR="00F50F2E" w:rsidRDefault="00F50F2E"/>
    <w:p w:rsidR="00F50F2E" w:rsidRDefault="00000000">
      <w:r>
        <w:t xml:space="preserve">and sexually tense </w:t>
      </w:r>
    </w:p>
    <w:p w:rsidR="00F50F2E" w:rsidRDefault="00F50F2E"/>
    <w:p w:rsidR="00F50F2E" w:rsidRDefault="00000000">
      <w:r>
        <w:t xml:space="preserve">anguish as you tied </w:t>
      </w:r>
    </w:p>
    <w:p w:rsidR="00F50F2E" w:rsidRDefault="00F50F2E"/>
    <w:p w:rsidR="00F50F2E" w:rsidRDefault="00000000">
      <w:r>
        <w:t>me to the headboard?</w:t>
      </w:r>
    </w:p>
    <w:p w:rsidR="00F50F2E" w:rsidRDefault="00F50F2E"/>
    <w:p w:rsidR="00F50F2E" w:rsidRDefault="00000000">
      <w:r>
        <w:t xml:space="preserve">Headlong into the void </w:t>
      </w:r>
    </w:p>
    <w:p w:rsidR="00F50F2E" w:rsidRDefault="00F50F2E"/>
    <w:p w:rsidR="00F50F2E" w:rsidRDefault="00000000">
      <w:r>
        <w:t xml:space="preserve">of the unimaginable dream </w:t>
      </w:r>
    </w:p>
    <w:p w:rsidR="00F50F2E" w:rsidRDefault="00F50F2E"/>
    <w:p w:rsidR="00F50F2E" w:rsidRDefault="00000000">
      <w:r>
        <w:t xml:space="preserve">that a round peg </w:t>
      </w:r>
    </w:p>
    <w:p w:rsidR="00F50F2E" w:rsidRDefault="00F50F2E"/>
    <w:p w:rsidR="00F50F2E" w:rsidRDefault="00000000">
      <w:r>
        <w:t xml:space="preserve">can fit into a </w:t>
      </w:r>
    </w:p>
    <w:p w:rsidR="00F50F2E" w:rsidRDefault="00F50F2E"/>
    <w:p w:rsidR="00F50F2E" w:rsidRDefault="00000000">
      <w:r>
        <w:t>square hole.</w:t>
      </w:r>
    </w:p>
    <w:p w:rsidR="00F50F2E" w:rsidRDefault="00F50F2E"/>
    <w:p w:rsidR="00F50F2E" w:rsidRDefault="00000000">
      <w:r>
        <w:t>Did it feel good Daddy,</w:t>
      </w:r>
    </w:p>
    <w:p w:rsidR="00F50F2E" w:rsidRDefault="00F50F2E"/>
    <w:p w:rsidR="00F50F2E" w:rsidRDefault="00000000">
      <w:r>
        <w:lastRenderedPageBreak/>
        <w:t>When you wrapped the globe</w:t>
      </w:r>
    </w:p>
    <w:p w:rsidR="00F50F2E" w:rsidRDefault="00F50F2E"/>
    <w:p w:rsidR="00F50F2E" w:rsidRDefault="00F50F2E"/>
    <w:p w:rsidR="00F50F2E" w:rsidRDefault="00000000">
      <w:r>
        <w:t xml:space="preserve"> of the universe around </w:t>
      </w:r>
    </w:p>
    <w:p w:rsidR="00F50F2E" w:rsidRDefault="00F50F2E"/>
    <w:p w:rsidR="00F50F2E" w:rsidRDefault="00000000">
      <w:r>
        <w:t>your fingers,</w:t>
      </w:r>
    </w:p>
    <w:p w:rsidR="00F50F2E" w:rsidRDefault="00F50F2E"/>
    <w:p w:rsidR="00F50F2E" w:rsidRDefault="00000000">
      <w:r>
        <w:t>Inserting them three deep into my soul?</w:t>
      </w:r>
    </w:p>
    <w:p w:rsidR="00F50F2E" w:rsidRDefault="00F50F2E"/>
    <w:p w:rsidR="00F50F2E" w:rsidRDefault="00000000">
      <w:r>
        <w:t>Was I your perfection?</w:t>
      </w:r>
    </w:p>
    <w:p w:rsidR="00F50F2E" w:rsidRDefault="00F50F2E"/>
    <w:p w:rsidR="00F50F2E" w:rsidRDefault="00000000">
      <w:r>
        <w:t xml:space="preserve">Dressed in the wrecked shape of an alcoholic </w:t>
      </w:r>
    </w:p>
    <w:p w:rsidR="00F50F2E" w:rsidRDefault="00F50F2E"/>
    <w:p w:rsidR="00F50F2E" w:rsidRDefault="00000000">
      <w:r>
        <w:t>dementia infused gin and tonic</w:t>
      </w:r>
    </w:p>
    <w:p w:rsidR="00F50F2E" w:rsidRDefault="00F50F2E"/>
    <w:p w:rsidR="00F50F2E" w:rsidRDefault="00000000">
      <w:r>
        <w:t>I served to you in my harness</w:t>
      </w:r>
    </w:p>
    <w:p w:rsidR="00F50F2E" w:rsidRDefault="00F50F2E"/>
    <w:p w:rsidR="00F50F2E" w:rsidRDefault="00000000">
      <w:r>
        <w:t xml:space="preserve">Just enough </w:t>
      </w:r>
    </w:p>
    <w:p w:rsidR="00F50F2E" w:rsidRDefault="00F50F2E"/>
    <w:p w:rsidR="00F50F2E" w:rsidRDefault="00000000">
      <w:r>
        <w:t>to make you</w:t>
      </w:r>
    </w:p>
    <w:p w:rsidR="00F50F2E" w:rsidRDefault="00F50F2E"/>
    <w:p w:rsidR="00F50F2E" w:rsidRDefault="00000000">
      <w:r>
        <w:t xml:space="preserve"> desire me </w:t>
      </w:r>
    </w:p>
    <w:p w:rsidR="00F50F2E" w:rsidRDefault="00F50F2E"/>
    <w:p w:rsidR="00F50F2E" w:rsidRDefault="00000000">
      <w:r>
        <w:t xml:space="preserve">for more </w:t>
      </w:r>
    </w:p>
    <w:p w:rsidR="00F50F2E" w:rsidRDefault="00F50F2E"/>
    <w:p w:rsidR="00F50F2E" w:rsidRDefault="00000000">
      <w:r>
        <w:t xml:space="preserve">than </w:t>
      </w:r>
    </w:p>
    <w:p w:rsidR="00F50F2E" w:rsidRDefault="00F50F2E"/>
    <w:p w:rsidR="00F50F2E" w:rsidRDefault="00000000">
      <w:r>
        <w:t xml:space="preserve">my </w:t>
      </w:r>
    </w:p>
    <w:p w:rsidR="00F50F2E" w:rsidRDefault="00F50F2E"/>
    <w:p w:rsidR="00F50F2E" w:rsidRDefault="00000000">
      <w:r>
        <w:t>body?</w:t>
      </w:r>
    </w:p>
    <w:p w:rsidR="00F50F2E" w:rsidRDefault="00F50F2E"/>
    <w:p w:rsidR="00F50F2E" w:rsidRDefault="00000000">
      <w:r>
        <w:br/>
      </w:r>
    </w:p>
    <w:p w:rsidR="00F50F2E" w:rsidRDefault="00000000">
      <w:r>
        <w:br/>
      </w:r>
    </w:p>
    <w:p w:rsidR="00F50F2E" w:rsidRDefault="00F50F2E"/>
    <w:p w:rsidR="00F50F2E" w:rsidRDefault="00000000">
      <w:r>
        <w:t xml:space="preserve">Did those passionate </w:t>
      </w:r>
    </w:p>
    <w:p w:rsidR="00F50F2E" w:rsidRDefault="00F50F2E"/>
    <w:p w:rsidR="00F50F2E" w:rsidRDefault="00000000">
      <w:r>
        <w:t>moments of desire</w:t>
      </w:r>
    </w:p>
    <w:p w:rsidR="00F50F2E" w:rsidRDefault="00F50F2E"/>
    <w:p w:rsidR="00F50F2E" w:rsidRDefault="00000000">
      <w:r>
        <w:t xml:space="preserve">excite you </w:t>
      </w:r>
    </w:p>
    <w:p w:rsidR="00F50F2E" w:rsidRDefault="00F50F2E"/>
    <w:p w:rsidR="00F50F2E" w:rsidRDefault="00000000">
      <w:r>
        <w:t xml:space="preserve">to write </w:t>
      </w:r>
    </w:p>
    <w:p w:rsidR="00F50F2E" w:rsidRDefault="00F50F2E"/>
    <w:p w:rsidR="00F50F2E" w:rsidRDefault="00000000">
      <w:r>
        <w:t xml:space="preserve">an entire </w:t>
      </w:r>
    </w:p>
    <w:p w:rsidR="00F50F2E" w:rsidRDefault="00F50F2E"/>
    <w:p w:rsidR="00F50F2E" w:rsidRDefault="00000000">
      <w:r>
        <w:t>book of poetry</w:t>
      </w:r>
    </w:p>
    <w:p w:rsidR="00F50F2E" w:rsidRDefault="00F50F2E"/>
    <w:p w:rsidR="00F50F2E" w:rsidRDefault="00000000">
      <w:r>
        <w:t xml:space="preserve">About your hunt </w:t>
      </w:r>
    </w:p>
    <w:p w:rsidR="00F50F2E" w:rsidRDefault="00F50F2E"/>
    <w:p w:rsidR="00F50F2E" w:rsidRDefault="00000000">
      <w:r>
        <w:t>for a Daddy,</w:t>
      </w:r>
    </w:p>
    <w:p w:rsidR="00F50F2E" w:rsidRDefault="00F50F2E"/>
    <w:p w:rsidR="00F50F2E" w:rsidRDefault="00000000">
      <w:r>
        <w:t>Or was it truly the desire</w:t>
      </w:r>
    </w:p>
    <w:p w:rsidR="00F50F2E" w:rsidRDefault="00F50F2E"/>
    <w:p w:rsidR="00F50F2E" w:rsidRDefault="00000000">
      <w:r>
        <w:t>to embrace</w:t>
      </w:r>
    </w:p>
    <w:p w:rsidR="00F50F2E" w:rsidRDefault="00F50F2E"/>
    <w:p w:rsidR="00F50F2E" w:rsidRDefault="00000000">
      <w:r>
        <w:t>your intimacy issues</w:t>
      </w:r>
    </w:p>
    <w:p w:rsidR="00F50F2E" w:rsidRDefault="00F50F2E"/>
    <w:p w:rsidR="00F50F2E" w:rsidRDefault="00000000">
      <w:r>
        <w:t>of having</w:t>
      </w:r>
    </w:p>
    <w:p w:rsidR="00F50F2E" w:rsidRDefault="00F50F2E"/>
    <w:p w:rsidR="00F50F2E" w:rsidRDefault="00000000">
      <w:r>
        <w:t>an actual relationship</w:t>
      </w:r>
    </w:p>
    <w:p w:rsidR="00F50F2E" w:rsidRDefault="00F50F2E"/>
    <w:p w:rsidR="00F50F2E" w:rsidRDefault="00000000">
      <w:r>
        <w:t>with your</w:t>
      </w:r>
    </w:p>
    <w:p w:rsidR="00F50F2E" w:rsidRDefault="00F50F2E"/>
    <w:p w:rsidR="00F50F2E" w:rsidRDefault="00000000">
      <w:r>
        <w:t>father?</w:t>
      </w:r>
    </w:p>
    <w:p w:rsidR="00F50F2E" w:rsidRDefault="00F50F2E"/>
    <w:p w:rsidR="00F50F2E" w:rsidRDefault="00F50F2E"/>
    <w:p w:rsidR="00F50F2E" w:rsidRDefault="00000000">
      <w:r>
        <w:br/>
      </w:r>
    </w:p>
    <w:p w:rsidR="00F50F2E" w:rsidRDefault="00F50F2E"/>
    <w:p w:rsidR="00F50F2E" w:rsidRDefault="00000000">
      <w:r>
        <w:t>Was I a good boy when I spread my legs wide,</w:t>
      </w:r>
    </w:p>
    <w:p w:rsidR="00F50F2E" w:rsidRDefault="00F50F2E"/>
    <w:p w:rsidR="00F50F2E" w:rsidRDefault="00000000">
      <w:r>
        <w:t>Inviting you to consummate the spirit of my well-being?</w:t>
      </w:r>
    </w:p>
    <w:p w:rsidR="00F50F2E" w:rsidRDefault="00F50F2E"/>
    <w:p w:rsidR="00F50F2E" w:rsidRDefault="00000000">
      <w:r>
        <w:t xml:space="preserve">Was my sensual anguish and quivering moments, like a serpent between the blood red velvet sheets </w:t>
      </w:r>
    </w:p>
    <w:p w:rsidR="00F50F2E" w:rsidRDefault="00000000">
      <w:r>
        <w:t>of my bed enough for you to deliver the gift of life to my tabernacle?</w:t>
      </w:r>
    </w:p>
    <w:p w:rsidR="00F50F2E" w:rsidRDefault="00F50F2E"/>
    <w:p w:rsidR="00F50F2E" w:rsidRDefault="00000000">
      <w:r>
        <w:t xml:space="preserve">Was it the way my eyes, burning with a desire and vulgar fire, rolled back into my skull as you thrusted yourself into me each time, </w:t>
      </w:r>
    </w:p>
    <w:p w:rsidR="00F50F2E" w:rsidRDefault="00F50F2E"/>
    <w:p w:rsidR="00F50F2E" w:rsidRDefault="00000000">
      <w:r>
        <w:t>fully learning the proper method of being fucked like a good little boy enough for you?</w:t>
      </w:r>
    </w:p>
    <w:p w:rsidR="00F50F2E" w:rsidRDefault="00F50F2E"/>
    <w:p w:rsidR="00F50F2E" w:rsidRDefault="00000000">
      <w:r>
        <w:t>Maybe it was the sweetest of nothings you whispered into my ear,</w:t>
      </w:r>
    </w:p>
    <w:p w:rsidR="00F50F2E" w:rsidRDefault="00000000">
      <w:r>
        <w:t>Your breath heavy with the desire to finally release the holy spirit within the confines of my private chambers?</w:t>
      </w:r>
    </w:p>
    <w:p w:rsidR="00F50F2E" w:rsidRDefault="00F50F2E"/>
    <w:p w:rsidR="00F50F2E" w:rsidRDefault="00000000">
      <w:r>
        <w:t>It could have also been the moment I threw you back in a feverish fit of wanting to ride you like the stallion you turned out to be.</w:t>
      </w:r>
    </w:p>
    <w:p w:rsidR="00F50F2E" w:rsidRDefault="00F50F2E"/>
    <w:p w:rsidR="00F50F2E" w:rsidRDefault="00000000">
      <w:r>
        <w:t>Or it could have been me pounding my hands against the wall as you fucked me so hard,</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That I was beginning to believe in god.</w:t>
      </w:r>
    </w:p>
    <w:p w:rsidR="00F50F2E" w:rsidRDefault="00F50F2E"/>
    <w:p w:rsidR="00F50F2E" w:rsidRDefault="00000000">
      <w:r>
        <w:t xml:space="preserve">No-one will ever know except me, when I fall in love </w:t>
      </w:r>
    </w:p>
    <w:p w:rsidR="00F50F2E" w:rsidRDefault="00F50F2E"/>
    <w:p w:rsidR="00F50F2E" w:rsidRDefault="00000000">
      <w:r>
        <w:t>with the next Daddy</w:t>
      </w:r>
    </w:p>
    <w:p w:rsidR="00F50F2E" w:rsidRDefault="00F50F2E"/>
    <w:p w:rsidR="00F50F2E" w:rsidRDefault="00F50F2E"/>
    <w:p w:rsidR="00F50F2E" w:rsidRDefault="00000000">
      <w:r>
        <w:t>Who treats me like the good boy I am.</w:t>
      </w:r>
    </w:p>
    <w:p w:rsidR="00F50F2E" w:rsidRDefault="00F50F2E"/>
    <w:p w:rsidR="00F50F2E" w:rsidRDefault="00000000">
      <w:r>
        <w:br/>
      </w:r>
    </w:p>
    <w:p w:rsidR="00F50F2E" w:rsidRDefault="00000000">
      <w:r>
        <w:br/>
      </w:r>
    </w:p>
    <w:p w:rsidR="00F50F2E" w:rsidRDefault="00F50F2E"/>
    <w:p w:rsidR="00F50F2E" w:rsidRDefault="00000000">
      <w:r>
        <w:t>I can hear your voice so loudly within my mind as the gaggles of onlookers casually begins to grow.</w:t>
      </w:r>
    </w:p>
    <w:p w:rsidR="00F50F2E" w:rsidRDefault="00F50F2E"/>
    <w:p w:rsidR="00F50F2E" w:rsidRDefault="00000000">
      <w:r>
        <w:t>Their undistinguishable bibble-babble talk of commonality sounds indistinct and faint as these words begin to pen themselves.</w:t>
      </w:r>
    </w:p>
    <w:p w:rsidR="00F50F2E" w:rsidRDefault="00F50F2E"/>
    <w:p w:rsidR="00F50F2E" w:rsidRDefault="00000000">
      <w:r>
        <w:t>Wandering into back-room memories of you</w:t>
      </w:r>
    </w:p>
    <w:p w:rsidR="00F50F2E" w:rsidRDefault="00F50F2E"/>
    <w:p w:rsidR="00F50F2E" w:rsidRDefault="00000000">
      <w:r>
        <w:t>Lost to a night of remembrance,</w:t>
      </w:r>
    </w:p>
    <w:p w:rsidR="00F50F2E" w:rsidRDefault="00000000">
      <w:r>
        <w:t>The night you embraced me in a passionate desire, the moon hanging high over the great sand dunes of Colorado,</w:t>
      </w:r>
    </w:p>
    <w:p w:rsidR="00F50F2E" w:rsidRDefault="00F50F2E"/>
    <w:p w:rsidR="00F50F2E" w:rsidRDefault="00000000">
      <w:r>
        <w:t>Glimmering softly across the still-black waters of the hot spring we were embroidered into as the universe surrounded us.</w:t>
      </w:r>
    </w:p>
    <w:p w:rsidR="00F50F2E" w:rsidRDefault="00F50F2E"/>
    <w:p w:rsidR="00F50F2E" w:rsidRDefault="00000000">
      <w:r>
        <w:t>You slowly pulled me in towards you.</w:t>
      </w:r>
    </w:p>
    <w:p w:rsidR="00F50F2E" w:rsidRDefault="00F50F2E"/>
    <w:p w:rsidR="00F50F2E" w:rsidRDefault="00000000">
      <w:r>
        <w:t>My legs upturning onto yours, a sensation of flesh tones marrying into one another.</w:t>
      </w:r>
    </w:p>
    <w:p w:rsidR="00F50F2E" w:rsidRDefault="00F50F2E"/>
    <w:p w:rsidR="00F50F2E" w:rsidRDefault="00000000">
      <w:r>
        <w:t>A pound of flesh to be repaid again one day in remittance</w:t>
      </w:r>
    </w:p>
    <w:p w:rsidR="00F50F2E" w:rsidRDefault="00F50F2E"/>
    <w:p w:rsidR="00F50F2E" w:rsidRDefault="00000000">
      <w:r>
        <w:t>To learn that falling out of love with you was the most difficult thing to ever do.</w:t>
      </w:r>
    </w:p>
    <w:p w:rsidR="00F50F2E" w:rsidRDefault="00F50F2E"/>
    <w:p w:rsidR="00F50F2E" w:rsidRDefault="00000000">
      <w:r>
        <w:br/>
      </w:r>
    </w:p>
    <w:p w:rsidR="00F50F2E" w:rsidRDefault="00000000">
      <w:r>
        <w:br/>
      </w:r>
    </w:p>
    <w:p w:rsidR="00F50F2E" w:rsidRDefault="00F50F2E"/>
    <w:p w:rsidR="00F50F2E" w:rsidRDefault="00F50F2E"/>
    <w:p w:rsidR="00F50F2E" w:rsidRDefault="00000000">
      <w:r>
        <w:t>Let’s be honest here and now.</w:t>
      </w:r>
    </w:p>
    <w:p w:rsidR="00F50F2E" w:rsidRDefault="00F50F2E"/>
    <w:p w:rsidR="00F50F2E" w:rsidRDefault="00000000">
      <w:r>
        <w:t xml:space="preserve">Give up that fabled wet dream </w:t>
      </w:r>
    </w:p>
    <w:p w:rsidR="00F50F2E" w:rsidRDefault="00F50F2E"/>
    <w:p w:rsidR="00F50F2E" w:rsidRDefault="00000000">
      <w:r>
        <w:t>of your hunt for a Daddy.</w:t>
      </w:r>
    </w:p>
    <w:p w:rsidR="00F50F2E" w:rsidRDefault="00F50F2E"/>
    <w:p w:rsidR="00F50F2E" w:rsidRDefault="00000000">
      <w:r>
        <w:t xml:space="preserve">Its yet another wild goose chase </w:t>
      </w:r>
    </w:p>
    <w:p w:rsidR="00F50F2E" w:rsidRDefault="00F50F2E"/>
    <w:p w:rsidR="00F50F2E" w:rsidRDefault="00000000">
      <w:r>
        <w:t>across the street to the next bar,</w:t>
      </w:r>
    </w:p>
    <w:p w:rsidR="00F50F2E" w:rsidRDefault="00F50F2E"/>
    <w:p w:rsidR="00F50F2E" w:rsidRDefault="00000000">
      <w:r>
        <w:t xml:space="preserve">Where you can validate yourself in unwelcomed approaches of older men </w:t>
      </w:r>
    </w:p>
    <w:p w:rsidR="00F50F2E" w:rsidRDefault="00F50F2E"/>
    <w:p w:rsidR="00F50F2E" w:rsidRDefault="00000000">
      <w:r>
        <w:t>who are merely invested in only your body and not your soul.</w:t>
      </w:r>
    </w:p>
    <w:p w:rsidR="00F50F2E" w:rsidRDefault="00F50F2E"/>
    <w:p w:rsidR="00F50F2E" w:rsidRDefault="00F50F2E"/>
    <w:p w:rsidR="00F50F2E" w:rsidRDefault="00000000">
      <w:r>
        <w:t>“One more whiskey please.”</w:t>
      </w:r>
    </w:p>
    <w:p w:rsidR="00F50F2E" w:rsidRDefault="00F50F2E"/>
    <w:p w:rsidR="00F50F2E" w:rsidRDefault="00F50F2E"/>
    <w:p w:rsidR="00F50F2E" w:rsidRDefault="00000000">
      <w:r>
        <w:lastRenderedPageBreak/>
        <w:t>As you walked to the bathroom to take a swig from your flask and hope someone awaits at the glory-hole.</w:t>
      </w:r>
    </w:p>
    <w:p w:rsidR="00F50F2E" w:rsidRDefault="00F50F2E"/>
    <w:p w:rsidR="00F50F2E" w:rsidRDefault="00000000">
      <w:r>
        <w:t>Waiting patiently for deliverance of lovers warmth.</w:t>
      </w:r>
      <w:r>
        <w:br/>
      </w:r>
    </w:p>
    <w:p w:rsidR="00F50F2E" w:rsidRDefault="00F50F2E"/>
    <w:p w:rsidR="00F50F2E" w:rsidRDefault="00000000">
      <w:r>
        <w:t>Aimed directly for my open mouth, like a babe sucking at the teat of mother,</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Or patiently waiting for the minister </w:t>
      </w:r>
    </w:p>
    <w:p w:rsidR="00F50F2E" w:rsidRDefault="00F50F2E"/>
    <w:p w:rsidR="00F50F2E" w:rsidRDefault="00000000">
      <w:r>
        <w:t>to feed me the blood and body of Christ.</w:t>
      </w:r>
    </w:p>
    <w:p w:rsidR="00F50F2E" w:rsidRDefault="00F50F2E"/>
    <w:p w:rsidR="00F50F2E" w:rsidRDefault="00000000">
      <w:r>
        <w:t>Lusting after brisk autumnal moments of</w:t>
      </w:r>
    </w:p>
    <w:p w:rsidR="00F50F2E" w:rsidRDefault="00F50F2E"/>
    <w:p w:rsidR="00F50F2E" w:rsidRDefault="00000000">
      <w:r>
        <w:t xml:space="preserve"> tangent lapses of reason.</w:t>
      </w:r>
    </w:p>
    <w:p w:rsidR="00F50F2E" w:rsidRDefault="00F50F2E"/>
    <w:p w:rsidR="00F50F2E" w:rsidRDefault="00000000">
      <w:r>
        <w:t>Memories untold,</w:t>
      </w:r>
    </w:p>
    <w:p w:rsidR="00F50F2E" w:rsidRDefault="00F50F2E"/>
    <w:p w:rsidR="00F50F2E" w:rsidRDefault="00000000">
      <w:r>
        <w:t>Lives unfucked.</w:t>
      </w:r>
    </w:p>
    <w:p w:rsidR="00F50F2E" w:rsidRDefault="00F50F2E"/>
    <w:p w:rsidR="00F50F2E" w:rsidRDefault="00000000">
      <w:r>
        <w:t>Bodies not yet explored.</w:t>
      </w:r>
    </w:p>
    <w:p w:rsidR="00F50F2E" w:rsidRDefault="00F50F2E"/>
    <w:p w:rsidR="00F50F2E" w:rsidRDefault="00000000">
      <w:r>
        <w:t xml:space="preserve">Was I truly ready to take your load </w:t>
      </w:r>
    </w:p>
    <w:p w:rsidR="00F50F2E" w:rsidRDefault="00F50F2E"/>
    <w:p w:rsidR="00F50F2E" w:rsidRDefault="00000000">
      <w:r>
        <w:t>freely and willingly?</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Did the waves beginning to lap at the sides of the houseboat you just fucked me on make you happy to be inside of me once more?</w:t>
      </w:r>
    </w:p>
    <w:p w:rsidR="00F50F2E" w:rsidRDefault="00F50F2E"/>
    <w:p w:rsidR="00F50F2E" w:rsidRDefault="00000000">
      <w:r>
        <w:t>“I didn’t tell you to put them back on.”</w:t>
      </w:r>
    </w:p>
    <w:p w:rsidR="00F50F2E" w:rsidRDefault="00F50F2E"/>
    <w:p w:rsidR="00F50F2E" w:rsidRDefault="00000000">
      <w:r>
        <w:t>You stated, looking down from above me.</w:t>
      </w:r>
    </w:p>
    <w:p w:rsidR="00F50F2E" w:rsidRDefault="00F50F2E"/>
    <w:p w:rsidR="00F50F2E" w:rsidRDefault="00000000">
      <w:r>
        <w:t>Like something for porno in that moment</w:t>
      </w:r>
    </w:p>
    <w:p w:rsidR="00F50F2E" w:rsidRDefault="00F50F2E"/>
    <w:p w:rsidR="00F50F2E" w:rsidRDefault="00000000">
      <w:r>
        <w:t>You decided to tear my underwear open</w:t>
      </w:r>
    </w:p>
    <w:p w:rsidR="00F50F2E" w:rsidRDefault="00F50F2E"/>
    <w:p w:rsidR="00F50F2E" w:rsidRDefault="00000000">
      <w:r>
        <w:t>(for easier access to my delicious treats hidden underneath hipster delusions)</w:t>
      </w:r>
    </w:p>
    <w:p w:rsidR="00F50F2E" w:rsidRDefault="00F50F2E"/>
    <w:p w:rsidR="00F50F2E" w:rsidRDefault="00000000">
      <w:r>
        <w:t>I never knew you were so strong.</w:t>
      </w:r>
    </w:p>
    <w:p w:rsidR="00F50F2E" w:rsidRDefault="00F50F2E"/>
    <w:p w:rsidR="00F50F2E" w:rsidRDefault="00000000">
      <w:r>
        <w:t>Was it the deep thrusts sending you overboard,</w:t>
      </w:r>
    </w:p>
    <w:p w:rsidR="00F50F2E" w:rsidRDefault="00F50F2E"/>
    <w:p w:rsidR="00F50F2E" w:rsidRDefault="00000000">
      <w:r>
        <w:t>Attempting to not cum inside me,</w:t>
      </w:r>
    </w:p>
    <w:p w:rsidR="00F50F2E" w:rsidRDefault="00000000">
      <w:r>
        <w:t>Or was it each return of an aggressive push back into you?</w:t>
      </w:r>
    </w:p>
    <w:p w:rsidR="00F50F2E" w:rsidRDefault="00F50F2E"/>
    <w:p w:rsidR="00F50F2E" w:rsidRDefault="00000000">
      <w:r>
        <w:t>Did I do good Daddy?</w:t>
      </w:r>
    </w:p>
    <w:p w:rsidR="00F50F2E" w:rsidRDefault="00F50F2E"/>
    <w:p w:rsidR="00F50F2E" w:rsidRDefault="00000000">
      <w:r>
        <w:t>At proving to you I can fuck like a champ?</w:t>
      </w:r>
    </w:p>
    <w:p w:rsidR="00F50F2E" w:rsidRDefault="00F50F2E"/>
    <w:p w:rsidR="00F50F2E" w:rsidRDefault="00000000">
      <w:r>
        <w:t>I sure hope so,</w:t>
      </w:r>
    </w:p>
    <w:p w:rsidR="00F50F2E" w:rsidRDefault="00F50F2E"/>
    <w:p w:rsidR="00F50F2E" w:rsidRDefault="00000000">
      <w:r>
        <w:t>Because I’m not getting paid for this shit.</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000000">
      <w:r>
        <w:t>The mere idea of being poolside with you made me quiver with more antica…..</w:t>
      </w:r>
    </w:p>
    <w:p w:rsidR="00F50F2E" w:rsidRDefault="00F50F2E"/>
    <w:p w:rsidR="00F50F2E" w:rsidRDefault="00000000">
      <w:r>
        <w:t>(say it!)</w:t>
      </w:r>
    </w:p>
    <w:p w:rsidR="00F50F2E" w:rsidRDefault="00F50F2E"/>
    <w:p w:rsidR="00F50F2E" w:rsidRDefault="00000000">
      <w:r>
        <w:lastRenderedPageBreak/>
        <w:t>Pation,</w:t>
      </w:r>
    </w:p>
    <w:p w:rsidR="00F50F2E" w:rsidRDefault="00F50F2E"/>
    <w:p w:rsidR="00F50F2E" w:rsidRDefault="00000000">
      <w:r>
        <w:t>Than the moment you took my virginity.</w:t>
      </w:r>
    </w:p>
    <w:p w:rsidR="00F50F2E" w:rsidRDefault="00F50F2E"/>
    <w:p w:rsidR="00F50F2E" w:rsidRDefault="00000000">
      <w:r>
        <w:t>Proclaiming to my soul that the most holy of spirits was entirely you.</w:t>
      </w:r>
    </w:p>
    <w:p w:rsidR="00F50F2E" w:rsidRDefault="00F50F2E"/>
    <w:p w:rsidR="00F50F2E" w:rsidRDefault="00000000">
      <w:r>
        <w:t>Did I fall headlong into that rabbit hole of juniper and drunken love I believed I sealed up long ago?</w:t>
      </w:r>
    </w:p>
    <w:p w:rsidR="00F50F2E" w:rsidRDefault="00F50F2E"/>
    <w:p w:rsidR="00F50F2E" w:rsidRDefault="00000000">
      <w:r>
        <w:t>Because if I just so much as managed to</w:t>
      </w:r>
    </w:p>
    <w:p w:rsidR="00F50F2E" w:rsidRDefault="00F50F2E"/>
    <w:p w:rsidR="00F50F2E" w:rsidRDefault="00000000">
      <w:r>
        <w:t>I’d die the happiest little pig bottom</w:t>
      </w:r>
    </w:p>
    <w:p w:rsidR="00F50F2E" w:rsidRDefault="00F50F2E"/>
    <w:p w:rsidR="00F50F2E" w:rsidRDefault="00000000">
      <w:r>
        <w:t>Daddy could ever ask for.</w:t>
      </w:r>
    </w:p>
    <w:p w:rsidR="00F50F2E" w:rsidRDefault="00F50F2E"/>
    <w:p w:rsidR="00F50F2E" w:rsidRDefault="00000000">
      <w:r>
        <w:br/>
      </w:r>
    </w:p>
    <w:p w:rsidR="00F50F2E" w:rsidRDefault="00F50F2E"/>
    <w:p w:rsidR="00F50F2E" w:rsidRDefault="00000000">
      <w:r>
        <w:t xml:space="preserve">Did I calculate the ways I could make you fall for me </w:t>
      </w:r>
    </w:p>
    <w:p w:rsidR="00F50F2E" w:rsidRDefault="00F50F2E"/>
    <w:p w:rsidR="00F50F2E" w:rsidRDefault="00000000">
      <w:r>
        <w:t xml:space="preserve">in each position change I made as I shook beneath </w:t>
      </w:r>
      <w:r>
        <w:br/>
      </w:r>
    </w:p>
    <w:p w:rsidR="00F50F2E" w:rsidRDefault="00000000">
      <w:r>
        <w:t>you in ecstatic desire each moment you overtook my well-being,</w:t>
      </w:r>
    </w:p>
    <w:p w:rsidR="00F50F2E" w:rsidRDefault="00F50F2E"/>
    <w:p w:rsidR="00F50F2E" w:rsidRDefault="00000000">
      <w:r>
        <w:t>Throwing my legs higher into the state room of your yacht,</w:t>
      </w:r>
    </w:p>
    <w:p w:rsidR="00F50F2E" w:rsidRDefault="00F50F2E"/>
    <w:p w:rsidR="00F50F2E" w:rsidRDefault="00000000">
      <w:r>
        <w:t>While your dog whimpered outside the door.</w:t>
      </w:r>
    </w:p>
    <w:p w:rsidR="00F50F2E" w:rsidRDefault="00F50F2E"/>
    <w:p w:rsidR="00F50F2E" w:rsidRDefault="00000000">
      <w:r>
        <w:t>Was I merely a simple dicking for you</w:t>
      </w:r>
    </w:p>
    <w:p w:rsidR="00F50F2E" w:rsidRDefault="00F50F2E"/>
    <w:p w:rsidR="00F50F2E" w:rsidRDefault="00000000">
      <w:r>
        <w:t xml:space="preserve">A species of “good boys” that let Daddy just fuck </w:t>
      </w:r>
    </w:p>
    <w:p w:rsidR="00F50F2E" w:rsidRDefault="00F50F2E"/>
    <w:p w:rsidR="00F50F2E" w:rsidRDefault="00000000">
      <w:r>
        <w:t>them whenever their needs are beckoned upon?</w:t>
      </w:r>
    </w:p>
    <w:p w:rsidR="00F50F2E" w:rsidRDefault="00F50F2E"/>
    <w:p w:rsidR="00F50F2E" w:rsidRDefault="00000000">
      <w:r>
        <w:t>Well my lovely Daddy,</w:t>
      </w:r>
    </w:p>
    <w:p w:rsidR="00F50F2E" w:rsidRDefault="00F50F2E"/>
    <w:p w:rsidR="00F50F2E" w:rsidRDefault="00000000">
      <w:r>
        <w:t>Your time is coming to an end very soon.</w:t>
      </w:r>
    </w:p>
    <w:p w:rsidR="00F50F2E" w:rsidRDefault="00F50F2E"/>
    <w:p w:rsidR="00F50F2E" w:rsidRDefault="00000000">
      <w:r>
        <w:t>When that levee breaks</w:t>
      </w:r>
    </w:p>
    <w:p w:rsidR="00F50F2E" w:rsidRDefault="00F50F2E"/>
    <w:p w:rsidR="00F50F2E" w:rsidRDefault="00000000">
      <w:r>
        <w:t xml:space="preserve">And the tides of immense emotions turn to greet you </w:t>
      </w:r>
    </w:p>
    <w:p w:rsidR="00F50F2E" w:rsidRDefault="00F50F2E"/>
    <w:p w:rsidR="00F50F2E" w:rsidRDefault="00000000">
      <w:r>
        <w:t xml:space="preserve">in the hallway where you stand before a large </w:t>
      </w:r>
    </w:p>
    <w:p w:rsidR="00F50F2E" w:rsidRDefault="00F50F2E"/>
    <w:p w:rsidR="00F50F2E" w:rsidRDefault="00000000">
      <w:r>
        <w:t>grandfather clock.</w:t>
      </w:r>
    </w:p>
    <w:p w:rsidR="00F50F2E" w:rsidRDefault="00F50F2E"/>
    <w:p w:rsidR="00F50F2E" w:rsidRDefault="00F50F2E"/>
    <w:p w:rsidR="00F50F2E" w:rsidRDefault="00F50F2E"/>
    <w:p w:rsidR="00F50F2E" w:rsidRDefault="00F50F2E"/>
    <w:p w:rsidR="00F50F2E" w:rsidRDefault="00F50F2E"/>
    <w:p w:rsidR="00F50F2E" w:rsidRDefault="00000000">
      <w:r>
        <w:t>Praying to a savior and saint you know will never exist</w:t>
      </w:r>
    </w:p>
    <w:p w:rsidR="00F50F2E" w:rsidRDefault="00F50F2E"/>
    <w:p w:rsidR="00F50F2E" w:rsidRDefault="00000000">
      <w:r>
        <w:t>A faceless god you prayed for with rosaries.</w:t>
      </w:r>
    </w:p>
    <w:p w:rsidR="00F50F2E" w:rsidRDefault="00F50F2E"/>
    <w:p w:rsidR="00F50F2E" w:rsidRDefault="00000000">
      <w:r>
        <w:t xml:space="preserve">Humming death songs, while the lofting scent of </w:t>
      </w:r>
    </w:p>
    <w:p w:rsidR="00F50F2E" w:rsidRDefault="00F50F2E"/>
    <w:p w:rsidR="00F50F2E" w:rsidRDefault="00000000">
      <w:r>
        <w:t>lavender clung to the air.</w:t>
      </w:r>
    </w:p>
    <w:p w:rsidR="00F50F2E" w:rsidRDefault="00F50F2E"/>
    <w:p w:rsidR="00F50F2E" w:rsidRDefault="00000000">
      <w:r>
        <w:t>Jupiter was in the stars that day did you realize?</w:t>
      </w:r>
    </w:p>
    <w:p w:rsidR="00F50F2E" w:rsidRDefault="00F50F2E"/>
    <w:p w:rsidR="00F50F2E" w:rsidRDefault="00000000">
      <w:r>
        <w:t xml:space="preserve">Or were those virtues of unforgiveable vices so loud </w:t>
      </w:r>
    </w:p>
    <w:p w:rsidR="00F50F2E" w:rsidRDefault="00F50F2E"/>
    <w:p w:rsidR="00F50F2E" w:rsidRDefault="00000000">
      <w:r>
        <w:t>that you forgot to hear me?</w:t>
      </w:r>
    </w:p>
    <w:p w:rsidR="00F50F2E" w:rsidRDefault="00F50F2E"/>
    <w:p w:rsidR="00F50F2E" w:rsidRDefault="00000000">
      <w:r>
        <w:t>Over the moaning</w:t>
      </w:r>
    </w:p>
    <w:p w:rsidR="00F50F2E" w:rsidRDefault="00F50F2E"/>
    <w:p w:rsidR="00F50F2E" w:rsidRDefault="00000000">
      <w:r>
        <w:t>whispers</w:t>
      </w:r>
    </w:p>
    <w:p w:rsidR="00F50F2E" w:rsidRDefault="00F50F2E"/>
    <w:p w:rsidR="00F50F2E" w:rsidRDefault="00000000">
      <w:r>
        <w:t>for you to</w:t>
      </w:r>
    </w:p>
    <w:p w:rsidR="00F50F2E" w:rsidRDefault="00F50F2E"/>
    <w:p w:rsidR="00F50F2E" w:rsidRDefault="00000000">
      <w:r>
        <w:t>“Fuck me good Daddy.”</w:t>
      </w:r>
    </w:p>
    <w:p w:rsidR="00F50F2E" w:rsidRDefault="00000000">
      <w:r>
        <w:br/>
      </w:r>
    </w:p>
    <w:p w:rsidR="00F50F2E" w:rsidRDefault="00000000">
      <w:r>
        <w:br/>
      </w:r>
    </w:p>
    <w:p w:rsidR="00F50F2E" w:rsidRDefault="00F50F2E"/>
    <w:p w:rsidR="00F50F2E" w:rsidRDefault="00000000">
      <w:r>
        <w:t xml:space="preserve">Could you taste the scent of pre-ejaculate in the air </w:t>
      </w:r>
    </w:p>
    <w:p w:rsidR="00F50F2E" w:rsidRDefault="00F50F2E"/>
    <w:p w:rsidR="00F50F2E" w:rsidRDefault="00000000">
      <w:r>
        <w:t>as we thrashed around in my bed</w:t>
      </w:r>
    </w:p>
    <w:p w:rsidR="00F50F2E" w:rsidRDefault="00F50F2E"/>
    <w:p w:rsidR="00F50F2E" w:rsidRDefault="00000000">
      <w:r>
        <w:lastRenderedPageBreak/>
        <w:t>Attempting to fuck as quietly as possible</w:t>
      </w:r>
    </w:p>
    <w:p w:rsidR="00F50F2E" w:rsidRDefault="00F50F2E"/>
    <w:p w:rsidR="00F50F2E" w:rsidRDefault="00000000">
      <w:r>
        <w:t xml:space="preserve">So no one could attempt to spoil our indulgent </w:t>
      </w:r>
    </w:p>
    <w:p w:rsidR="00F50F2E" w:rsidRDefault="00F50F2E"/>
    <w:p w:rsidR="00F50F2E" w:rsidRDefault="00000000">
      <w:r>
        <w:t>moments of father and son bonding?</w:t>
      </w:r>
    </w:p>
    <w:p w:rsidR="00F50F2E" w:rsidRDefault="00F50F2E"/>
    <w:p w:rsidR="00F50F2E" w:rsidRDefault="00000000">
      <w:r>
        <w:t xml:space="preserve">Was the air heavy with a thick coating of gun oil and </w:t>
      </w:r>
    </w:p>
    <w:p w:rsidR="00F50F2E" w:rsidRDefault="00F50F2E"/>
    <w:p w:rsidR="00F50F2E" w:rsidRDefault="00000000">
      <w:r>
        <w:t>opened bottles of poppers</w:t>
      </w:r>
    </w:p>
    <w:p w:rsidR="00F50F2E" w:rsidRDefault="00F50F2E"/>
    <w:p w:rsidR="00F50F2E" w:rsidRDefault="00000000">
      <w:r>
        <w:t>As you said those words to me</w:t>
      </w:r>
    </w:p>
    <w:p w:rsidR="00F50F2E" w:rsidRDefault="00F50F2E"/>
    <w:p w:rsidR="00F50F2E" w:rsidRDefault="00000000">
      <w:r>
        <w:t xml:space="preserve">In bareback motions of me straddling you like a good </w:t>
      </w:r>
    </w:p>
    <w:p w:rsidR="00F50F2E" w:rsidRDefault="00F50F2E"/>
    <w:p w:rsidR="00F50F2E" w:rsidRDefault="00000000">
      <w:r>
        <w:t>little boy?</w:t>
      </w:r>
    </w:p>
    <w:p w:rsidR="00F50F2E" w:rsidRDefault="00F50F2E"/>
    <w:p w:rsidR="00F50F2E" w:rsidRDefault="00000000">
      <w:r>
        <w:t>Did the view from above look as good as it felt below</w:t>
      </w:r>
    </w:p>
    <w:p w:rsidR="00F50F2E" w:rsidRDefault="00F50F2E"/>
    <w:p w:rsidR="00F50F2E" w:rsidRDefault="00000000">
      <w:r>
        <w:t>Entering into the private chambers</w:t>
      </w:r>
    </w:p>
    <w:p w:rsidR="00F50F2E" w:rsidRDefault="00F50F2E"/>
    <w:p w:rsidR="00F50F2E" w:rsidRDefault="00000000">
      <w:r>
        <w:t>of the cataclysmic confines that you so passionately desired?</w:t>
      </w:r>
    </w:p>
    <w:p w:rsidR="00F50F2E" w:rsidRDefault="00F50F2E"/>
    <w:p w:rsidR="00F50F2E" w:rsidRDefault="00000000">
      <w:r>
        <w:t>How many times did we keep locking stares</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And wondering what hid behind the closed doors of our eyes.</w:t>
      </w:r>
    </w:p>
    <w:p w:rsidR="00F50F2E" w:rsidRDefault="00F50F2E"/>
    <w:p w:rsidR="00F50F2E" w:rsidRDefault="00000000">
      <w:r>
        <w:t>Was it in those jazz alley delights we sought after</w:t>
      </w:r>
    </w:p>
    <w:p w:rsidR="00F50F2E" w:rsidRDefault="00F50F2E"/>
    <w:p w:rsidR="00F50F2E" w:rsidRDefault="00000000">
      <w:r>
        <w:t>In the midnight hours</w:t>
      </w:r>
    </w:p>
    <w:p w:rsidR="00F50F2E" w:rsidRDefault="00F50F2E"/>
    <w:p w:rsidR="00F50F2E" w:rsidRDefault="00000000">
      <w:r>
        <w:t xml:space="preserve">Of calling it our first date that made me return those </w:t>
      </w:r>
    </w:p>
    <w:p w:rsidR="00F50F2E" w:rsidRDefault="00F50F2E"/>
    <w:p w:rsidR="00F50F2E" w:rsidRDefault="00000000">
      <w:r>
        <w:t>words back to you?</w:t>
      </w:r>
    </w:p>
    <w:p w:rsidR="00F50F2E" w:rsidRDefault="00F50F2E"/>
    <w:p w:rsidR="00F50F2E" w:rsidRDefault="00000000">
      <w:r>
        <w:t>It could have just been that I found someone new</w:t>
      </w:r>
    </w:p>
    <w:p w:rsidR="00F50F2E" w:rsidRDefault="00F50F2E"/>
    <w:p w:rsidR="00F50F2E" w:rsidRDefault="00000000">
      <w:r>
        <w:t>Who smelled and tasted</w:t>
      </w:r>
    </w:p>
    <w:p w:rsidR="00F50F2E" w:rsidRDefault="00F50F2E"/>
    <w:p w:rsidR="00F50F2E" w:rsidRDefault="00000000">
      <w:r>
        <w:t>Like</w:t>
      </w:r>
    </w:p>
    <w:p w:rsidR="00F50F2E" w:rsidRDefault="00F50F2E"/>
    <w:p w:rsidR="00F50F2E" w:rsidRDefault="00000000">
      <w:r>
        <w:t>Home.</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Kissing the feet’s of gods</w:t>
      </w:r>
    </w:p>
    <w:p w:rsidR="00F50F2E" w:rsidRDefault="00F50F2E"/>
    <w:p w:rsidR="00F50F2E" w:rsidRDefault="00000000">
      <w:r>
        <w:t>was never enough</w:t>
      </w:r>
    </w:p>
    <w:p w:rsidR="00F50F2E" w:rsidRDefault="00F50F2E"/>
    <w:p w:rsidR="00F50F2E" w:rsidRDefault="00000000">
      <w:r>
        <w:t>for me</w:t>
      </w:r>
    </w:p>
    <w:p w:rsidR="00F50F2E" w:rsidRDefault="00F50F2E"/>
    <w:p w:rsidR="00F50F2E" w:rsidRDefault="00000000">
      <w:r>
        <w:t>Drowning in glades</w:t>
      </w:r>
    </w:p>
    <w:p w:rsidR="00F50F2E" w:rsidRDefault="00F50F2E"/>
    <w:p w:rsidR="00F50F2E" w:rsidRDefault="00000000">
      <w:r>
        <w:t>of evergreen</w:t>
      </w:r>
    </w:p>
    <w:p w:rsidR="00F50F2E" w:rsidRDefault="00F50F2E"/>
    <w:p w:rsidR="00F50F2E" w:rsidRDefault="00000000">
      <w:r>
        <w:t>Caught</w:t>
      </w:r>
    </w:p>
    <w:p w:rsidR="00F50F2E" w:rsidRDefault="00F50F2E"/>
    <w:p w:rsidR="00F50F2E" w:rsidRDefault="00000000">
      <w:r>
        <w:t>Behind</w:t>
      </w:r>
    </w:p>
    <w:p w:rsidR="00F50F2E" w:rsidRDefault="00F50F2E"/>
    <w:p w:rsidR="00F50F2E" w:rsidRDefault="00000000">
      <w:r>
        <w:t>your</w:t>
      </w:r>
    </w:p>
    <w:p w:rsidR="00F50F2E" w:rsidRDefault="00F50F2E"/>
    <w:p w:rsidR="00F50F2E" w:rsidRDefault="00000000">
      <w:r>
        <w:t>eyes</w:t>
      </w:r>
    </w:p>
    <w:p w:rsidR="00F50F2E" w:rsidRDefault="00F50F2E"/>
    <w:p w:rsidR="00F50F2E" w:rsidRDefault="00000000">
      <w:r>
        <w:br/>
      </w:r>
    </w:p>
    <w:p w:rsidR="00F50F2E" w:rsidRDefault="00F50F2E"/>
    <w:p w:rsidR="00F50F2E" w:rsidRDefault="00000000">
      <w:r>
        <w:lastRenderedPageBreak/>
        <w:t xml:space="preserve">Your face was pressed against mine as we slipped our </w:t>
      </w:r>
    </w:p>
    <w:p w:rsidR="00F50F2E" w:rsidRDefault="00F50F2E"/>
    <w:p w:rsidR="00F50F2E" w:rsidRDefault="00000000">
      <w:r>
        <w:t>tongues between wet lips coated in cognac</w:t>
      </w:r>
    </w:p>
    <w:p w:rsidR="00F50F2E" w:rsidRDefault="00F50F2E"/>
    <w:p w:rsidR="00F50F2E" w:rsidRDefault="00000000">
      <w:r>
        <w:t>A history birthing itself in the form of two adults</w:t>
      </w:r>
    </w:p>
    <w:p w:rsidR="00F50F2E" w:rsidRDefault="00F50F2E"/>
    <w:p w:rsidR="00F50F2E" w:rsidRDefault="00000000">
      <w:r>
        <w:t>Fucking the ever-living shit out of each other</w:t>
      </w:r>
    </w:p>
    <w:p w:rsidR="00F50F2E" w:rsidRDefault="00F50F2E"/>
    <w:p w:rsidR="00F50F2E" w:rsidRDefault="00000000">
      <w:r>
        <w:t>Your hushed lullabies you exhaled into my soul</w:t>
      </w:r>
    </w:p>
    <w:p w:rsidR="00F50F2E" w:rsidRDefault="00F50F2E"/>
    <w:p w:rsidR="00F50F2E" w:rsidRDefault="00000000">
      <w:r>
        <w:t>Was what truly got me off.</w:t>
      </w:r>
    </w:p>
    <w:p w:rsidR="00F50F2E" w:rsidRDefault="00F50F2E"/>
    <w:p w:rsidR="00F50F2E" w:rsidRDefault="00000000">
      <w:r>
        <w:t>Swimming through glasses of imported red wines</w:t>
      </w:r>
    </w:p>
    <w:p w:rsidR="00F50F2E" w:rsidRDefault="00F50F2E"/>
    <w:p w:rsidR="00F50F2E" w:rsidRDefault="00000000">
      <w:r>
        <w:t>Chasing an unimaginable daydream of falling in love</w:t>
      </w:r>
    </w:p>
    <w:p w:rsidR="00F50F2E" w:rsidRDefault="00F50F2E"/>
    <w:p w:rsidR="00F50F2E" w:rsidRDefault="00000000">
      <w:r>
        <w:t>With you was easier said than done.</w:t>
      </w:r>
    </w:p>
    <w:p w:rsidR="00F50F2E" w:rsidRDefault="00F50F2E"/>
    <w:p w:rsidR="00F50F2E" w:rsidRDefault="00000000">
      <w:r>
        <w:t>Curling my head on your shoulder</w:t>
      </w:r>
    </w:p>
    <w:p w:rsidR="00F50F2E" w:rsidRDefault="00F50F2E"/>
    <w:p w:rsidR="00F50F2E" w:rsidRDefault="00000000">
      <w:r>
        <w:t>In the perfectly shaped pocket</w:t>
      </w:r>
    </w:p>
    <w:p w:rsidR="00F50F2E" w:rsidRDefault="00F50F2E"/>
    <w:p w:rsidR="00F50F2E" w:rsidRDefault="00000000">
      <w:r>
        <w:t>Of your arms</w:t>
      </w:r>
    </w:p>
    <w:p w:rsidR="00F50F2E" w:rsidRDefault="00F50F2E"/>
    <w:p w:rsidR="00F50F2E" w:rsidRDefault="00000000">
      <w:r>
        <w:t>Was truly the most marvelous image.</w:t>
      </w:r>
    </w:p>
    <w:p w:rsidR="00F50F2E" w:rsidRDefault="00F50F2E"/>
    <w:p w:rsidR="00F50F2E" w:rsidRDefault="00000000">
      <w:r>
        <w:lastRenderedPageBreak/>
        <w:t>A boy and his Daddy.</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Inviting you over that night not knowing what to </w:t>
      </w:r>
    </w:p>
    <w:p w:rsidR="00F50F2E" w:rsidRDefault="00F50F2E"/>
    <w:p w:rsidR="00F50F2E" w:rsidRDefault="00000000">
      <w:r>
        <w:t>expect might possibly have been the greatest moment of weakness I could have manifested</w:t>
      </w:r>
    </w:p>
    <w:p w:rsidR="00F50F2E" w:rsidRDefault="00F50F2E"/>
    <w:p w:rsidR="00F50F2E" w:rsidRDefault="00000000">
      <w:r>
        <w:t>In whiskey infused stupors of hanging out on my front door steps</w:t>
      </w:r>
    </w:p>
    <w:p w:rsidR="00F50F2E" w:rsidRDefault="00000000">
      <w:r>
        <w:t>Patiently wondering if</w:t>
      </w:r>
    </w:p>
    <w:p w:rsidR="00F50F2E" w:rsidRDefault="00000000">
      <w:r>
        <w:t>You looked like your photo.</w:t>
      </w:r>
    </w:p>
    <w:p w:rsidR="00F50F2E" w:rsidRDefault="00F50F2E"/>
    <w:p w:rsidR="00F50F2E" w:rsidRDefault="00000000">
      <w:r>
        <w:t>To say the least,</w:t>
      </w:r>
    </w:p>
    <w:p w:rsidR="00F50F2E" w:rsidRDefault="00000000">
      <w:r>
        <w:t>I was not let down</w:t>
      </w:r>
    </w:p>
    <w:p w:rsidR="00F50F2E" w:rsidRDefault="00000000">
      <w:r>
        <w:t>At all.</w:t>
      </w:r>
    </w:p>
    <w:p w:rsidR="00F50F2E" w:rsidRDefault="00F50F2E"/>
    <w:p w:rsidR="00F50F2E" w:rsidRDefault="00000000">
      <w:r>
        <w:t>Stripping me to the bone (and clothes) with captivating and inquiring logics of what it was you wanted</w:t>
      </w:r>
    </w:p>
    <w:p w:rsidR="00F50F2E" w:rsidRDefault="00F50F2E"/>
    <w:p w:rsidR="00F50F2E" w:rsidRDefault="00000000">
      <w:r>
        <w:t>Wound me</w:t>
      </w:r>
    </w:p>
    <w:p w:rsidR="00F50F2E" w:rsidRDefault="00F50F2E"/>
    <w:p w:rsidR="00F50F2E" w:rsidRDefault="00000000">
      <w:r>
        <w:t>Ass up and face down,</w:t>
      </w:r>
    </w:p>
    <w:p w:rsidR="00F50F2E" w:rsidRDefault="00F50F2E"/>
    <w:p w:rsidR="00F50F2E" w:rsidRDefault="00000000">
      <w:r>
        <w:lastRenderedPageBreak/>
        <w:t>Biting the pillow to hold back my ecstatic piercing moans of praising the glory</w:t>
      </w:r>
    </w:p>
    <w:p w:rsidR="00F50F2E" w:rsidRDefault="00F50F2E"/>
    <w:p w:rsidR="00F50F2E" w:rsidRDefault="00000000">
      <w:r>
        <w:t>that was you</w:t>
      </w:r>
    </w:p>
    <w:p w:rsidR="00F50F2E" w:rsidRDefault="00F50F2E"/>
    <w:p w:rsidR="00F50F2E" w:rsidRDefault="00000000">
      <w:r>
        <w:t>Gliding into a galaxy of black holes and youth inspired craving.</w:t>
      </w:r>
    </w:p>
    <w:p w:rsidR="00F50F2E" w:rsidRDefault="00F50F2E"/>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I’ve never been fucked better</w:t>
      </w:r>
    </w:p>
    <w:p w:rsidR="00F50F2E" w:rsidRDefault="00F50F2E"/>
    <w:p w:rsidR="00F50F2E" w:rsidRDefault="00000000">
      <w:r>
        <w:t>Than with you</w:t>
      </w:r>
    </w:p>
    <w:p w:rsidR="00F50F2E" w:rsidRDefault="00F50F2E"/>
    <w:p w:rsidR="00F50F2E" w:rsidRDefault="00000000">
      <w:r>
        <w:t>In my bed</w:t>
      </w:r>
    </w:p>
    <w:p w:rsidR="00F50F2E" w:rsidRDefault="00F50F2E"/>
    <w:p w:rsidR="00F50F2E" w:rsidRDefault="00000000">
      <w:r>
        <w:t>Daddy.</w:t>
      </w:r>
    </w:p>
    <w:p w:rsidR="00F50F2E" w:rsidRDefault="00F50F2E"/>
    <w:p w:rsidR="00F50F2E" w:rsidRDefault="00000000">
      <w:r>
        <w:lastRenderedPageBreak/>
        <w:br/>
      </w:r>
    </w:p>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Like a good little pup</w:t>
      </w:r>
    </w:p>
    <w:p w:rsidR="00F50F2E" w:rsidRDefault="00F50F2E"/>
    <w:p w:rsidR="00F50F2E" w:rsidRDefault="00000000">
      <w:r>
        <w:t>I knelt before you</w:t>
      </w:r>
    </w:p>
    <w:p w:rsidR="00F50F2E" w:rsidRDefault="00F50F2E"/>
    <w:p w:rsidR="00F50F2E" w:rsidRDefault="00000000">
      <w:r>
        <w:t>Hoping to swallow</w:t>
      </w:r>
    </w:p>
    <w:p w:rsidR="00F50F2E" w:rsidRDefault="00F50F2E"/>
    <w:p w:rsidR="00F50F2E" w:rsidRDefault="00000000">
      <w:r>
        <w:t>All of you whole.</w:t>
      </w:r>
    </w:p>
    <w:p w:rsidR="00F50F2E" w:rsidRDefault="00F50F2E"/>
    <w:p w:rsidR="00F50F2E" w:rsidRDefault="00000000">
      <w:r>
        <w:t>And digest</w:t>
      </w:r>
    </w:p>
    <w:p w:rsidR="00F50F2E" w:rsidRDefault="00F50F2E"/>
    <w:p w:rsidR="00F50F2E" w:rsidRDefault="00000000">
      <w:r>
        <w:t>The immaculateness of</w:t>
      </w:r>
    </w:p>
    <w:p w:rsidR="00F50F2E" w:rsidRDefault="00F50F2E"/>
    <w:p w:rsidR="00F50F2E" w:rsidRDefault="00000000">
      <w:r>
        <w:t>Your sin</w:t>
      </w:r>
    </w:p>
    <w:p w:rsidR="00F50F2E" w:rsidRDefault="00F50F2E"/>
    <w:p w:rsidR="00F50F2E" w:rsidRDefault="00000000">
      <w:r>
        <w:t>And life.</w:t>
      </w:r>
    </w:p>
    <w:p w:rsidR="00F50F2E" w:rsidRDefault="00F50F2E"/>
    <w:p w:rsidR="00F50F2E" w:rsidRDefault="00000000">
      <w:r>
        <w:lastRenderedPageBreak/>
        <w:br/>
      </w:r>
    </w:p>
    <w:p w:rsidR="00F50F2E" w:rsidRDefault="00F50F2E"/>
    <w:p w:rsidR="00F50F2E" w:rsidRDefault="00000000">
      <w:r>
        <w:br/>
      </w:r>
    </w:p>
    <w:p w:rsidR="00F50F2E" w:rsidRDefault="00F50F2E"/>
    <w:p w:rsidR="00F50F2E" w:rsidRDefault="00000000">
      <w:r>
        <w:t>Skin like marble</w:t>
      </w:r>
    </w:p>
    <w:p w:rsidR="00F50F2E" w:rsidRDefault="00F50F2E"/>
    <w:p w:rsidR="00F50F2E" w:rsidRDefault="00000000">
      <w:r>
        <w:t>Lips painted ruby red</w:t>
      </w:r>
    </w:p>
    <w:p w:rsidR="00F50F2E" w:rsidRDefault="00F50F2E"/>
    <w:p w:rsidR="00F50F2E" w:rsidRDefault="00000000">
      <w:r>
        <w:t>Tufts of pubic hair peeking from just above my waist line</w:t>
      </w:r>
    </w:p>
    <w:p w:rsidR="00F50F2E" w:rsidRDefault="00F50F2E"/>
    <w:p w:rsidR="00F50F2E" w:rsidRDefault="00000000">
      <w:r>
        <w:t>Strawberry blonde locks swept to one side</w:t>
      </w:r>
    </w:p>
    <w:p w:rsidR="00F50F2E" w:rsidRDefault="00000000">
      <w:r>
        <w:t>Eyes as enchanting as the stars behind the,</w:t>
      </w:r>
    </w:p>
    <w:p w:rsidR="00F50F2E" w:rsidRDefault="00F50F2E"/>
    <w:p w:rsidR="00F50F2E" w:rsidRDefault="00000000">
      <w:r>
        <w:t xml:space="preserve">Tattoos painting a story of survival across a canvas of </w:t>
      </w:r>
    </w:p>
    <w:p w:rsidR="00F50F2E" w:rsidRDefault="00000000">
      <w:r>
        <w:t>a broken heart.</w:t>
      </w:r>
    </w:p>
    <w:p w:rsidR="00F50F2E" w:rsidRDefault="00F50F2E"/>
    <w:p w:rsidR="00F50F2E" w:rsidRDefault="00000000">
      <w:r>
        <w:t>Is that what turned you on</w:t>
      </w:r>
    </w:p>
    <w:p w:rsidR="00F50F2E" w:rsidRDefault="00F50F2E"/>
    <w:p w:rsidR="00F50F2E" w:rsidRDefault="00000000">
      <w:r>
        <w:t>In those passing moments of staring upwards to see me grinning</w:t>
      </w:r>
    </w:p>
    <w:p w:rsidR="00F50F2E" w:rsidRDefault="00F50F2E"/>
    <w:p w:rsidR="00F50F2E" w:rsidRDefault="00000000">
      <w:r>
        <w:t>As you took another swig of the good stuff</w:t>
      </w:r>
    </w:p>
    <w:p w:rsidR="00F50F2E" w:rsidRDefault="00000000">
      <w:r>
        <w:t>Hidden behind the velvet sheets wrapped around me.</w:t>
      </w:r>
    </w:p>
    <w:p w:rsidR="00F50F2E" w:rsidRDefault="00F50F2E"/>
    <w:p w:rsidR="00F50F2E" w:rsidRDefault="00000000">
      <w:r>
        <w:t>Was it enough to make you addicted</w:t>
      </w:r>
    </w:p>
    <w:p w:rsidR="00F50F2E" w:rsidRDefault="00000000">
      <w:r>
        <w:t>To a smell of wisdom saturated in beauty</w:t>
      </w:r>
    </w:p>
    <w:p w:rsidR="00F50F2E" w:rsidRDefault="00000000">
      <w:r>
        <w:lastRenderedPageBreak/>
        <w:t>Pristinely presented to you in the form</w:t>
      </w:r>
    </w:p>
    <w:p w:rsidR="00F50F2E" w:rsidRDefault="00F50F2E"/>
    <w:p w:rsidR="00F50F2E" w:rsidRDefault="00000000">
      <w:r>
        <w:t>Of</w:t>
      </w:r>
    </w:p>
    <w:p w:rsidR="00F50F2E" w:rsidRDefault="00000000">
      <w:r>
        <w:t>Me.</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Handcuffs.</w:t>
      </w:r>
    </w:p>
    <w:p w:rsidR="00F50F2E" w:rsidRDefault="00F50F2E"/>
    <w:p w:rsidR="00F50F2E" w:rsidRDefault="00000000">
      <w:r>
        <w:t>Harness.</w:t>
      </w:r>
    </w:p>
    <w:p w:rsidR="00F50F2E" w:rsidRDefault="00F50F2E"/>
    <w:p w:rsidR="00F50F2E" w:rsidRDefault="00000000">
      <w:r>
        <w:t>Gun oil.</w:t>
      </w:r>
    </w:p>
    <w:p w:rsidR="00F50F2E" w:rsidRDefault="00F50F2E"/>
    <w:p w:rsidR="00F50F2E" w:rsidRDefault="00000000">
      <w:r>
        <w:t>Blindfolds.</w:t>
      </w:r>
    </w:p>
    <w:p w:rsidR="00F50F2E" w:rsidRDefault="00F50F2E"/>
    <w:p w:rsidR="00F50F2E" w:rsidRDefault="00000000">
      <w:r>
        <w:t>Leather.</w:t>
      </w:r>
    </w:p>
    <w:p w:rsidR="00F50F2E" w:rsidRDefault="00F50F2E"/>
    <w:p w:rsidR="00F50F2E" w:rsidRDefault="00000000">
      <w:r>
        <w:t>Jockstraps.</w:t>
      </w:r>
    </w:p>
    <w:p w:rsidR="00F50F2E" w:rsidRDefault="00F50F2E"/>
    <w:p w:rsidR="00F50F2E" w:rsidRDefault="00000000">
      <w:r>
        <w:t>Water sports.</w:t>
      </w:r>
    </w:p>
    <w:p w:rsidR="00F50F2E" w:rsidRDefault="00F50F2E"/>
    <w:p w:rsidR="00F50F2E" w:rsidRDefault="00000000">
      <w:r>
        <w:t>Fisting.</w:t>
      </w:r>
    </w:p>
    <w:p w:rsidR="00F50F2E" w:rsidRDefault="00F50F2E"/>
    <w:p w:rsidR="00F50F2E" w:rsidRDefault="00000000">
      <w:r>
        <w:lastRenderedPageBreak/>
        <w:t>Rush.</w:t>
      </w:r>
    </w:p>
    <w:p w:rsidR="00F50F2E" w:rsidRDefault="00F50F2E"/>
    <w:p w:rsidR="00F50F2E" w:rsidRDefault="00000000">
      <w:r>
        <w:t>Ready.</w:t>
      </w:r>
    </w:p>
    <w:p w:rsidR="00F50F2E" w:rsidRDefault="00F50F2E"/>
    <w:p w:rsidR="00F50F2E" w:rsidRDefault="00000000">
      <w:r>
        <w:t>Set.</w:t>
      </w:r>
    </w:p>
    <w:p w:rsidR="00F50F2E" w:rsidRDefault="00F50F2E"/>
    <w:p w:rsidR="00F50F2E" w:rsidRDefault="00000000">
      <w:r>
        <w:t>Fuck me*</w:t>
      </w:r>
    </w:p>
    <w:p w:rsidR="00F50F2E" w:rsidRDefault="00F50F2E"/>
    <w:p w:rsidR="00F50F2E" w:rsidRDefault="00000000">
      <w:r>
        <w:t>*with these handy tools you’re merely</w:t>
      </w:r>
    </w:p>
    <w:p w:rsidR="00F50F2E" w:rsidRDefault="00000000">
      <w:r>
        <w:t>Scratching the surface of what truly lies within</w:t>
      </w:r>
    </w:p>
    <w:p w:rsidR="00F50F2E" w:rsidRDefault="00000000">
      <w:r>
        <w:t>The petite incubus you desire so.</w:t>
      </w:r>
    </w:p>
    <w:p w:rsidR="00F50F2E" w:rsidRDefault="00F50F2E"/>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000000">
      <w:r>
        <w:t>“Next time I’m using the handcuffs to keep you still.”</w:t>
      </w:r>
    </w:p>
    <w:p w:rsidR="00F50F2E" w:rsidRDefault="00F50F2E"/>
    <w:p w:rsidR="00F50F2E" w:rsidRDefault="00000000">
      <w:r>
        <w:t>You whispered to me.</w:t>
      </w:r>
    </w:p>
    <w:p w:rsidR="00F50F2E" w:rsidRDefault="00F50F2E"/>
    <w:p w:rsidR="00F50F2E" w:rsidRDefault="00000000">
      <w:r>
        <w:lastRenderedPageBreak/>
        <w:t xml:space="preserve">Did my attempts of escaping such agonizing and blissful radiance of sexually passionate desire, </w:t>
      </w:r>
    </w:p>
    <w:p w:rsidR="00F50F2E" w:rsidRDefault="00F50F2E"/>
    <w:p w:rsidR="00F50F2E" w:rsidRDefault="00000000">
      <w:r>
        <w:t xml:space="preserve">when you pressed forward past my threshold of tolerance, </w:t>
      </w:r>
    </w:p>
    <w:p w:rsidR="00F50F2E" w:rsidRDefault="00F50F2E"/>
    <w:p w:rsidR="00F50F2E" w:rsidRDefault="00000000">
      <w:r>
        <w:t>send me spiraling into a fit of terror or darkened lust to make you say that?</w:t>
      </w:r>
    </w:p>
    <w:p w:rsidR="00F50F2E" w:rsidRDefault="00F50F2E"/>
    <w:p w:rsidR="00F50F2E" w:rsidRDefault="00F50F2E"/>
    <w:p w:rsidR="00F50F2E" w:rsidRDefault="00000000">
      <w:r>
        <w:t>“I’d like to see you try.”</w:t>
      </w:r>
    </w:p>
    <w:p w:rsidR="00F50F2E" w:rsidRDefault="00F50F2E"/>
    <w:p w:rsidR="00F50F2E" w:rsidRDefault="00F50F2E"/>
    <w:p w:rsidR="00F50F2E" w:rsidRDefault="00F50F2E"/>
    <w:p w:rsidR="00F50F2E" w:rsidRDefault="00000000">
      <w:r>
        <w:t>I smiled back.</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Did</w:t>
      </w:r>
    </w:p>
    <w:p w:rsidR="00F50F2E" w:rsidRDefault="00F50F2E"/>
    <w:p w:rsidR="00F50F2E" w:rsidRDefault="00000000">
      <w:r>
        <w:t>The fact</w:t>
      </w:r>
    </w:p>
    <w:p w:rsidR="00F50F2E" w:rsidRDefault="00F50F2E"/>
    <w:p w:rsidR="00F50F2E" w:rsidRDefault="00000000">
      <w:r>
        <w:t>I let</w:t>
      </w:r>
    </w:p>
    <w:p w:rsidR="00F50F2E" w:rsidRDefault="00F50F2E"/>
    <w:p w:rsidR="00F50F2E" w:rsidRDefault="00000000">
      <w:r>
        <w:t>You cum</w:t>
      </w:r>
    </w:p>
    <w:p w:rsidR="00F50F2E" w:rsidRDefault="00F50F2E"/>
    <w:p w:rsidR="00F50F2E" w:rsidRDefault="00000000">
      <w:r>
        <w:t>Inside me</w:t>
      </w:r>
    </w:p>
    <w:p w:rsidR="00F50F2E" w:rsidRDefault="00F50F2E"/>
    <w:p w:rsidR="00F50F2E" w:rsidRDefault="00000000">
      <w:r>
        <w:t>Create</w:t>
      </w:r>
    </w:p>
    <w:p w:rsidR="00F50F2E" w:rsidRDefault="00F50F2E"/>
    <w:p w:rsidR="00F50F2E" w:rsidRDefault="00000000">
      <w:r>
        <w:t>The</w:t>
      </w:r>
    </w:p>
    <w:p w:rsidR="00F50F2E" w:rsidRDefault="00F50F2E"/>
    <w:p w:rsidR="00F50F2E" w:rsidRDefault="00000000">
      <w:r>
        <w:t>Fascinating</w:t>
      </w:r>
    </w:p>
    <w:p w:rsidR="00F50F2E" w:rsidRDefault="00F50F2E"/>
    <w:p w:rsidR="00F50F2E" w:rsidRDefault="00000000">
      <w:r>
        <w:t>Urge</w:t>
      </w:r>
    </w:p>
    <w:p w:rsidR="00F50F2E" w:rsidRDefault="00F50F2E"/>
    <w:p w:rsidR="00F50F2E" w:rsidRDefault="00000000">
      <w:r>
        <w:t>To</w:t>
      </w:r>
    </w:p>
    <w:p w:rsidR="00F50F2E" w:rsidRDefault="00F50F2E"/>
    <w:p w:rsidR="00F50F2E" w:rsidRDefault="00000000">
      <w:r>
        <w:t>Want to</w:t>
      </w:r>
    </w:p>
    <w:p w:rsidR="00F50F2E" w:rsidRDefault="00F50F2E"/>
    <w:p w:rsidR="00F50F2E" w:rsidRDefault="00000000">
      <w:r>
        <w:t>Fall</w:t>
      </w:r>
    </w:p>
    <w:p w:rsidR="00F50F2E" w:rsidRDefault="00F50F2E"/>
    <w:p w:rsidR="00F50F2E" w:rsidRDefault="00000000">
      <w:r>
        <w:t>In</w:t>
      </w:r>
    </w:p>
    <w:p w:rsidR="00F50F2E" w:rsidRDefault="00F50F2E"/>
    <w:p w:rsidR="00F50F2E" w:rsidRDefault="00000000">
      <w:r>
        <w:t>Love?</w:t>
      </w:r>
    </w:p>
    <w:p w:rsidR="00F50F2E" w:rsidRDefault="00F50F2E"/>
    <w:p w:rsidR="00F50F2E" w:rsidRDefault="00000000">
      <w:r>
        <w:br/>
      </w:r>
    </w:p>
    <w:p w:rsidR="00F50F2E" w:rsidRDefault="00F50F2E"/>
    <w:p w:rsidR="00F50F2E" w:rsidRDefault="00000000">
      <w:r>
        <w:br/>
      </w:r>
    </w:p>
    <w:p w:rsidR="00F50F2E" w:rsidRDefault="00F50F2E"/>
    <w:p w:rsidR="00F50F2E" w:rsidRDefault="00000000">
      <w:r>
        <w:lastRenderedPageBreak/>
        <w:t>Discotheque lights flashed all around us</w:t>
      </w:r>
    </w:p>
    <w:p w:rsidR="00F50F2E" w:rsidRDefault="00000000">
      <w:r>
        <w:t>As I learned what magic finally was</w:t>
      </w:r>
    </w:p>
    <w:p w:rsidR="00F50F2E" w:rsidRDefault="00000000">
      <w:r>
        <w:t xml:space="preserve">In a fluorescent day dream </w:t>
      </w:r>
      <w:r>
        <w:tab/>
      </w:r>
      <w:r>
        <w:tab/>
        <w:t>of your skin</w:t>
      </w:r>
    </w:p>
    <w:p w:rsidR="00F50F2E" w:rsidRDefault="00000000">
      <w:r>
        <w:t>Pressed against mine.</w:t>
      </w:r>
    </w:p>
    <w:p w:rsidR="00F50F2E" w:rsidRDefault="00000000">
      <w:r>
        <w:t>The lingering smell of you fading</w:t>
      </w:r>
    </w:p>
    <w:p w:rsidR="00F50F2E" w:rsidRDefault="00000000">
      <w:r>
        <w:t>Into bed sheets</w:t>
      </w:r>
      <w:r>
        <w:tab/>
      </w:r>
      <w:r>
        <w:tab/>
      </w:r>
      <w:r>
        <w:tab/>
        <w:t>not wanting</w:t>
      </w:r>
    </w:p>
    <w:p w:rsidR="00F50F2E" w:rsidRDefault="00000000">
      <w:r>
        <w:t>To be washed</w:t>
      </w:r>
    </w:p>
    <w:p w:rsidR="00F50F2E" w:rsidRDefault="00000000">
      <w:r>
        <w:t>Just yet/</w:t>
      </w:r>
    </w:p>
    <w:p w:rsidR="00F50F2E" w:rsidRDefault="00000000">
      <w:r>
        <w:t>Did you know that I wanted,</w:t>
      </w:r>
      <w:r>
        <w:tab/>
      </w:r>
      <w:r>
        <w:tab/>
        <w:t>as much as you,</w:t>
      </w:r>
      <w:r>
        <w:tab/>
        <w:t>to be able</w:t>
      </w:r>
      <w:r>
        <w:tab/>
        <w:t>to bottle your scent and huff at it</w:t>
      </w:r>
    </w:p>
    <w:p w:rsidR="00F50F2E" w:rsidRDefault="00F50F2E"/>
    <w:p w:rsidR="00F50F2E" w:rsidRDefault="00000000">
      <w:r>
        <w:t>In late night hours to be reminded</w:t>
      </w:r>
      <w:r>
        <w:tab/>
      </w:r>
      <w:r>
        <w:tab/>
        <w:t>of the moments your</w:t>
      </w:r>
      <w:r>
        <w:tab/>
      </w:r>
      <w:r>
        <w:tab/>
        <w:t>rough chest hairs scratched against my naked</w:t>
      </w:r>
      <w:r>
        <w:tab/>
      </w:r>
      <w:r>
        <w:tab/>
        <w:t>body, or how your calloused hands</w:t>
      </w:r>
      <w:r>
        <w:tab/>
      </w:r>
      <w:r>
        <w:tab/>
        <w:t>searched peaks and valleys of a broken boy.</w:t>
      </w:r>
    </w:p>
    <w:p w:rsidR="00F50F2E" w:rsidRDefault="00F50F2E"/>
    <w:p w:rsidR="00F50F2E" w:rsidRDefault="00000000">
      <w:r>
        <w:t>Sending shivers down my spine and creating a</w:t>
      </w:r>
    </w:p>
    <w:p w:rsidR="00F50F2E" w:rsidRDefault="00000000">
      <w:r>
        <w:t xml:space="preserve">Temporary high that only I can get </w:t>
      </w:r>
      <w:r>
        <w:tab/>
      </w:r>
      <w:r>
        <w:tab/>
      </w:r>
      <w:r>
        <w:tab/>
        <w:t>from you.</w:t>
      </w:r>
    </w:p>
    <w:p w:rsidR="00F50F2E" w:rsidRDefault="00000000">
      <w:r>
        <w:t>To relive through imaginative scenes of two adult men</w:t>
      </w:r>
      <w:r>
        <w:tab/>
      </w:r>
      <w:r>
        <w:tab/>
        <w:t>wrestling each other to the bed</w:t>
      </w:r>
    </w:p>
    <w:p w:rsidR="00F50F2E" w:rsidRDefault="00F50F2E"/>
    <w:p w:rsidR="00F50F2E" w:rsidRDefault="00000000">
      <w:r>
        <w:t>To succumb &amp; subdue one another</w:t>
      </w:r>
    </w:p>
    <w:p w:rsidR="00F50F2E" w:rsidRDefault="00000000">
      <w:r>
        <w:t>Entering each other’s bodies in a monumental showcase of</w:t>
      </w:r>
    </w:p>
    <w:p w:rsidR="00F50F2E" w:rsidRDefault="00000000">
      <w:r>
        <w:t>Sweat stained sheets</w:t>
      </w:r>
      <w:r>
        <w:tab/>
        <w:t>&amp; cum stained mouths.</w:t>
      </w:r>
    </w:p>
    <w:p w:rsidR="00F50F2E" w:rsidRDefault="00F50F2E"/>
    <w:p w:rsidR="00F50F2E" w:rsidRDefault="00000000">
      <w:r>
        <w:br/>
      </w:r>
    </w:p>
    <w:p w:rsidR="00F50F2E" w:rsidRDefault="00F50F2E"/>
    <w:p w:rsidR="00F50F2E" w:rsidRDefault="00000000">
      <w:r>
        <w:lastRenderedPageBreak/>
        <w:br/>
      </w:r>
    </w:p>
    <w:p w:rsidR="00F50F2E" w:rsidRDefault="00F50F2E"/>
    <w:p w:rsidR="00F50F2E" w:rsidRDefault="00F50F2E"/>
    <w:p w:rsidR="00F50F2E" w:rsidRDefault="00000000">
      <w:r>
        <w:t xml:space="preserve">Were the streets adorned and soaked </w:t>
      </w:r>
    </w:p>
    <w:p w:rsidR="00F50F2E" w:rsidRDefault="00F50F2E"/>
    <w:p w:rsidR="00F50F2E" w:rsidRDefault="00000000">
      <w:r>
        <w:t xml:space="preserve">in the scent of bathhouses &amp; ill-intentions </w:t>
      </w:r>
    </w:p>
    <w:p w:rsidR="00F50F2E" w:rsidRDefault="00F50F2E"/>
    <w:p w:rsidR="00F50F2E" w:rsidRDefault="00000000">
      <w:r>
        <w:t xml:space="preserve">of pre-mature teenage lust fueled by desires of dripping </w:t>
      </w:r>
    </w:p>
    <w:p w:rsidR="00F50F2E" w:rsidRDefault="00F50F2E"/>
    <w:p w:rsidR="00F50F2E" w:rsidRDefault="00000000">
      <w:r>
        <w:t>from both ends</w:t>
      </w:r>
    </w:p>
    <w:p w:rsidR="00F50F2E" w:rsidRDefault="00F50F2E"/>
    <w:p w:rsidR="00F50F2E" w:rsidRDefault="00000000">
      <w:r>
        <w:t>Enough for you to take control and make me submit?</w:t>
      </w:r>
    </w:p>
    <w:p w:rsidR="00F50F2E" w:rsidRDefault="00F50F2E"/>
    <w:p w:rsidR="00F50F2E" w:rsidRDefault="00000000">
      <w:r>
        <w:t xml:space="preserve">How many moonlit daydreams of getting tossed </w:t>
      </w:r>
    </w:p>
    <w:p w:rsidR="00F50F2E" w:rsidRDefault="00F50F2E"/>
    <w:p w:rsidR="00F50F2E" w:rsidRDefault="00000000">
      <w:r>
        <w:t xml:space="preserve">around like sea glass </w:t>
      </w:r>
    </w:p>
    <w:p w:rsidR="00F50F2E" w:rsidRDefault="00F50F2E"/>
    <w:p w:rsidR="00F50F2E" w:rsidRDefault="00000000">
      <w:r>
        <w:t xml:space="preserve">in a pool of bear chested sweaty daddies, </w:t>
      </w:r>
    </w:p>
    <w:p w:rsidR="00F50F2E" w:rsidRDefault="00F50F2E"/>
    <w:p w:rsidR="00F50F2E" w:rsidRDefault="00000000">
      <w:r>
        <w:t xml:space="preserve">handing you off to the next </w:t>
      </w:r>
    </w:p>
    <w:p w:rsidR="00F50F2E" w:rsidRDefault="00F50F2E"/>
    <w:p w:rsidR="00F50F2E" w:rsidRDefault="00000000">
      <w:r>
        <w:t>after they blew each load into you</w:t>
      </w:r>
    </w:p>
    <w:p w:rsidR="00F50F2E" w:rsidRDefault="00F50F2E"/>
    <w:p w:rsidR="00F50F2E" w:rsidRDefault="00000000">
      <w:r>
        <w:t>Did it take for you to finally experience an orgasm?</w:t>
      </w:r>
    </w:p>
    <w:p w:rsidR="00F50F2E" w:rsidRDefault="00F50F2E"/>
    <w:p w:rsidR="00F50F2E" w:rsidRDefault="00000000">
      <w:r>
        <w:lastRenderedPageBreak/>
        <w:br/>
      </w:r>
    </w:p>
    <w:p w:rsidR="00F50F2E" w:rsidRDefault="00000000">
      <w:r>
        <w:br/>
      </w:r>
    </w:p>
    <w:p w:rsidR="00F50F2E" w:rsidRDefault="00F50F2E"/>
    <w:p w:rsidR="00F50F2E" w:rsidRDefault="00F50F2E"/>
    <w:p w:rsidR="00F50F2E" w:rsidRDefault="00F50F2E"/>
    <w:p w:rsidR="00F50F2E" w:rsidRDefault="00000000">
      <w:r>
        <w:t xml:space="preserve">Did you realize your limits of becoming just drunk enough </w:t>
      </w:r>
    </w:p>
    <w:p w:rsidR="00F50F2E" w:rsidRDefault="00F50F2E"/>
    <w:p w:rsidR="00F50F2E" w:rsidRDefault="00000000">
      <w:r>
        <w:t xml:space="preserve">to want to take the next fuck home </w:t>
      </w:r>
    </w:p>
    <w:p w:rsidR="00F50F2E" w:rsidRDefault="00F50F2E"/>
    <w:p w:rsidR="00F50F2E" w:rsidRDefault="00000000">
      <w:r>
        <w:t xml:space="preserve">when you were honest with the man </w:t>
      </w:r>
    </w:p>
    <w:p w:rsidR="00F50F2E" w:rsidRDefault="00F50F2E"/>
    <w:p w:rsidR="00F50F2E" w:rsidRDefault="00000000">
      <w:r>
        <w:t>you have spoken to for so many nights?</w:t>
      </w:r>
    </w:p>
    <w:p w:rsidR="00F50F2E" w:rsidRDefault="00F50F2E"/>
    <w:p w:rsidR="00F50F2E" w:rsidRDefault="00000000">
      <w:r>
        <w:t>Exclaiming treaties of singularity?</w:t>
      </w:r>
    </w:p>
    <w:p w:rsidR="00F50F2E" w:rsidRDefault="00F50F2E"/>
    <w:p w:rsidR="00F50F2E" w:rsidRDefault="00000000">
      <w:r>
        <w:t xml:space="preserve">Were those words a heavy load to swallow, </w:t>
      </w:r>
    </w:p>
    <w:p w:rsidR="00F50F2E" w:rsidRDefault="00F50F2E"/>
    <w:p w:rsidR="00F50F2E" w:rsidRDefault="00000000">
      <w:r>
        <w:t xml:space="preserve">in moments of attempting to suffocate </w:t>
      </w:r>
    </w:p>
    <w:p w:rsidR="00F50F2E" w:rsidRDefault="00F50F2E"/>
    <w:p w:rsidR="00F50F2E" w:rsidRDefault="00000000">
      <w:r>
        <w:t xml:space="preserve">your mind with the physics of reality, </w:t>
      </w:r>
    </w:p>
    <w:p w:rsidR="00F50F2E" w:rsidRDefault="00F50F2E"/>
    <w:p w:rsidR="00F50F2E" w:rsidRDefault="00000000">
      <w:r>
        <w:t xml:space="preserve">bending and disavowing </w:t>
      </w:r>
    </w:p>
    <w:p w:rsidR="00F50F2E" w:rsidRDefault="00F50F2E"/>
    <w:p w:rsidR="00F50F2E" w:rsidRDefault="00000000">
      <w:r>
        <w:t xml:space="preserve">in ways that you could stuff me </w:t>
      </w:r>
    </w:p>
    <w:p w:rsidR="00F50F2E" w:rsidRDefault="00F50F2E"/>
    <w:p w:rsidR="00F50F2E" w:rsidRDefault="00000000">
      <w:r>
        <w:lastRenderedPageBreak/>
        <w:t xml:space="preserve">into bottles of poppers, </w:t>
      </w:r>
    </w:p>
    <w:p w:rsidR="00F50F2E" w:rsidRDefault="00F50F2E"/>
    <w:p w:rsidR="00F50F2E" w:rsidRDefault="00000000">
      <w:r>
        <w:t>to get a quick fix off of me?</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Did the untimely </w:t>
      </w:r>
    </w:p>
    <w:p w:rsidR="00F50F2E" w:rsidRDefault="00F50F2E"/>
    <w:p w:rsidR="00F50F2E" w:rsidRDefault="00000000">
      <w:r>
        <w:t xml:space="preserve">‘le petit mort’ </w:t>
      </w:r>
    </w:p>
    <w:p w:rsidR="00F50F2E" w:rsidRDefault="00F50F2E"/>
    <w:p w:rsidR="00F50F2E" w:rsidRDefault="00000000">
      <w:r>
        <w:t xml:space="preserve">become your destruction, </w:t>
      </w:r>
    </w:p>
    <w:p w:rsidR="00F50F2E" w:rsidRDefault="00F50F2E"/>
    <w:p w:rsidR="00F50F2E" w:rsidRDefault="00000000">
      <w:r>
        <w:t xml:space="preserve">circumnavigating the globe </w:t>
      </w:r>
    </w:p>
    <w:p w:rsidR="00F50F2E" w:rsidRDefault="00F50F2E"/>
    <w:p w:rsidR="00F50F2E" w:rsidRDefault="00000000">
      <w:r>
        <w:t xml:space="preserve">of my tender virgin ass, </w:t>
      </w:r>
    </w:p>
    <w:p w:rsidR="00F50F2E" w:rsidRDefault="00F50F2E"/>
    <w:p w:rsidR="00F50F2E" w:rsidRDefault="00000000">
      <w:r>
        <w:t xml:space="preserve">become enough for you to say </w:t>
      </w:r>
    </w:p>
    <w:p w:rsidR="00F50F2E" w:rsidRDefault="00F50F2E"/>
    <w:p w:rsidR="00F50F2E" w:rsidRDefault="00000000">
      <w:r>
        <w:t xml:space="preserve">that I noticed </w:t>
      </w:r>
    </w:p>
    <w:p w:rsidR="00F50F2E" w:rsidRDefault="00F50F2E"/>
    <w:p w:rsidR="00F50F2E" w:rsidRDefault="00000000">
      <w:r>
        <w:t xml:space="preserve">your looks </w:t>
      </w:r>
    </w:p>
    <w:p w:rsidR="00F50F2E" w:rsidRDefault="00F50F2E"/>
    <w:p w:rsidR="00F50F2E" w:rsidRDefault="00000000">
      <w:r>
        <w:lastRenderedPageBreak/>
        <w:t xml:space="preserve">from </w:t>
      </w:r>
    </w:p>
    <w:p w:rsidR="00F50F2E" w:rsidRDefault="00F50F2E"/>
    <w:p w:rsidR="00F50F2E" w:rsidRDefault="00000000">
      <w:r>
        <w:t>across t</w:t>
      </w:r>
    </w:p>
    <w:p w:rsidR="00F50F2E" w:rsidRDefault="00F50F2E"/>
    <w:p w:rsidR="00F50F2E" w:rsidRDefault="00000000">
      <w:r>
        <w:t xml:space="preserve">he </w:t>
      </w:r>
    </w:p>
    <w:p w:rsidR="00F50F2E" w:rsidRDefault="00F50F2E"/>
    <w:p w:rsidR="00F50F2E" w:rsidRDefault="00000000">
      <w:r>
        <w:t>bar?</w:t>
      </w:r>
    </w:p>
    <w:p w:rsidR="00F50F2E" w:rsidRDefault="00000000">
      <w:r>
        <w:br/>
      </w:r>
    </w:p>
    <w:p w:rsidR="00F50F2E" w:rsidRDefault="00000000">
      <w:r>
        <w:br/>
      </w:r>
    </w:p>
    <w:p w:rsidR="00F50F2E" w:rsidRDefault="00F50F2E"/>
    <w:p w:rsidR="00F50F2E" w:rsidRDefault="00F50F2E"/>
    <w:p w:rsidR="00F50F2E" w:rsidRDefault="00F50F2E"/>
    <w:p w:rsidR="00F50F2E" w:rsidRDefault="00000000">
      <w:r>
        <w:t>Was I worth it</w:t>
      </w:r>
    </w:p>
    <w:p w:rsidR="00F50F2E" w:rsidRDefault="00F50F2E"/>
    <w:p w:rsidR="00F50F2E" w:rsidRDefault="00F50F2E"/>
    <w:p w:rsidR="00F50F2E" w:rsidRDefault="00000000">
      <w:r>
        <w:t>Or was it the desire of fires burning</w:t>
      </w:r>
    </w:p>
    <w:p w:rsidR="00F50F2E" w:rsidRDefault="00F50F2E"/>
    <w:p w:rsidR="00F50F2E" w:rsidRDefault="00F50F2E"/>
    <w:p w:rsidR="00F50F2E" w:rsidRDefault="00000000">
      <w:r>
        <w:t>Passionate lapping at your side</w:t>
      </w:r>
    </w:p>
    <w:p w:rsidR="00F50F2E" w:rsidRDefault="00F50F2E"/>
    <w:p w:rsidR="00F50F2E" w:rsidRDefault="00F50F2E"/>
    <w:p w:rsidR="00F50F2E" w:rsidRDefault="00000000">
      <w:r>
        <w:t>Sensualized desire smothering you</w:t>
      </w:r>
    </w:p>
    <w:p w:rsidR="00F50F2E" w:rsidRDefault="00F50F2E"/>
    <w:p w:rsidR="00F50F2E" w:rsidRDefault="00F50F2E"/>
    <w:p w:rsidR="00F50F2E" w:rsidRDefault="00000000">
      <w:r>
        <w:t>Floating around your head</w:t>
      </w:r>
    </w:p>
    <w:p w:rsidR="00F50F2E" w:rsidRDefault="00F50F2E"/>
    <w:p w:rsidR="00F50F2E" w:rsidRDefault="00F50F2E"/>
    <w:p w:rsidR="00F50F2E" w:rsidRDefault="00000000">
      <w:r>
        <w:t>In memories of a time</w:t>
      </w:r>
    </w:p>
    <w:p w:rsidR="00F50F2E" w:rsidRDefault="00F50F2E"/>
    <w:p w:rsidR="00F50F2E" w:rsidRDefault="00F50F2E"/>
    <w:p w:rsidR="00F50F2E" w:rsidRDefault="00000000">
      <w:r>
        <w:t>That we fucked</w:t>
      </w:r>
    </w:p>
    <w:p w:rsidR="00F50F2E" w:rsidRDefault="00F50F2E"/>
    <w:p w:rsidR="00F50F2E" w:rsidRDefault="00F50F2E"/>
    <w:p w:rsidR="00F50F2E" w:rsidRDefault="00000000">
      <w:r>
        <w:t>Once before?</w:t>
      </w:r>
    </w:p>
    <w:p w:rsidR="00F50F2E" w:rsidRDefault="00F50F2E"/>
    <w:p w:rsidR="00F50F2E" w:rsidRDefault="00000000">
      <w:r>
        <w:br/>
      </w:r>
    </w:p>
    <w:p w:rsidR="00F50F2E" w:rsidRDefault="00F50F2E"/>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The revolution will be televised </w:t>
      </w:r>
    </w:p>
    <w:p w:rsidR="00F50F2E" w:rsidRDefault="00F50F2E"/>
    <w:p w:rsidR="00F50F2E" w:rsidRDefault="00000000">
      <w:r>
        <w:t xml:space="preserve">for a national audience </w:t>
      </w:r>
    </w:p>
    <w:p w:rsidR="00F50F2E" w:rsidRDefault="00F50F2E"/>
    <w:p w:rsidR="00F50F2E" w:rsidRDefault="00000000">
      <w:r>
        <w:t xml:space="preserve">to view </w:t>
      </w:r>
    </w:p>
    <w:p w:rsidR="00F50F2E" w:rsidRDefault="00F50F2E"/>
    <w:p w:rsidR="00F50F2E" w:rsidRDefault="00000000">
      <w:r>
        <w:t xml:space="preserve">the following </w:t>
      </w:r>
    </w:p>
    <w:p w:rsidR="00F50F2E" w:rsidRDefault="00F50F2E"/>
    <w:p w:rsidR="00F50F2E" w:rsidRDefault="00000000">
      <w:r>
        <w:t>events:</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-Wet Hot Dreams</w:t>
      </w:r>
    </w:p>
    <w:p w:rsidR="00F50F2E" w:rsidRDefault="00F50F2E"/>
    <w:p w:rsidR="00F50F2E" w:rsidRDefault="00000000">
      <w:r>
        <w:lastRenderedPageBreak/>
        <w:t xml:space="preserve">Of being handed from the </w:t>
      </w:r>
    </w:p>
    <w:p w:rsidR="00F50F2E" w:rsidRDefault="00F50F2E"/>
    <w:p w:rsidR="00F50F2E" w:rsidRDefault="00000000">
      <w:r>
        <w:t xml:space="preserve">strong hands of </w:t>
      </w:r>
    </w:p>
    <w:p w:rsidR="00F50F2E" w:rsidRDefault="00F50F2E"/>
    <w:p w:rsidR="00F50F2E" w:rsidRDefault="00000000">
      <w:r>
        <w:t xml:space="preserve">Daddy to Daddy </w:t>
      </w:r>
    </w:p>
    <w:p w:rsidR="00F50F2E" w:rsidRDefault="00F50F2E"/>
    <w:p w:rsidR="00F50F2E" w:rsidRDefault="00000000">
      <w:r>
        <w:t xml:space="preserve">at the bathhouse, </w:t>
      </w:r>
    </w:p>
    <w:p w:rsidR="00F50F2E" w:rsidRDefault="00F50F2E"/>
    <w:p w:rsidR="00F50F2E" w:rsidRDefault="00000000">
      <w:r>
        <w:t xml:space="preserve">as I ride each cock, </w:t>
      </w:r>
    </w:p>
    <w:p w:rsidR="00F50F2E" w:rsidRDefault="00F50F2E"/>
    <w:p w:rsidR="00F50F2E" w:rsidRDefault="00000000">
      <w:r>
        <w:t xml:space="preserve">like a mountaineer </w:t>
      </w:r>
    </w:p>
    <w:p w:rsidR="00F50F2E" w:rsidRDefault="00F50F2E"/>
    <w:p w:rsidR="00F50F2E" w:rsidRDefault="00000000">
      <w:r>
        <w:t xml:space="preserve">on a mission </w:t>
      </w:r>
    </w:p>
    <w:p w:rsidR="00F50F2E" w:rsidRDefault="00F50F2E"/>
    <w:p w:rsidR="00F50F2E" w:rsidRDefault="00000000">
      <w:r>
        <w:t xml:space="preserve">to summit </w:t>
      </w:r>
    </w:p>
    <w:p w:rsidR="00F50F2E" w:rsidRDefault="00F50F2E"/>
    <w:p w:rsidR="00F50F2E" w:rsidRDefault="00000000">
      <w:r>
        <w:t xml:space="preserve">each peak </w:t>
      </w:r>
    </w:p>
    <w:p w:rsidR="00F50F2E" w:rsidRDefault="00F50F2E"/>
    <w:p w:rsidR="00F50F2E" w:rsidRDefault="00000000">
      <w:r>
        <w:t xml:space="preserve">of </w:t>
      </w:r>
    </w:p>
    <w:p w:rsidR="00F50F2E" w:rsidRDefault="00F50F2E"/>
    <w:p w:rsidR="00F50F2E" w:rsidRDefault="00000000">
      <w:r>
        <w:t>human emotion.</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-Cum Soaked Chests</w:t>
      </w:r>
    </w:p>
    <w:p w:rsidR="00F50F2E" w:rsidRDefault="00F50F2E"/>
    <w:p w:rsidR="00F50F2E" w:rsidRDefault="00000000">
      <w:r>
        <w:t xml:space="preserve">Of emaciated good boys, </w:t>
      </w:r>
    </w:p>
    <w:p w:rsidR="00F50F2E" w:rsidRDefault="00F50F2E"/>
    <w:p w:rsidR="00F50F2E" w:rsidRDefault="00000000">
      <w:r>
        <w:t xml:space="preserve">craving to swallow </w:t>
      </w:r>
    </w:p>
    <w:p w:rsidR="00F50F2E" w:rsidRDefault="00F50F2E"/>
    <w:p w:rsidR="00F50F2E" w:rsidRDefault="00000000">
      <w:r>
        <w:t xml:space="preserve">every last drop </w:t>
      </w:r>
    </w:p>
    <w:p w:rsidR="00F50F2E" w:rsidRDefault="00F50F2E"/>
    <w:p w:rsidR="00F50F2E" w:rsidRDefault="00000000">
      <w:r>
        <w:t xml:space="preserve">of the good stuff, </w:t>
      </w:r>
    </w:p>
    <w:p w:rsidR="00F50F2E" w:rsidRDefault="00F50F2E"/>
    <w:p w:rsidR="00F50F2E" w:rsidRDefault="00000000">
      <w:r>
        <w:t xml:space="preserve">dripping out of </w:t>
      </w:r>
    </w:p>
    <w:p w:rsidR="00F50F2E" w:rsidRDefault="00F50F2E"/>
    <w:p w:rsidR="00F50F2E" w:rsidRDefault="00000000">
      <w:r>
        <w:t xml:space="preserve">mushroom capped heads </w:t>
      </w:r>
    </w:p>
    <w:p w:rsidR="00F50F2E" w:rsidRDefault="00F50F2E"/>
    <w:p w:rsidR="00F50F2E" w:rsidRDefault="00000000">
      <w:r>
        <w:t xml:space="preserve">of throbbing </w:t>
      </w:r>
    </w:p>
    <w:p w:rsidR="00F50F2E" w:rsidRDefault="00F50F2E"/>
    <w:p w:rsidR="00F50F2E" w:rsidRDefault="00000000">
      <w:r>
        <w:t xml:space="preserve">and </w:t>
      </w:r>
    </w:p>
    <w:p w:rsidR="00F50F2E" w:rsidRDefault="00F50F2E"/>
    <w:p w:rsidR="00F50F2E" w:rsidRDefault="00000000">
      <w:r>
        <w:t xml:space="preserve">quivering </w:t>
      </w:r>
    </w:p>
    <w:p w:rsidR="00F50F2E" w:rsidRDefault="00F50F2E"/>
    <w:p w:rsidR="00F50F2E" w:rsidRDefault="00000000">
      <w:r>
        <w:t>shafts</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-Slings &amp; Darkrooms</w:t>
      </w:r>
    </w:p>
    <w:p w:rsidR="00F50F2E" w:rsidRDefault="00F50F2E"/>
    <w:p w:rsidR="00F50F2E" w:rsidRDefault="00000000">
      <w:r>
        <w:t xml:space="preserve">Of bathhouses at 2am, </w:t>
      </w:r>
    </w:p>
    <w:p w:rsidR="00F50F2E" w:rsidRDefault="00F50F2E"/>
    <w:p w:rsidR="00F50F2E" w:rsidRDefault="00000000">
      <w:r>
        <w:t xml:space="preserve">drunk off of an idea, </w:t>
      </w:r>
    </w:p>
    <w:p w:rsidR="00F50F2E" w:rsidRDefault="00F50F2E"/>
    <w:p w:rsidR="00F50F2E" w:rsidRDefault="00000000">
      <w:r>
        <w:t xml:space="preserve">that you can find love </w:t>
      </w:r>
    </w:p>
    <w:p w:rsidR="00F50F2E" w:rsidRDefault="00F50F2E"/>
    <w:p w:rsidR="00F50F2E" w:rsidRDefault="00000000">
      <w:r>
        <w:t xml:space="preserve">in the most dangerous of places. </w:t>
      </w:r>
    </w:p>
    <w:p w:rsidR="00F50F2E" w:rsidRDefault="00F50F2E"/>
    <w:p w:rsidR="00F50F2E" w:rsidRDefault="00000000">
      <w:r>
        <w:t xml:space="preserve">Hung from chains drilled into vaulted ceilings, </w:t>
      </w:r>
    </w:p>
    <w:p w:rsidR="00F50F2E" w:rsidRDefault="00F50F2E"/>
    <w:p w:rsidR="00F50F2E" w:rsidRDefault="00000000">
      <w:r>
        <w:t xml:space="preserve">where you can feel weightless </w:t>
      </w:r>
    </w:p>
    <w:p w:rsidR="00F50F2E" w:rsidRDefault="00F50F2E"/>
    <w:p w:rsidR="00F50F2E" w:rsidRDefault="00000000">
      <w:r>
        <w:t xml:space="preserve">while each anonymous figure </w:t>
      </w:r>
    </w:p>
    <w:p w:rsidR="00F50F2E" w:rsidRDefault="00F50F2E"/>
    <w:p w:rsidR="00F50F2E" w:rsidRDefault="00000000">
      <w:r>
        <w:t xml:space="preserve">drops their payload </w:t>
      </w:r>
    </w:p>
    <w:p w:rsidR="00F50F2E" w:rsidRDefault="00F50F2E"/>
    <w:p w:rsidR="00F50F2E" w:rsidRDefault="00000000">
      <w:r>
        <w:lastRenderedPageBreak/>
        <w:t xml:space="preserve">into your </w:t>
      </w:r>
    </w:p>
    <w:p w:rsidR="00F50F2E" w:rsidRDefault="00F50F2E"/>
    <w:p w:rsidR="00F50F2E" w:rsidRDefault="00000000">
      <w:r>
        <w:t xml:space="preserve">piggy </w:t>
      </w:r>
    </w:p>
    <w:p w:rsidR="00F50F2E" w:rsidRDefault="00F50F2E"/>
    <w:p w:rsidR="00F50F2E" w:rsidRDefault="00000000">
      <w:r>
        <w:t>bank.</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-Cruising Grounds</w:t>
      </w:r>
    </w:p>
    <w:p w:rsidR="00F50F2E" w:rsidRDefault="00F50F2E"/>
    <w:p w:rsidR="00F50F2E" w:rsidRDefault="00000000">
      <w:r>
        <w:t xml:space="preserve">Of parks darkly lit, </w:t>
      </w:r>
    </w:p>
    <w:p w:rsidR="00F50F2E" w:rsidRDefault="00F50F2E"/>
    <w:p w:rsidR="00F50F2E" w:rsidRDefault="00000000">
      <w:r>
        <w:t xml:space="preserve">perverts searching for a new trick, </w:t>
      </w:r>
    </w:p>
    <w:p w:rsidR="00F50F2E" w:rsidRDefault="00F50F2E"/>
    <w:p w:rsidR="00F50F2E" w:rsidRDefault="00000000">
      <w:r>
        <w:t xml:space="preserve">on the outskirts of flickering streetlights. </w:t>
      </w:r>
    </w:p>
    <w:p w:rsidR="00F50F2E" w:rsidRDefault="00F50F2E"/>
    <w:p w:rsidR="00F50F2E" w:rsidRDefault="00000000">
      <w:r>
        <w:t xml:space="preserve">Dropping hints of sublime delight </w:t>
      </w:r>
    </w:p>
    <w:p w:rsidR="00F50F2E" w:rsidRDefault="00F50F2E"/>
    <w:p w:rsidR="00F50F2E" w:rsidRDefault="00000000">
      <w:r>
        <w:t xml:space="preserve">and </w:t>
      </w:r>
    </w:p>
    <w:p w:rsidR="00F50F2E" w:rsidRDefault="00F50F2E"/>
    <w:p w:rsidR="00F50F2E" w:rsidRDefault="00000000">
      <w:r>
        <w:t xml:space="preserve">crystalline visions </w:t>
      </w:r>
    </w:p>
    <w:p w:rsidR="00F50F2E" w:rsidRDefault="00F50F2E"/>
    <w:p w:rsidR="00F50F2E" w:rsidRDefault="00000000">
      <w:r>
        <w:t xml:space="preserve">of being fucked against </w:t>
      </w:r>
    </w:p>
    <w:p w:rsidR="00F50F2E" w:rsidRDefault="00F50F2E"/>
    <w:p w:rsidR="00F50F2E" w:rsidRDefault="00000000">
      <w:r>
        <w:t xml:space="preserve">old oak trees, </w:t>
      </w:r>
    </w:p>
    <w:p w:rsidR="00F50F2E" w:rsidRDefault="00F50F2E"/>
    <w:p w:rsidR="00F50F2E" w:rsidRDefault="00000000">
      <w:r>
        <w:t xml:space="preserve">in purely transcendental </w:t>
      </w:r>
    </w:p>
    <w:p w:rsidR="00F50F2E" w:rsidRDefault="00F50F2E"/>
    <w:p w:rsidR="00F50F2E" w:rsidRDefault="00000000">
      <w:r>
        <w:t xml:space="preserve">motives </w:t>
      </w:r>
    </w:p>
    <w:p w:rsidR="00F50F2E" w:rsidRDefault="00F50F2E"/>
    <w:p w:rsidR="00F50F2E" w:rsidRDefault="00000000">
      <w:r>
        <w:t xml:space="preserve">of </w:t>
      </w:r>
    </w:p>
    <w:p w:rsidR="00F50F2E" w:rsidRDefault="00F50F2E"/>
    <w:p w:rsidR="00F50F2E" w:rsidRDefault="00000000">
      <w:r>
        <w:t xml:space="preserve">being </w:t>
      </w:r>
    </w:p>
    <w:p w:rsidR="00F50F2E" w:rsidRDefault="00F50F2E"/>
    <w:p w:rsidR="00F50F2E" w:rsidRDefault="00000000">
      <w:r>
        <w:t>caught.</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-Construction Sites</w:t>
      </w:r>
    </w:p>
    <w:p w:rsidR="00F50F2E" w:rsidRDefault="00F50F2E"/>
    <w:p w:rsidR="00F50F2E" w:rsidRDefault="00000000">
      <w:r>
        <w:t xml:space="preserve">At hours when </w:t>
      </w:r>
    </w:p>
    <w:p w:rsidR="00F50F2E" w:rsidRDefault="00F50F2E"/>
    <w:p w:rsidR="00F50F2E" w:rsidRDefault="00000000">
      <w:r>
        <w:t xml:space="preserve">the rough hands </w:t>
      </w:r>
    </w:p>
    <w:p w:rsidR="00F50F2E" w:rsidRDefault="00F50F2E"/>
    <w:p w:rsidR="00F50F2E" w:rsidRDefault="00000000">
      <w:r>
        <w:t xml:space="preserve">of construction workers </w:t>
      </w:r>
    </w:p>
    <w:p w:rsidR="00F50F2E" w:rsidRDefault="00F50F2E"/>
    <w:p w:rsidR="00F50F2E" w:rsidRDefault="00000000">
      <w:r>
        <w:lastRenderedPageBreak/>
        <w:t xml:space="preserve">grope for their tools </w:t>
      </w:r>
    </w:p>
    <w:p w:rsidR="00F50F2E" w:rsidRDefault="00F50F2E"/>
    <w:p w:rsidR="00F50F2E" w:rsidRDefault="00000000">
      <w:r>
        <w:t xml:space="preserve">to drill further into your agape hole, </w:t>
      </w:r>
    </w:p>
    <w:p w:rsidR="00F50F2E" w:rsidRDefault="00F50F2E"/>
    <w:p w:rsidR="00F50F2E" w:rsidRDefault="00000000">
      <w:r>
        <w:t xml:space="preserve">howling at the moon </w:t>
      </w:r>
    </w:p>
    <w:p w:rsidR="00F50F2E" w:rsidRDefault="00F50F2E"/>
    <w:p w:rsidR="00F50F2E" w:rsidRDefault="00000000">
      <w:r>
        <w:t xml:space="preserve">as they </w:t>
      </w:r>
    </w:p>
    <w:p w:rsidR="00F50F2E" w:rsidRDefault="00F50F2E"/>
    <w:p w:rsidR="00F50F2E" w:rsidRDefault="00000000">
      <w:r>
        <w:t xml:space="preserve">fill </w:t>
      </w:r>
    </w:p>
    <w:p w:rsidR="00F50F2E" w:rsidRDefault="00F50F2E"/>
    <w:p w:rsidR="00F50F2E" w:rsidRDefault="00000000">
      <w:r>
        <w:t xml:space="preserve">you </w:t>
      </w:r>
    </w:p>
    <w:p w:rsidR="00F50F2E" w:rsidRDefault="00F50F2E"/>
    <w:p w:rsidR="00F50F2E" w:rsidRDefault="00000000">
      <w:r>
        <w:t>up.</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-Seedy Motel Lobbies</w:t>
      </w:r>
    </w:p>
    <w:p w:rsidR="00F50F2E" w:rsidRDefault="00F50F2E"/>
    <w:p w:rsidR="00F50F2E" w:rsidRDefault="00000000">
      <w:r>
        <w:t xml:space="preserve">Where you frivolously </w:t>
      </w:r>
    </w:p>
    <w:p w:rsidR="00F50F2E" w:rsidRDefault="00F50F2E"/>
    <w:p w:rsidR="00F50F2E" w:rsidRDefault="00000000">
      <w:r>
        <w:t xml:space="preserve">piss away a quick $50 </w:t>
      </w:r>
    </w:p>
    <w:p w:rsidR="00F50F2E" w:rsidRDefault="00F50F2E"/>
    <w:p w:rsidR="00F50F2E" w:rsidRDefault="00000000">
      <w:r>
        <w:t xml:space="preserve">to rent for a few hours </w:t>
      </w:r>
    </w:p>
    <w:p w:rsidR="00F50F2E" w:rsidRDefault="00F50F2E"/>
    <w:p w:rsidR="00F50F2E" w:rsidRDefault="00000000">
      <w:r>
        <w:t>to indulge in l</w:t>
      </w:r>
    </w:p>
    <w:p w:rsidR="00F50F2E" w:rsidRDefault="00F50F2E"/>
    <w:p w:rsidR="00F50F2E" w:rsidRDefault="00000000">
      <w:r>
        <w:t xml:space="preserve">ow-quality amateur porn shoots </w:t>
      </w:r>
    </w:p>
    <w:p w:rsidR="00F50F2E" w:rsidRDefault="00F50F2E"/>
    <w:p w:rsidR="00F50F2E" w:rsidRDefault="00000000">
      <w:r>
        <w:t xml:space="preserve">of bareback orgies, </w:t>
      </w:r>
    </w:p>
    <w:p w:rsidR="00F50F2E" w:rsidRDefault="00F50F2E"/>
    <w:p w:rsidR="00F50F2E" w:rsidRDefault="00000000">
      <w:r>
        <w:t xml:space="preserve">hoping to become </w:t>
      </w:r>
    </w:p>
    <w:p w:rsidR="00F50F2E" w:rsidRDefault="00F50F2E"/>
    <w:p w:rsidR="00F50F2E" w:rsidRDefault="00000000">
      <w:r>
        <w:t xml:space="preserve">the </w:t>
      </w:r>
    </w:p>
    <w:p w:rsidR="00F50F2E" w:rsidRDefault="00F50F2E"/>
    <w:p w:rsidR="00F50F2E" w:rsidRDefault="00000000">
      <w:r>
        <w:t xml:space="preserve">next </w:t>
      </w:r>
    </w:p>
    <w:p w:rsidR="00F50F2E" w:rsidRDefault="00F50F2E"/>
    <w:p w:rsidR="00F50F2E" w:rsidRDefault="00000000">
      <w:r>
        <w:t xml:space="preserve">big </w:t>
      </w:r>
    </w:p>
    <w:p w:rsidR="00F50F2E" w:rsidRDefault="00F50F2E"/>
    <w:p w:rsidR="00F50F2E" w:rsidRDefault="00000000">
      <w:r>
        <w:t>star.</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-Unfurnished Bedrooms</w:t>
      </w:r>
    </w:p>
    <w:p w:rsidR="00F50F2E" w:rsidRDefault="00F50F2E"/>
    <w:p w:rsidR="00F50F2E" w:rsidRDefault="00000000">
      <w:r>
        <w:t xml:space="preserve">Which I invited you into </w:t>
      </w:r>
    </w:p>
    <w:p w:rsidR="00F50F2E" w:rsidRDefault="00F50F2E"/>
    <w:p w:rsidR="00F50F2E" w:rsidRDefault="00000000">
      <w:r>
        <w:t xml:space="preserve">for a one-time moment </w:t>
      </w:r>
    </w:p>
    <w:p w:rsidR="00F50F2E" w:rsidRDefault="00F50F2E"/>
    <w:p w:rsidR="00F50F2E" w:rsidRDefault="00000000">
      <w:r>
        <w:t xml:space="preserve">of wanting to </w:t>
      </w:r>
    </w:p>
    <w:p w:rsidR="00F50F2E" w:rsidRDefault="00F50F2E"/>
    <w:p w:rsidR="00F50F2E" w:rsidRDefault="00000000">
      <w:r>
        <w:t xml:space="preserve">just be fucked senseless, </w:t>
      </w:r>
    </w:p>
    <w:p w:rsidR="00F50F2E" w:rsidRDefault="00F50F2E"/>
    <w:p w:rsidR="00F50F2E" w:rsidRDefault="00000000">
      <w:r>
        <w:t xml:space="preserve">not caring </w:t>
      </w:r>
    </w:p>
    <w:p w:rsidR="00F50F2E" w:rsidRDefault="00F50F2E"/>
    <w:p w:rsidR="00F50F2E" w:rsidRDefault="00000000">
      <w:r>
        <w:t xml:space="preserve">for the audible cries </w:t>
      </w:r>
    </w:p>
    <w:p w:rsidR="00F50F2E" w:rsidRDefault="00F50F2E"/>
    <w:p w:rsidR="00F50F2E" w:rsidRDefault="00000000">
      <w:r>
        <w:t xml:space="preserve">of me moaning </w:t>
      </w:r>
    </w:p>
    <w:p w:rsidR="00F50F2E" w:rsidRDefault="00F50F2E"/>
    <w:p w:rsidR="00F50F2E" w:rsidRDefault="00000000">
      <w:r>
        <w:t xml:space="preserve">for a release </w:t>
      </w:r>
    </w:p>
    <w:p w:rsidR="00F50F2E" w:rsidRDefault="00F50F2E"/>
    <w:p w:rsidR="00F50F2E" w:rsidRDefault="00000000">
      <w:r>
        <w:t xml:space="preserve">of </w:t>
      </w:r>
    </w:p>
    <w:p w:rsidR="00F50F2E" w:rsidRDefault="00F50F2E"/>
    <w:p w:rsidR="00F50F2E" w:rsidRDefault="00000000">
      <w:r>
        <w:t>chemicals.</w:t>
      </w:r>
    </w:p>
    <w:p w:rsidR="00F50F2E" w:rsidRDefault="00F50F2E"/>
    <w:p w:rsidR="00F50F2E" w:rsidRDefault="00000000">
      <w:r>
        <w:br/>
      </w:r>
    </w:p>
    <w:p w:rsidR="00F50F2E" w:rsidRDefault="00000000">
      <w:r>
        <w:lastRenderedPageBreak/>
        <w:br/>
      </w:r>
    </w:p>
    <w:p w:rsidR="00F50F2E" w:rsidRDefault="00F50F2E"/>
    <w:p w:rsidR="00F50F2E" w:rsidRDefault="00000000">
      <w:r>
        <w:t xml:space="preserve">I drank from the faucet as a child, </w:t>
      </w:r>
    </w:p>
    <w:p w:rsidR="00F50F2E" w:rsidRDefault="00000000">
      <w:r>
        <w:t xml:space="preserve">tilting my head to the side </w:t>
      </w:r>
    </w:p>
    <w:p w:rsidR="00F50F2E" w:rsidRDefault="00F50F2E"/>
    <w:p w:rsidR="00F50F2E" w:rsidRDefault="00000000">
      <w:r>
        <w:t>to catch every drop of liquid in my open yearning mouth.</w:t>
      </w:r>
    </w:p>
    <w:p w:rsidR="00F50F2E" w:rsidRDefault="00F50F2E"/>
    <w:p w:rsidR="00F50F2E" w:rsidRDefault="00000000">
      <w:r>
        <w:t xml:space="preserve">Turn time ahead </w:t>
      </w:r>
    </w:p>
    <w:p w:rsidR="00F50F2E" w:rsidRDefault="00000000">
      <w:r>
        <w:t xml:space="preserve">to being a filthy and devilish pig, </w:t>
      </w:r>
    </w:p>
    <w:p w:rsidR="00F50F2E" w:rsidRDefault="00F50F2E"/>
    <w:p w:rsidR="00F50F2E" w:rsidRDefault="00000000">
      <w:r>
        <w:t xml:space="preserve">where I drank from a new faucet, </w:t>
      </w:r>
    </w:p>
    <w:p w:rsidR="00F50F2E" w:rsidRDefault="00F50F2E"/>
    <w:p w:rsidR="00F50F2E" w:rsidRDefault="00000000">
      <w:r>
        <w:t xml:space="preserve">indulging in a new </w:t>
      </w:r>
    </w:p>
    <w:p w:rsidR="00F50F2E" w:rsidRDefault="00F50F2E"/>
    <w:p w:rsidR="00F50F2E" w:rsidRDefault="00000000">
      <w:r>
        <w:t xml:space="preserve">golden elixir of life </w:t>
      </w:r>
    </w:p>
    <w:p w:rsidR="00F50F2E" w:rsidRDefault="00F50F2E"/>
    <w:p w:rsidR="00F50F2E" w:rsidRDefault="00000000">
      <w:r>
        <w:t>just to help me get off.</w:t>
      </w:r>
    </w:p>
    <w:p w:rsidR="00F50F2E" w:rsidRDefault="00F50F2E"/>
    <w:p w:rsidR="00F50F2E" w:rsidRDefault="00000000">
      <w:r>
        <w:t xml:space="preserve">I used to see images of fists clenched </w:t>
      </w:r>
    </w:p>
    <w:p w:rsidR="00F50F2E" w:rsidRDefault="00F50F2E"/>
    <w:p w:rsidR="00F50F2E" w:rsidRDefault="00000000">
      <w:r>
        <w:t xml:space="preserve">tight in rage, </w:t>
      </w:r>
    </w:p>
    <w:p w:rsidR="00F50F2E" w:rsidRDefault="00F50F2E"/>
    <w:p w:rsidR="00F50F2E" w:rsidRDefault="00000000">
      <w:r>
        <w:t xml:space="preserve">attempting to punch walls </w:t>
      </w:r>
    </w:p>
    <w:p w:rsidR="00F50F2E" w:rsidRDefault="00F50F2E"/>
    <w:p w:rsidR="00F50F2E" w:rsidRDefault="00000000">
      <w:r>
        <w:t>in fevered anger and destruction.</w:t>
      </w:r>
    </w:p>
    <w:p w:rsidR="00F50F2E" w:rsidRDefault="00F50F2E"/>
    <w:p w:rsidR="00F50F2E" w:rsidRDefault="00000000">
      <w:r>
        <w:t xml:space="preserve">Slam into the future, </w:t>
      </w:r>
    </w:p>
    <w:p w:rsidR="00F50F2E" w:rsidRDefault="00F50F2E"/>
    <w:p w:rsidR="00F50F2E" w:rsidRDefault="00000000">
      <w:r>
        <w:t xml:space="preserve">where I witnessed orgies </w:t>
      </w:r>
    </w:p>
    <w:p w:rsidR="00F50F2E" w:rsidRDefault="00F50F2E"/>
    <w:p w:rsidR="00F50F2E" w:rsidRDefault="00F50F2E"/>
    <w:p w:rsidR="00F50F2E" w:rsidRDefault="00F50F2E"/>
    <w:p w:rsidR="00F50F2E" w:rsidRDefault="00000000">
      <w:r>
        <w:t xml:space="preserve">of grown men </w:t>
      </w:r>
    </w:p>
    <w:p w:rsidR="00F50F2E" w:rsidRDefault="00F50F2E"/>
    <w:p w:rsidR="00F50F2E" w:rsidRDefault="00000000">
      <w:r>
        <w:t xml:space="preserve">taking fists up their exposed asses, </w:t>
      </w:r>
    </w:p>
    <w:p w:rsidR="00F50F2E" w:rsidRDefault="00F50F2E"/>
    <w:p w:rsidR="00F50F2E" w:rsidRDefault="00000000">
      <w:r>
        <w:t xml:space="preserve">craving the overwhelming hysteria </w:t>
      </w:r>
    </w:p>
    <w:p w:rsidR="00F50F2E" w:rsidRDefault="00F50F2E"/>
    <w:p w:rsidR="00F50F2E" w:rsidRDefault="00000000">
      <w:r>
        <w:t xml:space="preserve">of a sensation of being filled </w:t>
      </w:r>
    </w:p>
    <w:p w:rsidR="00F50F2E" w:rsidRDefault="00F50F2E"/>
    <w:p w:rsidR="00F50F2E" w:rsidRDefault="00000000">
      <w:r>
        <w:t xml:space="preserve">with more than just the </w:t>
      </w:r>
    </w:p>
    <w:p w:rsidR="00F50F2E" w:rsidRDefault="00F50F2E"/>
    <w:p w:rsidR="00F50F2E" w:rsidRDefault="00000000">
      <w:r>
        <w:t>simplicity of the male anatomy.</w:t>
      </w:r>
    </w:p>
    <w:p w:rsidR="00F50F2E" w:rsidRDefault="00F50F2E"/>
    <w:p w:rsidR="00F50F2E" w:rsidRDefault="00000000">
      <w:r>
        <w:t xml:space="preserve">Leather was meant for wallets </w:t>
      </w:r>
    </w:p>
    <w:p w:rsidR="00F50F2E" w:rsidRDefault="00F50F2E"/>
    <w:p w:rsidR="00F50F2E" w:rsidRDefault="00000000">
      <w:r>
        <w:t xml:space="preserve">and </w:t>
      </w:r>
    </w:p>
    <w:p w:rsidR="00F50F2E" w:rsidRDefault="00F50F2E"/>
    <w:p w:rsidR="00F50F2E" w:rsidRDefault="00000000">
      <w:r>
        <w:t>bikers back in the day,</w:t>
      </w:r>
    </w:p>
    <w:p w:rsidR="00F50F2E" w:rsidRDefault="00F50F2E"/>
    <w:p w:rsidR="00F50F2E" w:rsidRDefault="00000000">
      <w:r>
        <w:t xml:space="preserve"> the rough hide of cows led to slaughter.</w:t>
      </w:r>
    </w:p>
    <w:p w:rsidR="00F50F2E" w:rsidRDefault="00F50F2E"/>
    <w:p w:rsidR="00F50F2E" w:rsidRDefault="00000000">
      <w:r>
        <w:t xml:space="preserve">Now it just symbolizes a sexual revolution </w:t>
      </w:r>
    </w:p>
    <w:p w:rsidR="00F50F2E" w:rsidRDefault="00F50F2E"/>
    <w:p w:rsidR="00F50F2E" w:rsidRDefault="00000000">
      <w:r>
        <w:t xml:space="preserve">of queer men who desire </w:t>
      </w:r>
    </w:p>
    <w:p w:rsidR="00F50F2E" w:rsidRDefault="00F50F2E"/>
    <w:p w:rsidR="00F50F2E" w:rsidRDefault="00000000">
      <w:r>
        <w:t xml:space="preserve">new pleasures to be able to </w:t>
      </w:r>
    </w:p>
    <w:p w:rsidR="00F50F2E" w:rsidRDefault="00F50F2E"/>
    <w:p w:rsidR="00F50F2E" w:rsidRDefault="00000000">
      <w:r>
        <w:t xml:space="preserve">merely get their rocks off, </w:t>
      </w:r>
    </w:p>
    <w:p w:rsidR="00F50F2E" w:rsidRDefault="00F50F2E"/>
    <w:p w:rsidR="00F50F2E" w:rsidRDefault="00F50F2E"/>
    <w:p w:rsidR="00F50F2E" w:rsidRDefault="00F50F2E"/>
    <w:p w:rsidR="00F50F2E" w:rsidRDefault="00F50F2E"/>
    <w:p w:rsidR="00F50F2E" w:rsidRDefault="00000000">
      <w:r>
        <w:t xml:space="preserve">a brotherhood of jock strapped daddies </w:t>
      </w:r>
    </w:p>
    <w:p w:rsidR="00F50F2E" w:rsidRDefault="00F50F2E"/>
    <w:p w:rsidR="00F50F2E" w:rsidRDefault="00000000">
      <w:r>
        <w:t xml:space="preserve">and </w:t>
      </w:r>
    </w:p>
    <w:p w:rsidR="00F50F2E" w:rsidRDefault="00F50F2E"/>
    <w:p w:rsidR="00F50F2E" w:rsidRDefault="00000000">
      <w:r>
        <w:t xml:space="preserve">boys alike looking for a high </w:t>
      </w:r>
    </w:p>
    <w:p w:rsidR="00F50F2E" w:rsidRDefault="00F50F2E"/>
    <w:p w:rsidR="00F50F2E" w:rsidRDefault="00000000">
      <w:r>
        <w:t xml:space="preserve">that is almost as equal as </w:t>
      </w:r>
    </w:p>
    <w:p w:rsidR="00F50F2E" w:rsidRDefault="00F50F2E"/>
    <w:p w:rsidR="00F50F2E" w:rsidRDefault="00000000">
      <w:r>
        <w:t>seeing the face of God.</w:t>
      </w:r>
    </w:p>
    <w:p w:rsidR="00F50F2E" w:rsidRDefault="00F50F2E"/>
    <w:p w:rsidR="00F50F2E" w:rsidRDefault="00000000">
      <w:r>
        <w:t xml:space="preserve">How many fetishes can I showcase </w:t>
      </w:r>
    </w:p>
    <w:p w:rsidR="00F50F2E" w:rsidRDefault="00F50F2E"/>
    <w:p w:rsidR="00F50F2E" w:rsidRDefault="00000000">
      <w:r>
        <w:t xml:space="preserve">to explain that I’m not the pristine little boy </w:t>
      </w:r>
    </w:p>
    <w:p w:rsidR="00F50F2E" w:rsidRDefault="00F50F2E"/>
    <w:p w:rsidR="00F50F2E" w:rsidRDefault="00000000">
      <w:r>
        <w:lastRenderedPageBreak/>
        <w:t xml:space="preserve">you met in the brisk autumnal mornings outside </w:t>
      </w:r>
    </w:p>
    <w:p w:rsidR="00F50F2E" w:rsidRDefault="00F50F2E"/>
    <w:p w:rsidR="00F50F2E" w:rsidRDefault="00000000">
      <w:r>
        <w:t xml:space="preserve">of tea rooms, </w:t>
      </w:r>
    </w:p>
    <w:p w:rsidR="00F50F2E" w:rsidRDefault="00F50F2E"/>
    <w:p w:rsidR="00F50F2E" w:rsidRDefault="00000000">
      <w:r>
        <w:t xml:space="preserve">drunk on a high </w:t>
      </w:r>
    </w:p>
    <w:p w:rsidR="00F50F2E" w:rsidRDefault="00F50F2E"/>
    <w:p w:rsidR="00F50F2E" w:rsidRDefault="00000000">
      <w:r>
        <w:t xml:space="preserve">of taking </w:t>
      </w:r>
    </w:p>
    <w:p w:rsidR="00F50F2E" w:rsidRDefault="00F50F2E"/>
    <w:p w:rsidR="00F50F2E" w:rsidRDefault="00000000">
      <w:r>
        <w:t xml:space="preserve">10 loads </w:t>
      </w:r>
    </w:p>
    <w:p w:rsidR="00F50F2E" w:rsidRDefault="00F50F2E"/>
    <w:p w:rsidR="00F50F2E" w:rsidRDefault="00000000">
      <w:r>
        <w:t xml:space="preserve">up </w:t>
      </w:r>
    </w:p>
    <w:p w:rsidR="00F50F2E" w:rsidRDefault="00F50F2E"/>
    <w:p w:rsidR="00F50F2E" w:rsidRDefault="00000000">
      <w:r>
        <w:t xml:space="preserve">my </w:t>
      </w:r>
    </w:p>
    <w:p w:rsidR="00F50F2E" w:rsidRDefault="00F50F2E"/>
    <w:p w:rsidR="00F50F2E" w:rsidRDefault="00000000">
      <w:r>
        <w:t>ass?</w:t>
      </w:r>
    </w:p>
    <w:p w:rsidR="00F50F2E" w:rsidRDefault="00F50F2E"/>
    <w:p w:rsidR="00F50F2E" w:rsidRDefault="00000000">
      <w:r>
        <w:br/>
      </w:r>
      <w:r>
        <w:br/>
      </w:r>
    </w:p>
    <w:p w:rsidR="00F50F2E" w:rsidRDefault="00F50F2E"/>
    <w:p w:rsidR="00F50F2E" w:rsidRDefault="00F50F2E"/>
    <w:p w:rsidR="00F50F2E" w:rsidRDefault="00F50F2E"/>
    <w:p w:rsidR="00F50F2E" w:rsidRDefault="00000000">
      <w:r>
        <w:t>Which little piggy am I my dear?</w:t>
      </w:r>
    </w:p>
    <w:p w:rsidR="00F50F2E" w:rsidRDefault="00F50F2E"/>
    <w:p w:rsidR="00F50F2E" w:rsidRDefault="00000000">
      <w:r>
        <w:t xml:space="preserve">The one who went to market, </w:t>
      </w:r>
    </w:p>
    <w:p w:rsidR="00F50F2E" w:rsidRDefault="00F50F2E"/>
    <w:p w:rsidR="00F50F2E" w:rsidRDefault="00000000">
      <w:r>
        <w:t xml:space="preserve">to harvest a crop </w:t>
      </w:r>
    </w:p>
    <w:p w:rsidR="00F50F2E" w:rsidRDefault="00F50F2E"/>
    <w:p w:rsidR="00F50F2E" w:rsidRDefault="00000000">
      <w:r>
        <w:t>of cum filled stomachs?</w:t>
      </w:r>
    </w:p>
    <w:p w:rsidR="00F50F2E" w:rsidRDefault="00F50F2E"/>
    <w:p w:rsidR="00F50F2E" w:rsidRDefault="00000000">
      <w:r>
        <w:t xml:space="preserve">The one who stayed home, </w:t>
      </w:r>
    </w:p>
    <w:p w:rsidR="00F50F2E" w:rsidRDefault="00F50F2E"/>
    <w:p w:rsidR="00F50F2E" w:rsidRDefault="00000000">
      <w:r>
        <w:t xml:space="preserve">to merely pray for a gentleman caller in the night, </w:t>
      </w:r>
    </w:p>
    <w:p w:rsidR="00F50F2E" w:rsidRDefault="00F50F2E"/>
    <w:p w:rsidR="00F50F2E" w:rsidRDefault="00000000">
      <w:r>
        <w:t>to slip through the backdoor?</w:t>
      </w:r>
    </w:p>
    <w:p w:rsidR="00F50F2E" w:rsidRDefault="00F50F2E"/>
    <w:p w:rsidR="00F50F2E" w:rsidRDefault="00000000">
      <w:r>
        <w:t xml:space="preserve">The one who had roast beef, </w:t>
      </w:r>
    </w:p>
    <w:p w:rsidR="00F50F2E" w:rsidRDefault="00F50F2E"/>
    <w:p w:rsidR="00F50F2E" w:rsidRDefault="00000000">
      <w:r>
        <w:t xml:space="preserve">and sucked at the supple cream pies </w:t>
      </w:r>
    </w:p>
    <w:p w:rsidR="00F50F2E" w:rsidRDefault="00F50F2E"/>
    <w:p w:rsidR="00F50F2E" w:rsidRDefault="00000000">
      <w:r>
        <w:t>that dripped from your used ass?</w:t>
      </w:r>
    </w:p>
    <w:p w:rsidR="00F50F2E" w:rsidRDefault="00F50F2E"/>
    <w:p w:rsidR="00F50F2E" w:rsidRDefault="00000000">
      <w:r>
        <w:t xml:space="preserve">The one who had none, </w:t>
      </w:r>
    </w:p>
    <w:p w:rsidR="00F50F2E" w:rsidRDefault="00F50F2E"/>
    <w:p w:rsidR="00F50F2E" w:rsidRDefault="00000000">
      <w:r>
        <w:t xml:space="preserve">because I lack a sense of confidence </w:t>
      </w:r>
    </w:p>
    <w:p w:rsidR="00F50F2E" w:rsidRDefault="00F50F2E"/>
    <w:p w:rsidR="00F50F2E" w:rsidRDefault="00000000">
      <w:r>
        <w:t>and skill in landing a simple fuck?</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lastRenderedPageBreak/>
        <w:t xml:space="preserve">Or the one who cried </w:t>
      </w:r>
    </w:p>
    <w:p w:rsidR="00F50F2E" w:rsidRDefault="00F50F2E"/>
    <w:p w:rsidR="00F50F2E" w:rsidRDefault="00000000">
      <w:r>
        <w:t xml:space="preserve">“wee-wee” </w:t>
      </w:r>
    </w:p>
    <w:p w:rsidR="00F50F2E" w:rsidRDefault="00F50F2E"/>
    <w:p w:rsidR="00F50F2E" w:rsidRDefault="00000000">
      <w:r>
        <w:t xml:space="preserve">all the way home, </w:t>
      </w:r>
    </w:p>
    <w:p w:rsidR="00F50F2E" w:rsidRDefault="00F50F2E"/>
    <w:p w:rsidR="00F50F2E" w:rsidRDefault="00000000">
      <w:r>
        <w:t xml:space="preserve">after you thoroughly fisted my ass, </w:t>
      </w:r>
    </w:p>
    <w:p w:rsidR="00F50F2E" w:rsidRDefault="00F50F2E"/>
    <w:p w:rsidR="00F50F2E" w:rsidRDefault="00000000">
      <w:r>
        <w:t xml:space="preserve">and </w:t>
      </w:r>
    </w:p>
    <w:p w:rsidR="00F50F2E" w:rsidRDefault="00F50F2E"/>
    <w:p w:rsidR="00F50F2E" w:rsidRDefault="00000000">
      <w:r>
        <w:t xml:space="preserve">left </w:t>
      </w:r>
    </w:p>
    <w:p w:rsidR="00F50F2E" w:rsidRDefault="00F50F2E"/>
    <w:p w:rsidR="00F50F2E" w:rsidRDefault="00000000">
      <w:r>
        <w:t xml:space="preserve">me </w:t>
      </w:r>
    </w:p>
    <w:p w:rsidR="00F50F2E" w:rsidRDefault="00F50F2E"/>
    <w:p w:rsidR="00F50F2E" w:rsidRDefault="00000000">
      <w:r>
        <w:t xml:space="preserve">dripping </w:t>
      </w:r>
    </w:p>
    <w:p w:rsidR="00F50F2E" w:rsidRDefault="00F50F2E"/>
    <w:p w:rsidR="00F50F2E" w:rsidRDefault="00000000">
      <w:r>
        <w:t xml:space="preserve">in </w:t>
      </w:r>
    </w:p>
    <w:p w:rsidR="00F50F2E" w:rsidRDefault="00F50F2E"/>
    <w:p w:rsidR="00F50F2E" w:rsidRDefault="00000000">
      <w:r>
        <w:t xml:space="preserve">an </w:t>
      </w:r>
    </w:p>
    <w:p w:rsidR="00F50F2E" w:rsidRDefault="00F50F2E"/>
    <w:p w:rsidR="00F50F2E" w:rsidRDefault="00000000">
      <w:r>
        <w:t xml:space="preserve">ecstatic </w:t>
      </w:r>
    </w:p>
    <w:p w:rsidR="00F50F2E" w:rsidRDefault="00F50F2E"/>
    <w:p w:rsidR="00F50F2E" w:rsidRDefault="00000000">
      <w:r>
        <w:t>after-glow?</w:t>
      </w:r>
    </w:p>
    <w:p w:rsidR="00F50F2E" w:rsidRDefault="00F50F2E"/>
    <w:p w:rsidR="00F50F2E" w:rsidRDefault="00F50F2E"/>
    <w:p w:rsidR="00F50F2E" w:rsidRDefault="00000000">
      <w:r>
        <w:lastRenderedPageBreak/>
        <w:br/>
      </w:r>
    </w:p>
    <w:p w:rsidR="00F50F2E" w:rsidRDefault="00000000">
      <w:r>
        <w:br/>
      </w:r>
    </w:p>
    <w:p w:rsidR="00F50F2E" w:rsidRDefault="00F50F2E"/>
    <w:p w:rsidR="00F50F2E" w:rsidRDefault="00000000">
      <w:r>
        <w:t xml:space="preserve">Was magic in the air </w:t>
      </w:r>
    </w:p>
    <w:p w:rsidR="00F50F2E" w:rsidRDefault="00F50F2E"/>
    <w:p w:rsidR="00F50F2E" w:rsidRDefault="00000000">
      <w:r>
        <w:t>as you sucked me off</w:t>
      </w:r>
    </w:p>
    <w:p w:rsidR="00F50F2E" w:rsidRDefault="00F50F2E"/>
    <w:p w:rsidR="00F50F2E" w:rsidRDefault="00000000">
      <w:r>
        <w:t xml:space="preserve">Or what about the moment </w:t>
      </w:r>
    </w:p>
    <w:p w:rsidR="00F50F2E" w:rsidRDefault="00F50F2E"/>
    <w:p w:rsidR="00F50F2E" w:rsidRDefault="00000000">
      <w:r>
        <w:t xml:space="preserve">I curled myself </w:t>
      </w:r>
    </w:p>
    <w:p w:rsidR="00F50F2E" w:rsidRDefault="00F50F2E"/>
    <w:p w:rsidR="00F50F2E" w:rsidRDefault="00000000">
      <w:r>
        <w:t>towards your ankles</w:t>
      </w:r>
    </w:p>
    <w:p w:rsidR="00F50F2E" w:rsidRDefault="00F50F2E"/>
    <w:p w:rsidR="00F50F2E" w:rsidRDefault="00000000">
      <w:r>
        <w:t xml:space="preserve">In attempts </w:t>
      </w:r>
    </w:p>
    <w:p w:rsidR="00F50F2E" w:rsidRDefault="00F50F2E"/>
    <w:p w:rsidR="00F50F2E" w:rsidRDefault="00000000">
      <w:r>
        <w:t xml:space="preserve">to make a symbol </w:t>
      </w:r>
    </w:p>
    <w:p w:rsidR="00F50F2E" w:rsidRDefault="00F50F2E"/>
    <w:p w:rsidR="00F50F2E" w:rsidRDefault="00000000">
      <w:r>
        <w:t xml:space="preserve">of </w:t>
      </w:r>
    </w:p>
    <w:p w:rsidR="00F50F2E" w:rsidRDefault="00F50F2E"/>
    <w:p w:rsidR="00F50F2E" w:rsidRDefault="00000000">
      <w:r>
        <w:t>six and nine</w:t>
      </w:r>
    </w:p>
    <w:p w:rsidR="00F50F2E" w:rsidRDefault="00F50F2E"/>
    <w:p w:rsidR="00F50F2E" w:rsidRDefault="00000000">
      <w:r>
        <w:t>Like two fish</w:t>
      </w:r>
    </w:p>
    <w:p w:rsidR="00F50F2E" w:rsidRDefault="00F50F2E"/>
    <w:p w:rsidR="00F50F2E" w:rsidRDefault="00000000">
      <w:r>
        <w:t>Swimming above each other</w:t>
      </w:r>
    </w:p>
    <w:p w:rsidR="00F50F2E" w:rsidRDefault="00F50F2E"/>
    <w:p w:rsidR="00F50F2E" w:rsidRDefault="00000000">
      <w:r>
        <w:lastRenderedPageBreak/>
        <w:t>I may be a Gemini</w:t>
      </w:r>
    </w:p>
    <w:p w:rsidR="00F50F2E" w:rsidRDefault="00F50F2E"/>
    <w:p w:rsidR="00F50F2E" w:rsidRDefault="00000000">
      <w:r>
        <w:t>But sex with a water sign</w:t>
      </w:r>
    </w:p>
    <w:p w:rsidR="00F50F2E" w:rsidRDefault="00F50F2E"/>
    <w:p w:rsidR="00F50F2E" w:rsidRDefault="00000000">
      <w:r>
        <w:t xml:space="preserve">Is like concocting </w:t>
      </w:r>
    </w:p>
    <w:p w:rsidR="00F50F2E" w:rsidRDefault="00F50F2E"/>
    <w:p w:rsidR="00F50F2E" w:rsidRDefault="00000000">
      <w:r>
        <w:t>potions and spells</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bound </w:t>
      </w:r>
    </w:p>
    <w:p w:rsidR="00F50F2E" w:rsidRDefault="00F50F2E"/>
    <w:p w:rsidR="00F50F2E" w:rsidRDefault="00000000">
      <w:r>
        <w:t xml:space="preserve">in </w:t>
      </w:r>
    </w:p>
    <w:p w:rsidR="00F50F2E" w:rsidRDefault="00F50F2E"/>
    <w:p w:rsidR="00F50F2E" w:rsidRDefault="00000000">
      <w:r>
        <w:t xml:space="preserve">fleshy </w:t>
      </w:r>
    </w:p>
    <w:p w:rsidR="00F50F2E" w:rsidRDefault="00F50F2E"/>
    <w:p w:rsidR="00F50F2E" w:rsidRDefault="00000000">
      <w:r>
        <w:t xml:space="preserve">tomes </w:t>
      </w:r>
    </w:p>
    <w:p w:rsidR="00F50F2E" w:rsidRDefault="00F50F2E"/>
    <w:p w:rsidR="00F50F2E" w:rsidRDefault="00000000">
      <w:r>
        <w:t>of</w:t>
      </w:r>
    </w:p>
    <w:p w:rsidR="00F50F2E" w:rsidRDefault="00F50F2E"/>
    <w:p w:rsidR="00F50F2E" w:rsidRDefault="00000000">
      <w:r>
        <w:t xml:space="preserve">desiring you </w:t>
      </w:r>
    </w:p>
    <w:p w:rsidR="00F50F2E" w:rsidRDefault="00F50F2E"/>
    <w:p w:rsidR="00F50F2E" w:rsidRDefault="00000000">
      <w:r>
        <w:t xml:space="preserve">to teach </w:t>
      </w:r>
    </w:p>
    <w:p w:rsidR="00F50F2E" w:rsidRDefault="00F50F2E"/>
    <w:p w:rsidR="00F50F2E" w:rsidRDefault="00000000">
      <w:r>
        <w:t>me</w:t>
      </w:r>
    </w:p>
    <w:p w:rsidR="00F50F2E" w:rsidRDefault="00F50F2E"/>
    <w:p w:rsidR="00F50F2E" w:rsidRDefault="00000000">
      <w:r>
        <w:t xml:space="preserve">new </w:t>
      </w:r>
    </w:p>
    <w:p w:rsidR="00F50F2E" w:rsidRDefault="00F50F2E"/>
    <w:p w:rsidR="00F50F2E" w:rsidRDefault="00000000">
      <w:r>
        <w:t>rituals.</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Did I successfully paint a mural </w:t>
      </w:r>
    </w:p>
    <w:p w:rsidR="00F50F2E" w:rsidRDefault="00F50F2E"/>
    <w:p w:rsidR="00F50F2E" w:rsidRDefault="00000000">
      <w:r>
        <w:t xml:space="preserve">to you of the filth infested duties </w:t>
      </w:r>
    </w:p>
    <w:p w:rsidR="00F50F2E" w:rsidRDefault="00F50F2E"/>
    <w:p w:rsidR="00F50F2E" w:rsidRDefault="00000000">
      <w:r>
        <w:t xml:space="preserve">I required of you to inflict on me </w:t>
      </w:r>
    </w:p>
    <w:p w:rsidR="00F50F2E" w:rsidRDefault="00F50F2E"/>
    <w:p w:rsidR="00F50F2E" w:rsidRDefault="00000000">
      <w:r>
        <w:t xml:space="preserve">in those crashing waves of </w:t>
      </w:r>
    </w:p>
    <w:p w:rsidR="00F50F2E" w:rsidRDefault="00F50F2E"/>
    <w:p w:rsidR="00F50F2E" w:rsidRDefault="00000000">
      <w:r>
        <w:t>merely getting me off?</w:t>
      </w:r>
    </w:p>
    <w:p w:rsidR="00F50F2E" w:rsidRDefault="00F50F2E"/>
    <w:p w:rsidR="00F50F2E" w:rsidRDefault="00000000">
      <w:r>
        <w:t xml:space="preserve">Were the words </w:t>
      </w:r>
    </w:p>
    <w:p w:rsidR="00F50F2E" w:rsidRDefault="00F50F2E"/>
    <w:p w:rsidR="00F50F2E" w:rsidRDefault="00000000">
      <w:r>
        <w:t xml:space="preserve">CUM SLUT, </w:t>
      </w:r>
    </w:p>
    <w:p w:rsidR="00F50F2E" w:rsidRDefault="00F50F2E"/>
    <w:p w:rsidR="00F50F2E" w:rsidRDefault="00000000">
      <w:r>
        <w:lastRenderedPageBreak/>
        <w:t xml:space="preserve">written in black marker, </w:t>
      </w:r>
    </w:p>
    <w:p w:rsidR="00F50F2E" w:rsidRDefault="00F50F2E"/>
    <w:p w:rsidR="00F50F2E" w:rsidRDefault="00000000">
      <w:r>
        <w:t xml:space="preserve">on my ass enough to make you learn </w:t>
      </w:r>
    </w:p>
    <w:p w:rsidR="00F50F2E" w:rsidRDefault="00F50F2E"/>
    <w:p w:rsidR="00F50F2E" w:rsidRDefault="00000000">
      <w:r>
        <w:t xml:space="preserve">that I craved more than just </w:t>
      </w:r>
    </w:p>
    <w:p w:rsidR="00F50F2E" w:rsidRDefault="00F50F2E"/>
    <w:p w:rsidR="00F50F2E" w:rsidRDefault="00000000">
      <w:r>
        <w:t>a cock in the ass?</w:t>
      </w:r>
    </w:p>
    <w:p w:rsidR="00F50F2E" w:rsidRDefault="00F50F2E"/>
    <w:p w:rsidR="00F50F2E" w:rsidRDefault="00000000">
      <w:r>
        <w:t xml:space="preserve">Did I muster the courage, </w:t>
      </w:r>
    </w:p>
    <w:p w:rsidR="00F50F2E" w:rsidRDefault="00F50F2E"/>
    <w:p w:rsidR="00F50F2E" w:rsidRDefault="00000000">
      <w:r>
        <w:t xml:space="preserve">to break free from my long-standing tradition </w:t>
      </w:r>
    </w:p>
    <w:p w:rsidR="00F50F2E" w:rsidRDefault="00F50F2E"/>
    <w:p w:rsidR="00F50F2E" w:rsidRDefault="00000000">
      <w:r>
        <w:t xml:space="preserve">of acting like a perfect little incubus, </w:t>
      </w:r>
    </w:p>
    <w:p w:rsidR="00F50F2E" w:rsidRDefault="00F50F2E"/>
    <w:p w:rsidR="00F50F2E" w:rsidRDefault="00000000">
      <w:r>
        <w:t xml:space="preserve">for your enlarged member </w:t>
      </w:r>
    </w:p>
    <w:p w:rsidR="00F50F2E" w:rsidRDefault="00F50F2E"/>
    <w:p w:rsidR="00F50F2E" w:rsidRDefault="00F50F2E"/>
    <w:p w:rsidR="00F50F2E" w:rsidRDefault="00000000">
      <w:r>
        <w:t>to split me wide?</w:t>
      </w:r>
    </w:p>
    <w:p w:rsidR="00F50F2E" w:rsidRDefault="00F50F2E"/>
    <w:p w:rsidR="00F50F2E" w:rsidRDefault="00000000">
      <w:r>
        <w:t>I don’t regret these words</w:t>
      </w:r>
    </w:p>
    <w:p w:rsidR="00F50F2E" w:rsidRDefault="00F50F2E"/>
    <w:p w:rsidR="00F50F2E" w:rsidRDefault="00000000">
      <w:r>
        <w:t xml:space="preserve">About how I want you </w:t>
      </w:r>
    </w:p>
    <w:p w:rsidR="00F50F2E" w:rsidRDefault="00F50F2E"/>
    <w:p w:rsidR="00F50F2E" w:rsidRDefault="00000000">
      <w:r>
        <w:t>to abuse me</w:t>
      </w:r>
    </w:p>
    <w:p w:rsidR="00F50F2E" w:rsidRDefault="00F50F2E"/>
    <w:p w:rsidR="00F50F2E" w:rsidRDefault="00000000">
      <w:r>
        <w:t xml:space="preserve">Like my father </w:t>
      </w:r>
    </w:p>
    <w:p w:rsidR="00F50F2E" w:rsidRDefault="00000000">
      <w:r>
        <w:lastRenderedPageBreak/>
        <w:t>did once.</w:t>
      </w:r>
    </w:p>
    <w:p w:rsidR="00F50F2E" w:rsidRDefault="00F50F2E"/>
    <w:p w:rsidR="00F50F2E" w:rsidRDefault="00000000">
      <w:r>
        <w:t>Because maybe that’s what this is all about.</w:t>
      </w:r>
    </w:p>
    <w:p w:rsidR="00F50F2E" w:rsidRDefault="00F50F2E"/>
    <w:p w:rsidR="00F50F2E" w:rsidRDefault="00000000">
      <w:r>
        <w:t>The truth of a domestically abusive past.</w:t>
      </w:r>
    </w:p>
    <w:p w:rsidR="00F50F2E" w:rsidRDefault="00F50F2E"/>
    <w:p w:rsidR="00F50F2E" w:rsidRDefault="00000000">
      <w:r>
        <w:t>Stretched from tapestry banners</w:t>
      </w:r>
    </w:p>
    <w:p w:rsidR="00F50F2E" w:rsidRDefault="00F50F2E"/>
    <w:p w:rsidR="00F50F2E" w:rsidRDefault="00000000">
      <w:r>
        <w:t>Hung across bedroom walls</w:t>
      </w:r>
    </w:p>
    <w:p w:rsidR="00F50F2E" w:rsidRDefault="00F50F2E"/>
    <w:p w:rsidR="00F50F2E" w:rsidRDefault="00000000">
      <w:r>
        <w:t>Proclaiming the words</w:t>
      </w:r>
    </w:p>
    <w:p w:rsidR="00F50F2E" w:rsidRDefault="00F50F2E"/>
    <w:p w:rsidR="00F50F2E" w:rsidRDefault="00000000">
      <w:r>
        <w:t>FAGGOT</w:t>
      </w:r>
    </w:p>
    <w:p w:rsidR="00F50F2E" w:rsidRDefault="00F50F2E"/>
    <w:p w:rsidR="00F50F2E" w:rsidRDefault="00000000">
      <w:r>
        <w:t>In bold letters.</w:t>
      </w:r>
    </w:p>
    <w:p w:rsidR="00F50F2E" w:rsidRDefault="00F50F2E"/>
    <w:p w:rsidR="00F50F2E" w:rsidRDefault="00000000">
      <w:r>
        <w:t xml:space="preserve">To tell you </w:t>
      </w:r>
    </w:p>
    <w:p w:rsidR="00F50F2E" w:rsidRDefault="00F50F2E"/>
    <w:p w:rsidR="00F50F2E" w:rsidRDefault="00000000">
      <w:r>
        <w:t xml:space="preserve">I’m damaged </w:t>
      </w:r>
    </w:p>
    <w:p w:rsidR="00F50F2E" w:rsidRDefault="00000000">
      <w:r>
        <w:t>fucking goods.</w:t>
      </w:r>
    </w:p>
    <w:p w:rsidR="00F50F2E" w:rsidRDefault="00F50F2E"/>
    <w:p w:rsidR="00F50F2E" w:rsidRDefault="00000000">
      <w:r>
        <w:br/>
      </w:r>
      <w:r>
        <w:br/>
      </w:r>
    </w:p>
    <w:p w:rsidR="00F50F2E" w:rsidRDefault="00F50F2E"/>
    <w:p w:rsidR="00F50F2E" w:rsidRDefault="00F50F2E"/>
    <w:p w:rsidR="00F50F2E" w:rsidRDefault="00000000">
      <w:r>
        <w:t xml:space="preserve">Did you know that I can </w:t>
      </w:r>
    </w:p>
    <w:p w:rsidR="00F50F2E" w:rsidRDefault="00F50F2E"/>
    <w:p w:rsidR="00F50F2E" w:rsidRDefault="00000000">
      <w:r>
        <w:t xml:space="preserve">actually handle my whiskey </w:t>
      </w:r>
    </w:p>
    <w:p w:rsidR="00F50F2E" w:rsidRDefault="00F50F2E"/>
    <w:p w:rsidR="00F50F2E" w:rsidRDefault="00000000">
      <w:r>
        <w:t xml:space="preserve">AND </w:t>
      </w:r>
    </w:p>
    <w:p w:rsidR="00F50F2E" w:rsidRDefault="00F50F2E"/>
    <w:p w:rsidR="00F50F2E" w:rsidRDefault="00000000">
      <w:r>
        <w:t>still have sex with no sleep</w:t>
      </w:r>
    </w:p>
    <w:p w:rsidR="00F50F2E" w:rsidRDefault="00F50F2E"/>
    <w:p w:rsidR="00F50F2E" w:rsidRDefault="00000000">
      <w:r>
        <w:t xml:space="preserve">Letting you spit fuck me </w:t>
      </w:r>
    </w:p>
    <w:p w:rsidR="00F50F2E" w:rsidRDefault="00F50F2E"/>
    <w:p w:rsidR="00F50F2E" w:rsidRDefault="00000000">
      <w:r>
        <w:t xml:space="preserve">with your glistening cock </w:t>
      </w:r>
    </w:p>
    <w:p w:rsidR="00F50F2E" w:rsidRDefault="00F50F2E"/>
    <w:p w:rsidR="00F50F2E" w:rsidRDefault="00000000">
      <w:r>
        <w:t>sliding in and out.</w:t>
      </w:r>
    </w:p>
    <w:p w:rsidR="00F50F2E" w:rsidRDefault="00F50F2E"/>
    <w:p w:rsidR="00F50F2E" w:rsidRDefault="00000000">
      <w:r>
        <w:t xml:space="preserve">Precum dripping </w:t>
      </w:r>
    </w:p>
    <w:p w:rsidR="00F50F2E" w:rsidRDefault="00F50F2E"/>
    <w:p w:rsidR="00F50F2E" w:rsidRDefault="00000000">
      <w:r>
        <w:t xml:space="preserve">from each thrust </w:t>
      </w:r>
    </w:p>
    <w:p w:rsidR="00F50F2E" w:rsidRDefault="00F50F2E"/>
    <w:p w:rsidR="00F50F2E" w:rsidRDefault="00000000">
      <w:r>
        <w:t>as you exited my soul.</w:t>
      </w:r>
    </w:p>
    <w:p w:rsidR="00F50F2E" w:rsidRDefault="00F50F2E"/>
    <w:p w:rsidR="00F50F2E" w:rsidRDefault="00000000">
      <w:r>
        <w:t xml:space="preserve">Did the agonizing moans </w:t>
      </w:r>
    </w:p>
    <w:p w:rsidR="00F50F2E" w:rsidRDefault="00F50F2E"/>
    <w:p w:rsidR="00F50F2E" w:rsidRDefault="00000000">
      <w:r>
        <w:t xml:space="preserve">falling from my open throat, </w:t>
      </w:r>
    </w:p>
    <w:p w:rsidR="00F50F2E" w:rsidRDefault="00F50F2E"/>
    <w:p w:rsidR="00F50F2E" w:rsidRDefault="00000000">
      <w:r>
        <w:t xml:space="preserve">like waiting in anticipation </w:t>
      </w:r>
    </w:p>
    <w:p w:rsidR="00F50F2E" w:rsidRDefault="00F50F2E"/>
    <w:p w:rsidR="00F50F2E" w:rsidRDefault="00000000">
      <w:r>
        <w:t xml:space="preserve">for you to cum inside of it, </w:t>
      </w:r>
    </w:p>
    <w:p w:rsidR="00F50F2E" w:rsidRDefault="00F50F2E"/>
    <w:p w:rsidR="00F50F2E" w:rsidRDefault="00F50F2E"/>
    <w:p w:rsidR="00F50F2E" w:rsidRDefault="00F50F2E"/>
    <w:p w:rsidR="00F50F2E" w:rsidRDefault="00F50F2E"/>
    <w:p w:rsidR="00F50F2E" w:rsidRDefault="00F50F2E"/>
    <w:p w:rsidR="00F50F2E" w:rsidRDefault="00000000">
      <w:r>
        <w:t xml:space="preserve">moistening my tongue </w:t>
      </w:r>
    </w:p>
    <w:p w:rsidR="00F50F2E" w:rsidRDefault="00F50F2E"/>
    <w:p w:rsidR="00F50F2E" w:rsidRDefault="00000000">
      <w:r>
        <w:t xml:space="preserve">with puddles of </w:t>
      </w:r>
    </w:p>
    <w:p w:rsidR="00F50F2E" w:rsidRDefault="00F50F2E"/>
    <w:p w:rsidR="00F50F2E" w:rsidRDefault="00000000">
      <w:r>
        <w:t xml:space="preserve">lust </w:t>
      </w:r>
    </w:p>
    <w:p w:rsidR="00F50F2E" w:rsidRDefault="00F50F2E"/>
    <w:p w:rsidR="00F50F2E" w:rsidRDefault="00000000">
      <w:r>
        <w:t xml:space="preserve">and </w:t>
      </w:r>
    </w:p>
    <w:p w:rsidR="00F50F2E" w:rsidRDefault="00F50F2E"/>
    <w:p w:rsidR="00F50F2E" w:rsidRDefault="00000000">
      <w:r>
        <w:t xml:space="preserve">eternal </w:t>
      </w:r>
    </w:p>
    <w:p w:rsidR="00F50F2E" w:rsidRDefault="00F50F2E"/>
    <w:p w:rsidR="00F50F2E" w:rsidRDefault="00000000">
      <w:r>
        <w:t xml:space="preserve">knowledge </w:t>
      </w:r>
    </w:p>
    <w:p w:rsidR="00F50F2E" w:rsidRDefault="00F50F2E"/>
    <w:p w:rsidR="00F50F2E" w:rsidRDefault="00000000">
      <w:r>
        <w:t xml:space="preserve">of what it means </w:t>
      </w:r>
    </w:p>
    <w:p w:rsidR="00F50F2E" w:rsidRDefault="00F50F2E"/>
    <w:p w:rsidR="00F50F2E" w:rsidRDefault="00000000">
      <w:r>
        <w:t>to be</w:t>
      </w:r>
    </w:p>
    <w:p w:rsidR="00F50F2E" w:rsidRDefault="00F50F2E"/>
    <w:p w:rsidR="00F50F2E" w:rsidRDefault="00000000">
      <w:r>
        <w:t xml:space="preserve">a </w:t>
      </w:r>
    </w:p>
    <w:p w:rsidR="00F50F2E" w:rsidRDefault="00F50F2E"/>
    <w:p w:rsidR="00F50F2E" w:rsidRDefault="00000000">
      <w:r>
        <w:t xml:space="preserve">good </w:t>
      </w:r>
    </w:p>
    <w:p w:rsidR="00F50F2E" w:rsidRDefault="00F50F2E"/>
    <w:p w:rsidR="00F50F2E" w:rsidRDefault="00000000">
      <w:r>
        <w:t xml:space="preserve">little </w:t>
      </w:r>
    </w:p>
    <w:p w:rsidR="00F50F2E" w:rsidRDefault="00F50F2E"/>
    <w:p w:rsidR="00F50F2E" w:rsidRDefault="00000000">
      <w:r>
        <w:t>piggy?</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Did I capture you </w:t>
      </w:r>
    </w:p>
    <w:p w:rsidR="00F50F2E" w:rsidRDefault="00F50F2E"/>
    <w:p w:rsidR="00F50F2E" w:rsidRDefault="00000000">
      <w:r>
        <w:t xml:space="preserve">in those singular moments </w:t>
      </w:r>
    </w:p>
    <w:p w:rsidR="00F50F2E" w:rsidRDefault="00F50F2E"/>
    <w:p w:rsidR="00F50F2E" w:rsidRDefault="00000000">
      <w:r>
        <w:t>of</w:t>
      </w:r>
    </w:p>
    <w:p w:rsidR="00F50F2E" w:rsidRDefault="00F50F2E"/>
    <w:p w:rsidR="00F50F2E" w:rsidRDefault="00000000">
      <w:r>
        <w:t xml:space="preserve">Catching eyes </w:t>
      </w:r>
    </w:p>
    <w:p w:rsidR="00F50F2E" w:rsidRDefault="00F50F2E"/>
    <w:p w:rsidR="00F50F2E" w:rsidRDefault="00000000">
      <w:r>
        <w:t>with each other</w:t>
      </w:r>
    </w:p>
    <w:p w:rsidR="00F50F2E" w:rsidRDefault="00F50F2E"/>
    <w:p w:rsidR="00F50F2E" w:rsidRDefault="00000000">
      <w:r>
        <w:t>As you sucked me off?</w:t>
      </w:r>
    </w:p>
    <w:p w:rsidR="00F50F2E" w:rsidRDefault="00F50F2E"/>
    <w:p w:rsidR="00F50F2E" w:rsidRDefault="00000000">
      <w:r>
        <w:t xml:space="preserve">Did I dispose of casual values </w:t>
      </w:r>
    </w:p>
    <w:p w:rsidR="00F50F2E" w:rsidRDefault="00F50F2E"/>
    <w:p w:rsidR="00F50F2E" w:rsidRDefault="00000000">
      <w:r>
        <w:t xml:space="preserve">of defining </w:t>
      </w:r>
    </w:p>
    <w:p w:rsidR="00F50F2E" w:rsidRDefault="00F50F2E"/>
    <w:p w:rsidR="00F50F2E" w:rsidRDefault="00000000">
      <w:r>
        <w:t>our relationship</w:t>
      </w:r>
    </w:p>
    <w:p w:rsidR="00F50F2E" w:rsidRDefault="00F50F2E"/>
    <w:p w:rsidR="00F50F2E" w:rsidRDefault="00000000">
      <w:r>
        <w:lastRenderedPageBreak/>
        <w:t>When I said the words</w:t>
      </w:r>
    </w:p>
    <w:p w:rsidR="00F50F2E" w:rsidRDefault="00F50F2E"/>
    <w:p w:rsidR="00F50F2E" w:rsidRDefault="00000000">
      <w:r>
        <w:t>“I love you too”</w:t>
      </w:r>
    </w:p>
    <w:p w:rsidR="00F50F2E" w:rsidRDefault="00F50F2E"/>
    <w:p w:rsidR="00F50F2E" w:rsidRDefault="00000000">
      <w:r>
        <w:t>As you destroyed my insides?</w:t>
      </w:r>
    </w:p>
    <w:p w:rsidR="00F50F2E" w:rsidRDefault="00F50F2E"/>
    <w:p w:rsidR="00F50F2E" w:rsidRDefault="00000000">
      <w:r>
        <w:t>I think my search is over now</w:t>
      </w:r>
    </w:p>
    <w:p w:rsidR="00F50F2E" w:rsidRDefault="00F50F2E"/>
    <w:p w:rsidR="00F50F2E" w:rsidRDefault="00000000">
      <w:r>
        <w:t>For that hunt for Daddy,</w:t>
      </w:r>
    </w:p>
    <w:p w:rsidR="00F50F2E" w:rsidRDefault="00F50F2E"/>
    <w:p w:rsidR="00F50F2E" w:rsidRDefault="00000000">
      <w:r>
        <w:t>Because I found him.</w:t>
      </w:r>
    </w:p>
    <w:p w:rsidR="00F50F2E" w:rsidRDefault="00F50F2E"/>
    <w:p w:rsidR="00F50F2E" w:rsidRDefault="00F50F2E"/>
    <w:p w:rsidR="00F50F2E" w:rsidRDefault="00F50F2E"/>
    <w:p w:rsidR="00F50F2E" w:rsidRDefault="00F50F2E"/>
    <w:p w:rsidR="00F50F2E" w:rsidRDefault="00000000">
      <w:r>
        <w:br/>
      </w:r>
    </w:p>
    <w:p w:rsidR="00F50F2E" w:rsidRDefault="00F50F2E"/>
    <w:p w:rsidR="00F50F2E" w:rsidRDefault="00000000">
      <w:r>
        <w:t xml:space="preserve">What drove you </w:t>
      </w:r>
    </w:p>
    <w:p w:rsidR="00F50F2E" w:rsidRDefault="00F50F2E"/>
    <w:p w:rsidR="00F50F2E" w:rsidRDefault="00000000">
      <w:r>
        <w:t>to be so enticed</w:t>
      </w:r>
    </w:p>
    <w:p w:rsidR="00F50F2E" w:rsidRDefault="00F50F2E"/>
    <w:p w:rsidR="00F50F2E" w:rsidRDefault="00000000">
      <w:r>
        <w:t xml:space="preserve"> by </w:t>
      </w:r>
    </w:p>
    <w:p w:rsidR="00F50F2E" w:rsidRDefault="00F50F2E"/>
    <w:p w:rsidR="00F50F2E" w:rsidRDefault="00000000">
      <w:r>
        <w:t xml:space="preserve">my </w:t>
      </w:r>
    </w:p>
    <w:p w:rsidR="00F50F2E" w:rsidRDefault="00F50F2E"/>
    <w:p w:rsidR="00F50F2E" w:rsidRDefault="00000000">
      <w:r>
        <w:lastRenderedPageBreak/>
        <w:t>body?</w:t>
      </w:r>
    </w:p>
    <w:p w:rsidR="00F50F2E" w:rsidRDefault="00F50F2E"/>
    <w:p w:rsidR="00F50F2E" w:rsidRDefault="00000000">
      <w:r>
        <w:t>-The forbidden touch of skin</w:t>
      </w:r>
    </w:p>
    <w:p w:rsidR="00F50F2E" w:rsidRDefault="00F50F2E"/>
    <w:p w:rsidR="00F50F2E" w:rsidRDefault="00000000">
      <w:r>
        <w:t>-the lips as tender as cherry blossom petals</w:t>
      </w:r>
    </w:p>
    <w:p w:rsidR="00F50F2E" w:rsidRDefault="00F50F2E"/>
    <w:p w:rsidR="00F50F2E" w:rsidRDefault="00000000">
      <w:r>
        <w:t>-the curvature of how my hips</w:t>
      </w:r>
    </w:p>
    <w:p w:rsidR="00F50F2E" w:rsidRDefault="00000000">
      <w:r>
        <w:t>have that natural</w:t>
      </w:r>
    </w:p>
    <w:p w:rsidR="00F50F2E" w:rsidRDefault="00F50F2E"/>
    <w:p w:rsidR="00F50F2E" w:rsidRDefault="00000000">
      <w:r>
        <w:t>‘V’</w:t>
      </w:r>
    </w:p>
    <w:p w:rsidR="00F50F2E" w:rsidRDefault="00000000">
      <w:r>
        <w:t>Line near the groin</w:t>
      </w:r>
    </w:p>
    <w:p w:rsidR="00F50F2E" w:rsidRDefault="00F50F2E"/>
    <w:p w:rsidR="00F50F2E" w:rsidRDefault="00000000">
      <w:r>
        <w:t xml:space="preserve">-The hung like a horse cock </w:t>
      </w:r>
    </w:p>
    <w:p w:rsidR="00F50F2E" w:rsidRDefault="00F50F2E"/>
    <w:p w:rsidR="00F50F2E" w:rsidRDefault="00000000">
      <w:r>
        <w:t xml:space="preserve">that rests </w:t>
      </w:r>
    </w:p>
    <w:p w:rsidR="00F50F2E" w:rsidRDefault="00F50F2E"/>
    <w:p w:rsidR="00F50F2E" w:rsidRDefault="00000000">
      <w:r>
        <w:t xml:space="preserve">between </w:t>
      </w:r>
    </w:p>
    <w:p w:rsidR="00F50F2E" w:rsidRDefault="00F50F2E"/>
    <w:p w:rsidR="00F50F2E" w:rsidRDefault="00000000">
      <w:r>
        <w:t xml:space="preserve">my </w:t>
      </w:r>
    </w:p>
    <w:p w:rsidR="00F50F2E" w:rsidRDefault="00F50F2E"/>
    <w:p w:rsidR="00F50F2E" w:rsidRDefault="00000000">
      <w:r>
        <w:t>legs*</w:t>
      </w:r>
    </w:p>
    <w:p w:rsidR="00F50F2E" w:rsidRDefault="00F50F2E"/>
    <w:p w:rsidR="00F50F2E" w:rsidRDefault="00F50F2E"/>
    <w:p w:rsidR="00F50F2E" w:rsidRDefault="00F50F2E"/>
    <w:p w:rsidR="00F50F2E" w:rsidRDefault="00000000">
      <w:r>
        <w:t xml:space="preserve">-The infectious anguish of watching me </w:t>
      </w:r>
    </w:p>
    <w:p w:rsidR="00F50F2E" w:rsidRDefault="00F50F2E"/>
    <w:p w:rsidR="00F50F2E" w:rsidRDefault="00000000">
      <w:r>
        <w:lastRenderedPageBreak/>
        <w:t xml:space="preserve">writher </w:t>
      </w:r>
    </w:p>
    <w:p w:rsidR="00F50F2E" w:rsidRDefault="00F50F2E"/>
    <w:p w:rsidR="00F50F2E" w:rsidRDefault="00000000">
      <w:r>
        <w:t xml:space="preserve">beneath </w:t>
      </w:r>
    </w:p>
    <w:p w:rsidR="00F50F2E" w:rsidRDefault="00F50F2E"/>
    <w:p w:rsidR="00F50F2E" w:rsidRDefault="00000000">
      <w:r>
        <w:t xml:space="preserve">your </w:t>
      </w:r>
    </w:p>
    <w:p w:rsidR="00F50F2E" w:rsidRDefault="00F50F2E"/>
    <w:p w:rsidR="00F50F2E" w:rsidRDefault="00000000">
      <w:r>
        <w:t>body</w:t>
      </w:r>
    </w:p>
    <w:p w:rsidR="00F50F2E" w:rsidRDefault="00F50F2E"/>
    <w:p w:rsidR="00F50F2E" w:rsidRDefault="00000000">
      <w:r>
        <w:t xml:space="preserve">in </w:t>
      </w:r>
    </w:p>
    <w:p w:rsidR="00F50F2E" w:rsidRDefault="00F50F2E"/>
    <w:p w:rsidR="00F50F2E" w:rsidRDefault="00000000">
      <w:r>
        <w:t xml:space="preserve">gazes </w:t>
      </w:r>
    </w:p>
    <w:p w:rsidR="00F50F2E" w:rsidRDefault="00F50F2E"/>
    <w:p w:rsidR="00F50F2E" w:rsidRDefault="00000000">
      <w:r>
        <w:t xml:space="preserve">from </w:t>
      </w:r>
    </w:p>
    <w:p w:rsidR="00F50F2E" w:rsidRDefault="00F50F2E"/>
    <w:p w:rsidR="00F50F2E" w:rsidRDefault="00000000">
      <w:r>
        <w:t>afar.</w:t>
      </w:r>
    </w:p>
    <w:p w:rsidR="00F50F2E" w:rsidRDefault="00F50F2E"/>
    <w:p w:rsidR="00F50F2E" w:rsidRDefault="00000000">
      <w:r>
        <w:t xml:space="preserve">-The way my hole felt </w:t>
      </w:r>
    </w:p>
    <w:p w:rsidR="00F50F2E" w:rsidRDefault="00F50F2E"/>
    <w:p w:rsidR="00F50F2E" w:rsidRDefault="00000000">
      <w:r>
        <w:t xml:space="preserve">as you broke my </w:t>
      </w:r>
    </w:p>
    <w:p w:rsidR="00F50F2E" w:rsidRDefault="00F50F2E"/>
    <w:p w:rsidR="00F50F2E" w:rsidRDefault="00000000">
      <w:r>
        <w:t>walls down?</w:t>
      </w:r>
    </w:p>
    <w:p w:rsidR="00F50F2E" w:rsidRDefault="00F50F2E"/>
    <w:p w:rsidR="00F50F2E" w:rsidRDefault="00000000">
      <w:r>
        <w:t>*Like the bible you hold between your knees.</w:t>
      </w:r>
    </w:p>
    <w:p w:rsidR="00F50F2E" w:rsidRDefault="00F50F2E"/>
    <w:p w:rsidR="00F50F2E" w:rsidRDefault="00F50F2E"/>
    <w:p w:rsidR="00F50F2E" w:rsidRDefault="00000000">
      <w:r>
        <w:lastRenderedPageBreak/>
        <w:br/>
      </w:r>
    </w:p>
    <w:p w:rsidR="00F50F2E" w:rsidRDefault="00F50F2E"/>
    <w:p w:rsidR="00F50F2E" w:rsidRDefault="00000000">
      <w:r>
        <w:br/>
      </w:r>
    </w:p>
    <w:p w:rsidR="00F50F2E" w:rsidRDefault="00F50F2E"/>
    <w:p w:rsidR="00F50F2E" w:rsidRDefault="00F50F2E"/>
    <w:p w:rsidR="00F50F2E" w:rsidRDefault="00F50F2E"/>
    <w:p w:rsidR="00F50F2E" w:rsidRDefault="00000000">
      <w:r>
        <w:t xml:space="preserve">The way your voice </w:t>
      </w:r>
    </w:p>
    <w:p w:rsidR="00F50F2E" w:rsidRDefault="00F50F2E"/>
    <w:p w:rsidR="00F50F2E" w:rsidRDefault="00000000">
      <w:r>
        <w:t xml:space="preserve">made my </w:t>
      </w:r>
    </w:p>
    <w:p w:rsidR="00F50F2E" w:rsidRDefault="00F50F2E"/>
    <w:p w:rsidR="00F50F2E" w:rsidRDefault="00000000">
      <w:r>
        <w:t xml:space="preserve">spine </w:t>
      </w:r>
    </w:p>
    <w:p w:rsidR="00F50F2E" w:rsidRDefault="00F50F2E"/>
    <w:p w:rsidR="00F50F2E" w:rsidRDefault="00000000">
      <w:r>
        <w:t>tingle</w:t>
      </w:r>
    </w:p>
    <w:p w:rsidR="00F50F2E" w:rsidRDefault="00F50F2E"/>
    <w:p w:rsidR="00F50F2E" w:rsidRDefault="00000000">
      <w:r>
        <w:t>driving me insane</w:t>
      </w:r>
    </w:p>
    <w:p w:rsidR="00F50F2E" w:rsidRDefault="00F50F2E"/>
    <w:p w:rsidR="00F50F2E" w:rsidRDefault="00000000">
      <w:r>
        <w:t xml:space="preserve">at each </w:t>
      </w:r>
      <w:r>
        <w:br/>
      </w:r>
    </w:p>
    <w:p w:rsidR="00F50F2E" w:rsidRDefault="00000000">
      <w:r>
        <w:t>withdrawal</w:t>
      </w:r>
    </w:p>
    <w:p w:rsidR="00F50F2E" w:rsidRDefault="00F50F2E"/>
    <w:p w:rsidR="00F50F2E" w:rsidRDefault="00000000">
      <w:r>
        <w:t>and readmittance</w:t>
      </w:r>
    </w:p>
    <w:p w:rsidR="00F50F2E" w:rsidRDefault="00F50F2E"/>
    <w:p w:rsidR="00F50F2E" w:rsidRDefault="00000000">
      <w:r>
        <w:t xml:space="preserve">of you </w:t>
      </w:r>
    </w:p>
    <w:p w:rsidR="00F50F2E" w:rsidRDefault="00F50F2E"/>
    <w:p w:rsidR="00F50F2E" w:rsidRDefault="00000000">
      <w:r>
        <w:t>within</w:t>
      </w:r>
    </w:p>
    <w:p w:rsidR="00F50F2E" w:rsidRDefault="00F50F2E"/>
    <w:p w:rsidR="00F50F2E" w:rsidRDefault="00000000">
      <w:r>
        <w:t>my</w:t>
      </w:r>
    </w:p>
    <w:p w:rsidR="00F50F2E" w:rsidRDefault="00F50F2E"/>
    <w:p w:rsidR="00F50F2E" w:rsidRDefault="00000000">
      <w:r>
        <w:t>side.</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The way you </w:t>
      </w:r>
    </w:p>
    <w:p w:rsidR="00F50F2E" w:rsidRDefault="00F50F2E"/>
    <w:p w:rsidR="00F50F2E" w:rsidRDefault="00000000">
      <w:r>
        <w:t>could move</w:t>
      </w:r>
    </w:p>
    <w:p w:rsidR="00F50F2E" w:rsidRDefault="00F50F2E"/>
    <w:p w:rsidR="00F50F2E" w:rsidRDefault="00000000">
      <w:r>
        <w:t>Three fingers</w:t>
      </w:r>
    </w:p>
    <w:p w:rsidR="00F50F2E" w:rsidRDefault="00F50F2E"/>
    <w:p w:rsidR="00F50F2E" w:rsidRDefault="00000000">
      <w:r>
        <w:t xml:space="preserve">And then </w:t>
      </w:r>
    </w:p>
    <w:p w:rsidR="00F50F2E" w:rsidRDefault="00F50F2E"/>
    <w:p w:rsidR="00F50F2E" w:rsidRDefault="00000000">
      <w:r>
        <w:t xml:space="preserve">a </w:t>
      </w:r>
    </w:p>
    <w:p w:rsidR="00F50F2E" w:rsidRDefault="00F50F2E"/>
    <w:p w:rsidR="00F50F2E" w:rsidRDefault="00000000">
      <w:r>
        <w:t>whole</w:t>
      </w:r>
    </w:p>
    <w:p w:rsidR="00F50F2E" w:rsidRDefault="00F50F2E"/>
    <w:p w:rsidR="00F50F2E" w:rsidRDefault="00000000">
      <w:r>
        <w:lastRenderedPageBreak/>
        <w:t>Fist</w:t>
      </w:r>
    </w:p>
    <w:p w:rsidR="00F50F2E" w:rsidRDefault="00F50F2E"/>
    <w:p w:rsidR="00F50F2E" w:rsidRDefault="00000000">
      <w:r>
        <w:t>Inside</w:t>
      </w:r>
    </w:p>
    <w:p w:rsidR="00F50F2E" w:rsidRDefault="00F50F2E"/>
    <w:p w:rsidR="00F50F2E" w:rsidRDefault="00000000">
      <w:r>
        <w:t xml:space="preserve">Blew </w:t>
      </w:r>
    </w:p>
    <w:p w:rsidR="00F50F2E" w:rsidRDefault="00F50F2E"/>
    <w:p w:rsidR="00F50F2E" w:rsidRDefault="00000000">
      <w:r>
        <w:t xml:space="preserve">my </w:t>
      </w:r>
    </w:p>
    <w:p w:rsidR="00F50F2E" w:rsidRDefault="00F50F2E"/>
    <w:p w:rsidR="00F50F2E" w:rsidRDefault="00000000">
      <w:r>
        <w:t>mind.</w:t>
      </w:r>
    </w:p>
    <w:p w:rsidR="00F50F2E" w:rsidRDefault="00000000">
      <w:r>
        <w:br/>
      </w:r>
    </w:p>
    <w:p w:rsidR="00F50F2E" w:rsidRDefault="00F50F2E"/>
    <w:p w:rsidR="00F50F2E" w:rsidRDefault="00000000">
      <w:r>
        <w:br/>
      </w:r>
    </w:p>
    <w:p w:rsidR="00F50F2E" w:rsidRDefault="00F50F2E"/>
    <w:p w:rsidR="00F50F2E" w:rsidRDefault="00F50F2E"/>
    <w:p w:rsidR="00F50F2E" w:rsidRDefault="00F50F2E"/>
    <w:p w:rsidR="00F50F2E" w:rsidRDefault="00000000">
      <w:r>
        <w:t>Original 2018 cover</w:t>
      </w:r>
    </w:p>
    <w:p w:rsidR="00F50F2E" w:rsidRDefault="00F50F2E"/>
    <w:p w:rsidR="00F50F2E" w:rsidRDefault="00F50F2E"/>
    <w:p w:rsidR="00F50F2E" w:rsidRDefault="00F50F2E"/>
    <w:p w:rsidR="00F50F2E" w:rsidRDefault="00000000">
      <w:r>
        <w:t>2025 Reworked cover</w:t>
      </w:r>
    </w:p>
    <w:p w:rsidR="00F50F2E" w:rsidRDefault="00F50F2E"/>
    <w:p w:rsidR="00F50F2E" w:rsidRDefault="00F50F2E"/>
    <w:p w:rsidR="00F50F2E" w:rsidRDefault="00000000">
      <w:r>
        <w:t>2025 alternative rework art</w:t>
      </w:r>
    </w:p>
    <w:p w:rsidR="00F50F2E" w:rsidRDefault="00F50F2E"/>
    <w:p w:rsidR="00F50F2E" w:rsidRDefault="00000000">
      <w:r>
        <w:lastRenderedPageBreak/>
        <w:br/>
      </w:r>
    </w:p>
    <w:p w:rsidR="00F50F2E" w:rsidRDefault="00F50F2E"/>
    <w:p w:rsidR="00F50F2E" w:rsidRDefault="00000000">
      <w:r>
        <w:t>Introduction:</w:t>
      </w:r>
    </w:p>
    <w:p w:rsidR="00F50F2E" w:rsidRDefault="00F50F2E"/>
    <w:p w:rsidR="00F50F2E" w:rsidRDefault="00000000">
      <w:r>
        <w:t>Welcome to the second installment of “smut poetry” from Seattle, wa based poet, Walter red.</w:t>
      </w:r>
    </w:p>
    <w:p w:rsidR="00F50F2E" w:rsidRDefault="00F50F2E"/>
    <w:p w:rsidR="00F50F2E" w:rsidRDefault="00000000">
      <w:r>
        <w:t xml:space="preserve">A continuation of the first collection, </w:t>
      </w:r>
    </w:p>
    <w:p w:rsidR="00F50F2E" w:rsidRDefault="00F50F2E"/>
    <w:p w:rsidR="00F50F2E" w:rsidRDefault="00000000">
      <w:r>
        <w:t xml:space="preserve">“Daddyland: the search” </w:t>
      </w:r>
    </w:p>
    <w:p w:rsidR="00F50F2E" w:rsidRDefault="00F50F2E"/>
    <w:p w:rsidR="00F50F2E" w:rsidRDefault="00000000">
      <w:r>
        <w:t xml:space="preserve">we find a new hunt afoot, </w:t>
      </w:r>
    </w:p>
    <w:p w:rsidR="00F50F2E" w:rsidRDefault="00F50F2E"/>
    <w:p w:rsidR="00F50F2E" w:rsidRDefault="00000000">
      <w:r>
        <w:t xml:space="preserve">after the search of </w:t>
      </w:r>
    </w:p>
    <w:p w:rsidR="00F50F2E" w:rsidRDefault="00F50F2E"/>
    <w:p w:rsidR="00F50F2E" w:rsidRDefault="00000000">
      <w:r>
        <w:t xml:space="preserve">truths </w:t>
      </w:r>
    </w:p>
    <w:p w:rsidR="00F50F2E" w:rsidRDefault="00000000">
      <w:r>
        <w:t xml:space="preserve">and </w:t>
      </w:r>
    </w:p>
    <w:p w:rsidR="00F50F2E" w:rsidRDefault="00000000">
      <w:r>
        <w:t>daddy.</w:t>
      </w:r>
    </w:p>
    <w:p w:rsidR="00F50F2E" w:rsidRDefault="00F50F2E"/>
    <w:p w:rsidR="00F50F2E" w:rsidRDefault="00F50F2E"/>
    <w:p w:rsidR="00F50F2E" w:rsidRDefault="00000000">
      <w:r>
        <w:t xml:space="preserve">this volume contains </w:t>
      </w:r>
    </w:p>
    <w:p w:rsidR="00F50F2E" w:rsidRDefault="00F50F2E"/>
    <w:p w:rsidR="00F50F2E" w:rsidRDefault="00F50F2E"/>
    <w:p w:rsidR="00F50F2E" w:rsidRDefault="00000000">
      <w:r>
        <w:t xml:space="preserve">adult content </w:t>
      </w:r>
    </w:p>
    <w:p w:rsidR="00F50F2E" w:rsidRDefault="00000000">
      <w:r>
        <w:t xml:space="preserve">&amp; </w:t>
      </w:r>
    </w:p>
    <w:p w:rsidR="00F50F2E" w:rsidRDefault="00000000">
      <w:r>
        <w:t>Mature Themes/situations</w:t>
      </w:r>
    </w:p>
    <w:p w:rsidR="00F50F2E" w:rsidRDefault="00F50F2E"/>
    <w:p w:rsidR="00F50F2E" w:rsidRDefault="00000000">
      <w:r>
        <w:br/>
      </w:r>
    </w:p>
    <w:p w:rsidR="00F50F2E" w:rsidRDefault="00F50F2E"/>
    <w:p w:rsidR="00F50F2E" w:rsidRDefault="00F50F2E"/>
    <w:p w:rsidR="00F50F2E" w:rsidRDefault="00F50F2E"/>
    <w:p w:rsidR="00F50F2E" w:rsidRDefault="00000000">
      <w:r>
        <w:t>*disclaimer*</w:t>
      </w:r>
    </w:p>
    <w:p w:rsidR="00F50F2E" w:rsidRDefault="00F50F2E"/>
    <w:p w:rsidR="00F50F2E" w:rsidRDefault="00F50F2E"/>
    <w:p w:rsidR="00F50F2E" w:rsidRDefault="00000000">
      <w:r>
        <w:t xml:space="preserve">This volume contains potential triggers &amp; adult themes of a sexual nature. </w:t>
      </w:r>
    </w:p>
    <w:p w:rsidR="00F50F2E" w:rsidRDefault="00F50F2E"/>
    <w:p w:rsidR="00F50F2E" w:rsidRDefault="00F50F2E"/>
    <w:p w:rsidR="00F50F2E" w:rsidRDefault="00000000">
      <w:r>
        <w:t xml:space="preserve">This book is for mature/adult readers only </w:t>
      </w:r>
    </w:p>
    <w:p w:rsidR="00F50F2E" w:rsidRDefault="00F50F2E"/>
    <w:p w:rsidR="00F50F2E" w:rsidRDefault="00000000">
      <w:r>
        <w:t>(18+)</w:t>
      </w:r>
    </w:p>
    <w:p w:rsidR="00F50F2E" w:rsidRDefault="00F50F2E"/>
    <w:p w:rsidR="00F50F2E" w:rsidRDefault="00000000">
      <w:r>
        <w:t>due to themes and subject matter.</w:t>
      </w:r>
    </w:p>
    <w:p w:rsidR="00F50F2E" w:rsidRDefault="00F50F2E"/>
    <w:p w:rsidR="00F50F2E" w:rsidRDefault="00F50F2E"/>
    <w:p w:rsidR="00F50F2E" w:rsidRDefault="00000000">
      <w:r>
        <w:t xml:space="preserve">Please do not continue reading further </w:t>
      </w:r>
    </w:p>
    <w:p w:rsidR="00F50F2E" w:rsidRDefault="00F50F2E"/>
    <w:p w:rsidR="00F50F2E" w:rsidRDefault="00F50F2E"/>
    <w:p w:rsidR="00F50F2E" w:rsidRDefault="00000000">
      <w:r>
        <w:t>if you are under the age of 18.</w:t>
      </w:r>
    </w:p>
    <w:p w:rsidR="00F50F2E" w:rsidRDefault="00F50F2E"/>
    <w:p w:rsidR="00F50F2E" w:rsidRDefault="00F50F2E"/>
    <w:p w:rsidR="00F50F2E" w:rsidRDefault="00000000">
      <w:r>
        <w:br/>
      </w:r>
    </w:p>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For Charles, </w:t>
      </w:r>
    </w:p>
    <w:p w:rsidR="00F50F2E" w:rsidRDefault="00F50F2E"/>
    <w:p w:rsidR="00F50F2E" w:rsidRDefault="00000000">
      <w:r>
        <w:t>I love you.</w:t>
      </w:r>
    </w:p>
    <w:p w:rsidR="00F50F2E" w:rsidRDefault="00F50F2E"/>
    <w:p w:rsidR="00F50F2E" w:rsidRDefault="00000000">
      <w:r>
        <w:t xml:space="preserve">the </w:t>
      </w:r>
    </w:p>
    <w:p w:rsidR="00F50F2E" w:rsidRDefault="00F50F2E"/>
    <w:p w:rsidR="00F50F2E" w:rsidRDefault="00000000">
      <w:r>
        <w:t xml:space="preserve">journey </w:t>
      </w:r>
    </w:p>
    <w:p w:rsidR="00F50F2E" w:rsidRDefault="00F50F2E"/>
    <w:p w:rsidR="00F50F2E" w:rsidRDefault="00000000">
      <w:r>
        <w:t xml:space="preserve">is </w:t>
      </w:r>
    </w:p>
    <w:p w:rsidR="00F50F2E" w:rsidRDefault="00F50F2E"/>
    <w:p w:rsidR="00F50F2E" w:rsidRDefault="00000000">
      <w:r>
        <w:t xml:space="preserve">yet </w:t>
      </w:r>
      <w:r>
        <w:br/>
      </w:r>
    </w:p>
    <w:p w:rsidR="00F50F2E" w:rsidRDefault="00000000">
      <w:r>
        <w:t xml:space="preserve">to </w:t>
      </w:r>
    </w:p>
    <w:p w:rsidR="00F50F2E" w:rsidRDefault="00F50F2E"/>
    <w:p w:rsidR="00F50F2E" w:rsidRDefault="00000000">
      <w:r>
        <w:t>cUM.</w:t>
      </w:r>
    </w:p>
    <w:p w:rsidR="00F50F2E" w:rsidRDefault="00F50F2E"/>
    <w:p w:rsidR="00F50F2E" w:rsidRDefault="00F50F2E"/>
    <w:p w:rsidR="00F50F2E" w:rsidRDefault="00000000">
      <w:r>
        <w:lastRenderedPageBreak/>
        <w:br/>
      </w:r>
    </w:p>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Daddyland: </w:t>
      </w:r>
    </w:p>
    <w:p w:rsidR="00F50F2E" w:rsidRDefault="00F50F2E"/>
    <w:p w:rsidR="00F50F2E" w:rsidRDefault="00000000">
      <w:r>
        <w:t>the hunt</w:t>
      </w:r>
    </w:p>
    <w:p w:rsidR="00F50F2E" w:rsidRDefault="00F50F2E"/>
    <w:p w:rsidR="00F50F2E" w:rsidRDefault="00F50F2E"/>
    <w:p w:rsidR="00F50F2E" w:rsidRDefault="00000000">
      <w:r>
        <w:br/>
      </w:r>
    </w:p>
    <w:p w:rsidR="00F50F2E" w:rsidRDefault="00F50F2E"/>
    <w:p w:rsidR="00F50F2E" w:rsidRDefault="00000000">
      <w:r>
        <w:br/>
      </w:r>
    </w:p>
    <w:p w:rsidR="00F50F2E" w:rsidRDefault="00F50F2E"/>
    <w:p w:rsidR="00F50F2E" w:rsidRDefault="00F50F2E"/>
    <w:p w:rsidR="00F50F2E" w:rsidRDefault="00F50F2E"/>
    <w:p w:rsidR="00F50F2E" w:rsidRDefault="00000000">
      <w:r>
        <w:lastRenderedPageBreak/>
        <w:t xml:space="preserve">I dreamed </w:t>
      </w:r>
    </w:p>
    <w:p w:rsidR="00F50F2E" w:rsidRDefault="00F50F2E"/>
    <w:p w:rsidR="00F50F2E" w:rsidRDefault="00000000">
      <w:r>
        <w:t xml:space="preserve">that roses </w:t>
      </w:r>
    </w:p>
    <w:p w:rsidR="00F50F2E" w:rsidRDefault="00F50F2E"/>
    <w:p w:rsidR="00F50F2E" w:rsidRDefault="00000000">
      <w:r>
        <w:t xml:space="preserve">grew from </w:t>
      </w:r>
    </w:p>
    <w:p w:rsidR="00F50F2E" w:rsidRDefault="00F50F2E"/>
    <w:p w:rsidR="00F50F2E" w:rsidRDefault="00000000">
      <w:r>
        <w:t>my chest.</w:t>
      </w:r>
    </w:p>
    <w:p w:rsidR="00F50F2E" w:rsidRDefault="00F50F2E"/>
    <w:p w:rsidR="00F50F2E" w:rsidRDefault="00000000">
      <w:r>
        <w:t xml:space="preserve">The most </w:t>
      </w:r>
    </w:p>
    <w:p w:rsidR="00F50F2E" w:rsidRDefault="00F50F2E"/>
    <w:p w:rsidR="00F50F2E" w:rsidRDefault="00000000">
      <w:r>
        <w:t>vivid violets</w:t>
      </w:r>
    </w:p>
    <w:p w:rsidR="00F50F2E" w:rsidRDefault="00F50F2E"/>
    <w:p w:rsidR="00F50F2E" w:rsidRDefault="00000000">
      <w:r>
        <w:t>Bluest blues</w:t>
      </w:r>
    </w:p>
    <w:p w:rsidR="00F50F2E" w:rsidRDefault="00F50F2E"/>
    <w:p w:rsidR="00F50F2E" w:rsidRDefault="00000000">
      <w:r>
        <w:t xml:space="preserve">Blood red tinged </w:t>
      </w:r>
    </w:p>
    <w:p w:rsidR="00F50F2E" w:rsidRDefault="00F50F2E"/>
    <w:p w:rsidR="00F50F2E" w:rsidRDefault="00000000">
      <w:r>
        <w:t>with white</w:t>
      </w:r>
    </w:p>
    <w:p w:rsidR="00F50F2E" w:rsidRDefault="00F50F2E"/>
    <w:p w:rsidR="00F50F2E" w:rsidRDefault="00000000">
      <w:r>
        <w:t>Roses.</w:t>
      </w:r>
    </w:p>
    <w:p w:rsidR="00F50F2E" w:rsidRDefault="00F50F2E"/>
    <w:p w:rsidR="00F50F2E" w:rsidRDefault="00000000">
      <w:r>
        <w:t xml:space="preserve">And they rooted </w:t>
      </w:r>
    </w:p>
    <w:p w:rsidR="00F50F2E" w:rsidRDefault="00F50F2E"/>
    <w:p w:rsidR="00F50F2E" w:rsidRDefault="00000000">
      <w:r>
        <w:t>from my lungs</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My breaths being </w:t>
      </w:r>
    </w:p>
    <w:p w:rsidR="00F50F2E" w:rsidRDefault="00F50F2E"/>
    <w:p w:rsidR="00F50F2E" w:rsidRDefault="00000000">
      <w:r>
        <w:t xml:space="preserve">controlled </w:t>
      </w:r>
    </w:p>
    <w:p w:rsidR="00F50F2E" w:rsidRDefault="00F50F2E"/>
    <w:p w:rsidR="00F50F2E" w:rsidRDefault="00000000">
      <w:r>
        <w:t xml:space="preserve">in an ecstatic </w:t>
      </w:r>
    </w:p>
    <w:p w:rsidR="00F50F2E" w:rsidRDefault="00F50F2E"/>
    <w:p w:rsidR="00F50F2E" w:rsidRDefault="00000000">
      <w:r>
        <w:t xml:space="preserve">pulse </w:t>
      </w:r>
    </w:p>
    <w:p w:rsidR="00F50F2E" w:rsidRDefault="00F50F2E"/>
    <w:p w:rsidR="00F50F2E" w:rsidRDefault="00000000">
      <w:r>
        <w:t xml:space="preserve">of </w:t>
      </w:r>
    </w:p>
    <w:p w:rsidR="00F50F2E" w:rsidRDefault="00F50F2E"/>
    <w:p w:rsidR="00F50F2E" w:rsidRDefault="00000000">
      <w:r>
        <w:t xml:space="preserve">shallow swallows </w:t>
      </w:r>
    </w:p>
    <w:p w:rsidR="00F50F2E" w:rsidRDefault="00F50F2E"/>
    <w:p w:rsidR="00F50F2E" w:rsidRDefault="00000000">
      <w:r>
        <w:t xml:space="preserve">asking for more </w:t>
      </w:r>
    </w:p>
    <w:p w:rsidR="00F50F2E" w:rsidRDefault="00F50F2E"/>
    <w:p w:rsidR="00F50F2E" w:rsidRDefault="00000000">
      <w:r>
        <w:t xml:space="preserve">to be dripped down </w:t>
      </w:r>
    </w:p>
    <w:p w:rsidR="00F50F2E" w:rsidRDefault="00F50F2E"/>
    <w:p w:rsidR="00F50F2E" w:rsidRDefault="00000000">
      <w:r>
        <w:t>my throat.</w:t>
      </w:r>
    </w:p>
    <w:p w:rsidR="00F50F2E" w:rsidRDefault="00F50F2E"/>
    <w:p w:rsidR="00F50F2E" w:rsidRDefault="00000000">
      <w:r>
        <w:t xml:space="preserve">Thick and rich </w:t>
      </w:r>
    </w:p>
    <w:p w:rsidR="00F50F2E" w:rsidRDefault="00F50F2E"/>
    <w:p w:rsidR="00F50F2E" w:rsidRDefault="00000000">
      <w:r>
        <w:t xml:space="preserve">droplets of honey </w:t>
      </w:r>
    </w:p>
    <w:p w:rsidR="00F50F2E" w:rsidRDefault="00F50F2E"/>
    <w:p w:rsidR="00F50F2E" w:rsidRDefault="00000000">
      <w:r>
        <w:lastRenderedPageBreak/>
        <w:t xml:space="preserve">stained with the taste </w:t>
      </w:r>
    </w:p>
    <w:p w:rsidR="00F50F2E" w:rsidRDefault="00F50F2E"/>
    <w:p w:rsidR="00F50F2E" w:rsidRDefault="00000000">
      <w:r>
        <w:t xml:space="preserve">of </w:t>
      </w:r>
    </w:p>
    <w:p w:rsidR="00F50F2E" w:rsidRDefault="00F50F2E"/>
    <w:p w:rsidR="00F50F2E" w:rsidRDefault="00000000">
      <w:r>
        <w:t>you</w:t>
      </w:r>
    </w:p>
    <w:p w:rsidR="00F50F2E" w:rsidRDefault="00F50F2E"/>
    <w:p w:rsidR="00F50F2E" w:rsidRDefault="00000000">
      <w:r>
        <w:br/>
      </w:r>
      <w:r>
        <w:br/>
      </w:r>
    </w:p>
    <w:p w:rsidR="00F50F2E" w:rsidRDefault="00F50F2E"/>
    <w:p w:rsidR="00F50F2E" w:rsidRDefault="00000000">
      <w:r>
        <w:t xml:space="preserve">Break free </w:t>
      </w:r>
    </w:p>
    <w:p w:rsidR="00F50F2E" w:rsidRDefault="00F50F2E"/>
    <w:p w:rsidR="00F50F2E" w:rsidRDefault="00000000">
      <w:r>
        <w:t xml:space="preserve">from the age-old tradition </w:t>
      </w:r>
    </w:p>
    <w:p w:rsidR="00F50F2E" w:rsidRDefault="00F50F2E"/>
    <w:p w:rsidR="00F50F2E" w:rsidRDefault="00000000">
      <w:r>
        <w:t xml:space="preserve">of </w:t>
      </w:r>
    </w:p>
    <w:p w:rsidR="00F50F2E" w:rsidRDefault="00F50F2E"/>
    <w:p w:rsidR="00F50F2E" w:rsidRDefault="00000000">
      <w:r>
        <w:t xml:space="preserve">consummating </w:t>
      </w:r>
    </w:p>
    <w:p w:rsidR="00F50F2E" w:rsidRDefault="00F50F2E"/>
    <w:p w:rsidR="00F50F2E" w:rsidRDefault="00000000">
      <w:r>
        <w:t>the Virgin Mary</w:t>
      </w:r>
    </w:p>
    <w:p w:rsidR="00F50F2E" w:rsidRDefault="00F50F2E"/>
    <w:p w:rsidR="00F50F2E" w:rsidRDefault="00000000">
      <w:r>
        <w:t xml:space="preserve">Blessing the bastard child </w:t>
      </w:r>
    </w:p>
    <w:p w:rsidR="00F50F2E" w:rsidRDefault="00F50F2E"/>
    <w:p w:rsidR="00F50F2E" w:rsidRDefault="00000000">
      <w:r>
        <w:t>of Adam</w:t>
      </w:r>
    </w:p>
    <w:p w:rsidR="00F50F2E" w:rsidRDefault="00F50F2E"/>
    <w:p w:rsidR="00F50F2E" w:rsidRDefault="00000000">
      <w:r>
        <w:t xml:space="preserve">With </w:t>
      </w:r>
    </w:p>
    <w:p w:rsidR="00F50F2E" w:rsidRDefault="00F50F2E"/>
    <w:p w:rsidR="00F50F2E" w:rsidRDefault="00000000">
      <w:r>
        <w:t xml:space="preserve">Cake </w:t>
      </w:r>
    </w:p>
    <w:p w:rsidR="00F50F2E" w:rsidRDefault="00F50F2E"/>
    <w:p w:rsidR="00F50F2E" w:rsidRDefault="00000000">
      <w:r>
        <w:t xml:space="preserve">&amp; </w:t>
      </w:r>
    </w:p>
    <w:p w:rsidR="00F50F2E" w:rsidRDefault="00F50F2E"/>
    <w:p w:rsidR="00F50F2E" w:rsidRDefault="00000000">
      <w:r>
        <w:t>Sodomy.</w:t>
      </w:r>
    </w:p>
    <w:p w:rsidR="00F50F2E" w:rsidRDefault="00F50F2E"/>
    <w:p w:rsidR="00F50F2E" w:rsidRDefault="00000000">
      <w:r>
        <w:t xml:space="preserve">“Cover the poor boy with sheets </w:t>
      </w:r>
    </w:p>
    <w:p w:rsidR="00F50F2E" w:rsidRDefault="00F50F2E"/>
    <w:p w:rsidR="00F50F2E" w:rsidRDefault="00000000">
      <w:r>
        <w:t xml:space="preserve">of cum </w:t>
      </w:r>
    </w:p>
    <w:p w:rsidR="00F50F2E" w:rsidRDefault="00F50F2E"/>
    <w:p w:rsidR="00F50F2E" w:rsidRDefault="00000000">
      <w:r>
        <w:t xml:space="preserve">stained love, </w:t>
      </w:r>
    </w:p>
    <w:p w:rsidR="00F50F2E" w:rsidRDefault="00F50F2E"/>
    <w:p w:rsidR="00F50F2E" w:rsidRDefault="00000000">
      <w:r>
        <w:t xml:space="preserve">throats coated </w:t>
      </w:r>
    </w:p>
    <w:p w:rsidR="00F50F2E" w:rsidRDefault="00F50F2E"/>
    <w:p w:rsidR="00F50F2E" w:rsidRDefault="00F50F2E"/>
    <w:p w:rsidR="00F50F2E" w:rsidRDefault="00F50F2E"/>
    <w:p w:rsidR="00F50F2E" w:rsidRDefault="00000000">
      <w:r>
        <w:t xml:space="preserve">in the succulent </w:t>
      </w:r>
    </w:p>
    <w:p w:rsidR="00F50F2E" w:rsidRDefault="00F50F2E"/>
    <w:p w:rsidR="00F50F2E" w:rsidRDefault="00000000">
      <w:r>
        <w:t xml:space="preserve">desire </w:t>
      </w:r>
    </w:p>
    <w:p w:rsidR="00F50F2E" w:rsidRDefault="00F50F2E"/>
    <w:p w:rsidR="00F50F2E" w:rsidRDefault="00000000">
      <w:r>
        <w:t xml:space="preserve">that wants to eject </w:t>
      </w:r>
    </w:p>
    <w:p w:rsidR="00F50F2E" w:rsidRDefault="00F50F2E"/>
    <w:p w:rsidR="00F50F2E" w:rsidRDefault="00000000">
      <w:r>
        <w:t xml:space="preserve">from deep </w:t>
      </w:r>
    </w:p>
    <w:p w:rsidR="00F50F2E" w:rsidRDefault="00F50F2E"/>
    <w:p w:rsidR="00F50F2E" w:rsidRDefault="00000000">
      <w:r>
        <w:t xml:space="preserve">within </w:t>
      </w:r>
    </w:p>
    <w:p w:rsidR="00F50F2E" w:rsidRDefault="00F50F2E"/>
    <w:p w:rsidR="00F50F2E" w:rsidRDefault="00000000">
      <w:r>
        <w:t xml:space="preserve">your </w:t>
      </w:r>
    </w:p>
    <w:p w:rsidR="00F50F2E" w:rsidRDefault="00F50F2E"/>
    <w:p w:rsidR="00F50F2E" w:rsidRDefault="00000000">
      <w:r>
        <w:t>soul.</w:t>
      </w:r>
    </w:p>
    <w:p w:rsidR="00F50F2E" w:rsidRDefault="00F50F2E"/>
    <w:p w:rsidR="00F50F2E" w:rsidRDefault="00000000">
      <w:r>
        <w:t xml:space="preserve">And into a vessel </w:t>
      </w:r>
    </w:p>
    <w:p w:rsidR="00F50F2E" w:rsidRDefault="00F50F2E"/>
    <w:p w:rsidR="00F50F2E" w:rsidRDefault="00000000">
      <w:r>
        <w:t xml:space="preserve">ready and willing </w:t>
      </w:r>
    </w:p>
    <w:p w:rsidR="00F50F2E" w:rsidRDefault="00F50F2E"/>
    <w:p w:rsidR="00F50F2E" w:rsidRDefault="00000000">
      <w:r>
        <w:t xml:space="preserve">to divulge in </w:t>
      </w:r>
    </w:p>
    <w:p w:rsidR="00F50F2E" w:rsidRDefault="00F50F2E"/>
    <w:p w:rsidR="00F50F2E" w:rsidRDefault="00000000">
      <w:r>
        <w:t xml:space="preserve">the sunshine </w:t>
      </w:r>
    </w:p>
    <w:p w:rsidR="00F50F2E" w:rsidRDefault="00F50F2E"/>
    <w:p w:rsidR="00F50F2E" w:rsidRDefault="00000000">
      <w:r>
        <w:t xml:space="preserve">of </w:t>
      </w:r>
    </w:p>
    <w:p w:rsidR="00F50F2E" w:rsidRDefault="00F50F2E"/>
    <w:p w:rsidR="00F50F2E" w:rsidRDefault="00000000">
      <w:r>
        <w:t xml:space="preserve">your </w:t>
      </w:r>
    </w:p>
    <w:p w:rsidR="00F50F2E" w:rsidRDefault="00F50F2E"/>
    <w:p w:rsidR="00F50F2E" w:rsidRDefault="00000000">
      <w:r>
        <w:t>love.”</w:t>
      </w:r>
    </w:p>
    <w:p w:rsidR="00F50F2E" w:rsidRDefault="00F50F2E"/>
    <w:p w:rsidR="00F50F2E" w:rsidRDefault="00F50F2E"/>
    <w:p w:rsidR="00F50F2E" w:rsidRDefault="00000000">
      <w:r>
        <w:br/>
      </w:r>
    </w:p>
    <w:p w:rsidR="00F50F2E" w:rsidRDefault="00F50F2E"/>
    <w:p w:rsidR="00F50F2E" w:rsidRDefault="00000000">
      <w:r>
        <w:t xml:space="preserve">The bible </w:t>
      </w:r>
    </w:p>
    <w:p w:rsidR="00F50F2E" w:rsidRDefault="00F50F2E"/>
    <w:p w:rsidR="00F50F2E" w:rsidRDefault="00000000">
      <w:r>
        <w:t xml:space="preserve">between </w:t>
      </w:r>
    </w:p>
    <w:p w:rsidR="00F50F2E" w:rsidRDefault="00F50F2E"/>
    <w:p w:rsidR="00F50F2E" w:rsidRDefault="00000000">
      <w:r>
        <w:t xml:space="preserve">your legs </w:t>
      </w:r>
    </w:p>
    <w:p w:rsidR="00F50F2E" w:rsidRDefault="00F50F2E"/>
    <w:p w:rsidR="00F50F2E" w:rsidRDefault="00000000">
      <w:r>
        <w:t xml:space="preserve">is merely </w:t>
      </w:r>
    </w:p>
    <w:p w:rsidR="00F50F2E" w:rsidRDefault="00F50F2E"/>
    <w:p w:rsidR="00F50F2E" w:rsidRDefault="00000000">
      <w:r>
        <w:t xml:space="preserve">fool’s gold </w:t>
      </w:r>
    </w:p>
    <w:p w:rsidR="00F50F2E" w:rsidRDefault="00F50F2E"/>
    <w:p w:rsidR="00F50F2E" w:rsidRDefault="00000000">
      <w:r>
        <w:t>for him.</w:t>
      </w:r>
    </w:p>
    <w:p w:rsidR="00F50F2E" w:rsidRDefault="00F50F2E"/>
    <w:p w:rsidR="00F50F2E" w:rsidRDefault="00000000">
      <w:r>
        <w:t xml:space="preserve">A Virgin </w:t>
      </w:r>
    </w:p>
    <w:p w:rsidR="00F50F2E" w:rsidRDefault="00F50F2E"/>
    <w:p w:rsidR="00F50F2E" w:rsidRDefault="00000000">
      <w:r>
        <w:t xml:space="preserve">blessed </w:t>
      </w:r>
    </w:p>
    <w:p w:rsidR="00F50F2E" w:rsidRDefault="00F50F2E"/>
    <w:p w:rsidR="00F50F2E" w:rsidRDefault="00000000">
      <w:r>
        <w:t xml:space="preserve">in </w:t>
      </w:r>
    </w:p>
    <w:p w:rsidR="00F50F2E" w:rsidRDefault="00F50F2E"/>
    <w:p w:rsidR="00F50F2E" w:rsidRDefault="00000000">
      <w:r>
        <w:t>leather &amp; lace</w:t>
      </w:r>
    </w:p>
    <w:p w:rsidR="00F50F2E" w:rsidRDefault="00F50F2E"/>
    <w:p w:rsidR="00F50F2E" w:rsidRDefault="00000000">
      <w:r>
        <w:t xml:space="preserve">Ready to suck you off </w:t>
      </w:r>
    </w:p>
    <w:p w:rsidR="00F50F2E" w:rsidRDefault="00F50F2E"/>
    <w:p w:rsidR="00F50F2E" w:rsidRDefault="00000000">
      <w:r>
        <w:t>at the drop of a dime</w:t>
      </w:r>
    </w:p>
    <w:p w:rsidR="00F50F2E" w:rsidRDefault="00F50F2E"/>
    <w:p w:rsidR="00F50F2E" w:rsidRDefault="00000000">
      <w:r>
        <w:t xml:space="preserve">Soft tears </w:t>
      </w:r>
    </w:p>
    <w:p w:rsidR="00F50F2E" w:rsidRDefault="00F50F2E"/>
    <w:p w:rsidR="00F50F2E" w:rsidRDefault="00000000">
      <w:r>
        <w:t xml:space="preserve">streaming from </w:t>
      </w:r>
    </w:p>
    <w:p w:rsidR="00F50F2E" w:rsidRDefault="00F50F2E"/>
    <w:p w:rsidR="00F50F2E" w:rsidRDefault="00000000">
      <w:r>
        <w:t>blood-shot eyes</w:t>
      </w:r>
    </w:p>
    <w:p w:rsidR="00F50F2E" w:rsidRDefault="00F50F2E"/>
    <w:p w:rsidR="00F50F2E" w:rsidRDefault="00F50F2E"/>
    <w:p w:rsidR="00F50F2E" w:rsidRDefault="00F50F2E"/>
    <w:p w:rsidR="00F50F2E" w:rsidRDefault="00F50F2E"/>
    <w:p w:rsidR="00F50F2E" w:rsidRDefault="00F50F2E"/>
    <w:p w:rsidR="00F50F2E" w:rsidRDefault="00000000">
      <w:r>
        <w:t xml:space="preserve">Gasping for air </w:t>
      </w:r>
    </w:p>
    <w:p w:rsidR="00F50F2E" w:rsidRDefault="00F50F2E"/>
    <w:p w:rsidR="00F50F2E" w:rsidRDefault="00000000">
      <w:r>
        <w:t xml:space="preserve">as you </w:t>
      </w:r>
    </w:p>
    <w:p w:rsidR="00F50F2E" w:rsidRDefault="00F50F2E"/>
    <w:p w:rsidR="00F50F2E" w:rsidRDefault="00000000">
      <w:r>
        <w:t>skull fuck him.</w:t>
      </w:r>
    </w:p>
    <w:p w:rsidR="00F50F2E" w:rsidRDefault="00F50F2E"/>
    <w:p w:rsidR="00F50F2E" w:rsidRDefault="00000000">
      <w:r>
        <w:t xml:space="preserve">Drenching </w:t>
      </w:r>
    </w:p>
    <w:p w:rsidR="00F50F2E" w:rsidRDefault="00F50F2E"/>
    <w:p w:rsidR="00F50F2E" w:rsidRDefault="00000000">
      <w:r>
        <w:t xml:space="preserve">his throat </w:t>
      </w:r>
    </w:p>
    <w:p w:rsidR="00F50F2E" w:rsidRDefault="00F50F2E"/>
    <w:p w:rsidR="00F50F2E" w:rsidRDefault="00000000">
      <w:r>
        <w:t xml:space="preserve">in waves </w:t>
      </w:r>
    </w:p>
    <w:p w:rsidR="00F50F2E" w:rsidRDefault="00F50F2E"/>
    <w:p w:rsidR="00F50F2E" w:rsidRDefault="00000000">
      <w:r>
        <w:t xml:space="preserve">of </w:t>
      </w:r>
    </w:p>
    <w:p w:rsidR="00F50F2E" w:rsidRDefault="00F50F2E"/>
    <w:p w:rsidR="00F50F2E" w:rsidRDefault="00000000">
      <w:r>
        <w:t xml:space="preserve">aged lust </w:t>
      </w:r>
    </w:p>
    <w:p w:rsidR="00F50F2E" w:rsidRDefault="00F50F2E"/>
    <w:p w:rsidR="00F50F2E" w:rsidRDefault="00000000">
      <w:r>
        <w:t xml:space="preserve">and </w:t>
      </w:r>
    </w:p>
    <w:p w:rsidR="00F50F2E" w:rsidRDefault="00F50F2E"/>
    <w:p w:rsidR="00F50F2E" w:rsidRDefault="00000000">
      <w:r>
        <w:t xml:space="preserve">temptation </w:t>
      </w:r>
    </w:p>
    <w:p w:rsidR="00F50F2E" w:rsidRDefault="00F50F2E"/>
    <w:p w:rsidR="00F50F2E" w:rsidRDefault="00000000">
      <w:r>
        <w:t>for more.</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Place the ball-gag </w:t>
      </w:r>
    </w:p>
    <w:p w:rsidR="00F50F2E" w:rsidRDefault="00F50F2E"/>
    <w:p w:rsidR="00F50F2E" w:rsidRDefault="00000000">
      <w:r>
        <w:t xml:space="preserve">between </w:t>
      </w:r>
    </w:p>
    <w:p w:rsidR="00F50F2E" w:rsidRDefault="00F50F2E"/>
    <w:p w:rsidR="00F50F2E" w:rsidRDefault="00000000">
      <w:r>
        <w:t xml:space="preserve">my </w:t>
      </w:r>
    </w:p>
    <w:p w:rsidR="00F50F2E" w:rsidRDefault="00F50F2E"/>
    <w:p w:rsidR="00F50F2E" w:rsidRDefault="00000000">
      <w:r>
        <w:t>quivering lips</w:t>
      </w:r>
    </w:p>
    <w:p w:rsidR="00F50F2E" w:rsidRDefault="00F50F2E"/>
    <w:p w:rsidR="00F50F2E" w:rsidRDefault="00000000">
      <w:r>
        <w:t xml:space="preserve">To refrain me </w:t>
      </w:r>
    </w:p>
    <w:p w:rsidR="00F50F2E" w:rsidRDefault="00F50F2E"/>
    <w:p w:rsidR="00F50F2E" w:rsidRDefault="00000000">
      <w:r>
        <w:t xml:space="preserve">from ever </w:t>
      </w:r>
    </w:p>
    <w:p w:rsidR="00F50F2E" w:rsidRDefault="00F50F2E"/>
    <w:p w:rsidR="00F50F2E" w:rsidRDefault="00000000">
      <w:r>
        <w:t xml:space="preserve">telling </w:t>
      </w:r>
    </w:p>
    <w:p w:rsidR="00F50F2E" w:rsidRDefault="00F50F2E"/>
    <w:p w:rsidR="00F50F2E" w:rsidRDefault="00000000">
      <w:r>
        <w:t>you</w:t>
      </w:r>
    </w:p>
    <w:p w:rsidR="00F50F2E" w:rsidRDefault="00F50F2E"/>
    <w:p w:rsidR="00F50F2E" w:rsidRDefault="00000000">
      <w:r>
        <w:lastRenderedPageBreak/>
        <w:t>“I love you.”</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What was </w:t>
      </w:r>
    </w:p>
    <w:p w:rsidR="00F50F2E" w:rsidRDefault="00F50F2E"/>
    <w:p w:rsidR="00F50F2E" w:rsidRDefault="00000000">
      <w:r>
        <w:t xml:space="preserve">that taste </w:t>
      </w:r>
    </w:p>
    <w:p w:rsidR="00F50F2E" w:rsidRDefault="00F50F2E"/>
    <w:p w:rsidR="00F50F2E" w:rsidRDefault="00000000">
      <w:r>
        <w:t xml:space="preserve">you left </w:t>
      </w:r>
    </w:p>
    <w:p w:rsidR="00F50F2E" w:rsidRDefault="00F50F2E"/>
    <w:p w:rsidR="00F50F2E" w:rsidRDefault="00000000">
      <w:r>
        <w:t>in my mouth</w:t>
      </w:r>
    </w:p>
    <w:p w:rsidR="00F50F2E" w:rsidRDefault="00F50F2E"/>
    <w:p w:rsidR="00F50F2E" w:rsidRDefault="00000000">
      <w:r>
        <w:t xml:space="preserve">That spoiled </w:t>
      </w:r>
    </w:p>
    <w:p w:rsidR="00F50F2E" w:rsidRDefault="00F50F2E"/>
    <w:p w:rsidR="00F50F2E" w:rsidRDefault="00000000">
      <w:r>
        <w:t xml:space="preserve">the purity </w:t>
      </w:r>
    </w:p>
    <w:p w:rsidR="00F50F2E" w:rsidRDefault="00F50F2E"/>
    <w:p w:rsidR="00F50F2E" w:rsidRDefault="00000000">
      <w:r>
        <w:t xml:space="preserve">of </w:t>
      </w:r>
    </w:p>
    <w:p w:rsidR="00F50F2E" w:rsidRDefault="00F50F2E"/>
    <w:p w:rsidR="00F50F2E" w:rsidRDefault="00000000">
      <w:r>
        <w:t>my youth?</w:t>
      </w:r>
    </w:p>
    <w:p w:rsidR="00F50F2E" w:rsidRDefault="00F50F2E"/>
    <w:p w:rsidR="00F50F2E" w:rsidRDefault="00000000">
      <w:r>
        <w:t xml:space="preserve">Was it the </w:t>
      </w:r>
    </w:p>
    <w:p w:rsidR="00F50F2E" w:rsidRDefault="00F50F2E"/>
    <w:p w:rsidR="00F50F2E" w:rsidRDefault="00000000">
      <w:r>
        <w:t xml:space="preserve">toxic </w:t>
      </w:r>
    </w:p>
    <w:p w:rsidR="00F50F2E" w:rsidRDefault="00000000">
      <w:r>
        <w:lastRenderedPageBreak/>
        <w:t xml:space="preserve">and </w:t>
      </w:r>
    </w:p>
    <w:p w:rsidR="00F50F2E" w:rsidRDefault="00000000">
      <w:r>
        <w:t xml:space="preserve">abusive </w:t>
      </w:r>
    </w:p>
    <w:p w:rsidR="00F50F2E" w:rsidRDefault="00F50F2E"/>
    <w:p w:rsidR="00F50F2E" w:rsidRDefault="00000000">
      <w:r>
        <w:t xml:space="preserve">ghosts </w:t>
      </w:r>
    </w:p>
    <w:p w:rsidR="00F50F2E" w:rsidRDefault="00F50F2E"/>
    <w:p w:rsidR="00F50F2E" w:rsidRDefault="00000000">
      <w:r>
        <w:t xml:space="preserve">that hide behind </w:t>
      </w:r>
    </w:p>
    <w:p w:rsidR="00F50F2E" w:rsidRDefault="00F50F2E"/>
    <w:p w:rsidR="00F50F2E" w:rsidRDefault="00000000">
      <w:r>
        <w:t xml:space="preserve">empty hands and </w:t>
      </w:r>
    </w:p>
    <w:p w:rsidR="00F50F2E" w:rsidRDefault="00F50F2E"/>
    <w:p w:rsidR="00F50F2E" w:rsidRDefault="00000000">
      <w:r>
        <w:t xml:space="preserve">full glasses </w:t>
      </w:r>
    </w:p>
    <w:p w:rsidR="00F50F2E" w:rsidRDefault="00F50F2E"/>
    <w:p w:rsidR="00F50F2E" w:rsidRDefault="00F50F2E"/>
    <w:p w:rsidR="00F50F2E" w:rsidRDefault="00000000">
      <w:r>
        <w:t xml:space="preserve">of desperation </w:t>
      </w:r>
    </w:p>
    <w:p w:rsidR="00F50F2E" w:rsidRDefault="00F50F2E"/>
    <w:p w:rsidR="00F50F2E" w:rsidRDefault="00000000">
      <w:r>
        <w:t xml:space="preserve">that gasp for air </w:t>
      </w:r>
    </w:p>
    <w:p w:rsidR="00F50F2E" w:rsidRDefault="00F50F2E"/>
    <w:p w:rsidR="00F50F2E" w:rsidRDefault="00000000">
      <w:r>
        <w:t xml:space="preserve">in moments </w:t>
      </w:r>
    </w:p>
    <w:p w:rsidR="00F50F2E" w:rsidRDefault="00F50F2E"/>
    <w:p w:rsidR="00F50F2E" w:rsidRDefault="00000000">
      <w:r>
        <w:t xml:space="preserve">of </w:t>
      </w:r>
    </w:p>
    <w:p w:rsidR="00F50F2E" w:rsidRDefault="00F50F2E"/>
    <w:p w:rsidR="00F50F2E" w:rsidRDefault="00000000">
      <w:r>
        <w:t>self-realization?</w:t>
      </w:r>
    </w:p>
    <w:p w:rsidR="00F50F2E" w:rsidRDefault="00F50F2E"/>
    <w:p w:rsidR="00F50F2E" w:rsidRDefault="00000000">
      <w:r>
        <w:t xml:space="preserve">Was it the </w:t>
      </w:r>
    </w:p>
    <w:p w:rsidR="00F50F2E" w:rsidRDefault="00F50F2E"/>
    <w:p w:rsidR="00F50F2E" w:rsidRDefault="00000000">
      <w:r>
        <w:t xml:space="preserve">illusion of safety </w:t>
      </w:r>
    </w:p>
    <w:p w:rsidR="00F50F2E" w:rsidRDefault="00F50F2E"/>
    <w:p w:rsidR="00F50F2E" w:rsidRDefault="00000000">
      <w:r>
        <w:lastRenderedPageBreak/>
        <w:t xml:space="preserve">blanketed behind </w:t>
      </w:r>
    </w:p>
    <w:p w:rsidR="00F50F2E" w:rsidRDefault="00F50F2E"/>
    <w:p w:rsidR="00F50F2E" w:rsidRDefault="00000000">
      <w:r>
        <w:t xml:space="preserve">the confines </w:t>
      </w:r>
    </w:p>
    <w:p w:rsidR="00F50F2E" w:rsidRDefault="00F50F2E"/>
    <w:p w:rsidR="00F50F2E" w:rsidRDefault="00000000">
      <w:r>
        <w:t xml:space="preserve">of a paternal relationship </w:t>
      </w:r>
    </w:p>
    <w:p w:rsidR="00F50F2E" w:rsidRDefault="00F50F2E"/>
    <w:p w:rsidR="00F50F2E" w:rsidRDefault="00000000">
      <w:r>
        <w:t xml:space="preserve">that crumbled </w:t>
      </w:r>
    </w:p>
    <w:p w:rsidR="00F50F2E" w:rsidRDefault="00F50F2E"/>
    <w:p w:rsidR="00F50F2E" w:rsidRDefault="00000000">
      <w:r>
        <w:t xml:space="preserve">into ruin </w:t>
      </w:r>
    </w:p>
    <w:p w:rsidR="00F50F2E" w:rsidRDefault="00F50F2E"/>
    <w:p w:rsidR="00F50F2E" w:rsidRDefault="00000000">
      <w:r>
        <w:t xml:space="preserve">as the prodigal son </w:t>
      </w:r>
    </w:p>
    <w:p w:rsidR="00F50F2E" w:rsidRDefault="00F50F2E"/>
    <w:p w:rsidR="00F50F2E" w:rsidRDefault="00000000">
      <w:r>
        <w:t xml:space="preserve">flew into the sun </w:t>
      </w:r>
    </w:p>
    <w:p w:rsidR="00F50F2E" w:rsidRDefault="00F50F2E"/>
    <w:p w:rsidR="00F50F2E" w:rsidRDefault="00000000">
      <w:r>
        <w:t xml:space="preserve">with wings </w:t>
      </w:r>
    </w:p>
    <w:p w:rsidR="00F50F2E" w:rsidRDefault="00F50F2E"/>
    <w:p w:rsidR="00F50F2E" w:rsidRDefault="00000000">
      <w:r>
        <w:t xml:space="preserve">made </w:t>
      </w:r>
    </w:p>
    <w:p w:rsidR="00F50F2E" w:rsidRDefault="00F50F2E"/>
    <w:p w:rsidR="00F50F2E" w:rsidRDefault="00000000">
      <w:r>
        <w:t xml:space="preserve">of wax </w:t>
      </w:r>
    </w:p>
    <w:p w:rsidR="00F50F2E" w:rsidRDefault="00F50F2E"/>
    <w:p w:rsidR="00F50F2E" w:rsidRDefault="00000000">
      <w:r>
        <w:t xml:space="preserve">and </w:t>
      </w:r>
    </w:p>
    <w:p w:rsidR="00F50F2E" w:rsidRDefault="00F50F2E"/>
    <w:p w:rsidR="00F50F2E" w:rsidRDefault="00000000">
      <w:r>
        <w:t>feathers?</w:t>
      </w:r>
    </w:p>
    <w:p w:rsidR="00F50F2E" w:rsidRDefault="00F50F2E"/>
    <w:p w:rsidR="00F50F2E" w:rsidRDefault="00000000">
      <w:r>
        <w:t xml:space="preserve">Was it the endless river </w:t>
      </w:r>
    </w:p>
    <w:p w:rsidR="00F50F2E" w:rsidRDefault="00F50F2E"/>
    <w:p w:rsidR="00F50F2E" w:rsidRDefault="00000000">
      <w:r>
        <w:lastRenderedPageBreak/>
        <w:t xml:space="preserve">of </w:t>
      </w:r>
    </w:p>
    <w:p w:rsidR="00F50F2E" w:rsidRDefault="00F50F2E"/>
    <w:p w:rsidR="00F50F2E" w:rsidRDefault="00000000">
      <w:r>
        <w:t xml:space="preserve">petite noirs </w:t>
      </w:r>
    </w:p>
    <w:p w:rsidR="00F50F2E" w:rsidRDefault="00F50F2E"/>
    <w:p w:rsidR="00F50F2E" w:rsidRDefault="00000000">
      <w:r>
        <w:t xml:space="preserve">that you instill </w:t>
      </w:r>
    </w:p>
    <w:p w:rsidR="00F50F2E" w:rsidRDefault="00F50F2E"/>
    <w:p w:rsidR="00F50F2E" w:rsidRDefault="00000000">
      <w:r>
        <w:t xml:space="preserve">inside </w:t>
      </w:r>
    </w:p>
    <w:p w:rsidR="00F50F2E" w:rsidRDefault="00F50F2E"/>
    <w:p w:rsidR="00F50F2E" w:rsidRDefault="00000000">
      <w:r>
        <w:t xml:space="preserve">the nooks </w:t>
      </w:r>
    </w:p>
    <w:p w:rsidR="00F50F2E" w:rsidRDefault="00F50F2E"/>
    <w:p w:rsidR="00F50F2E" w:rsidRDefault="00000000">
      <w:r>
        <w:t xml:space="preserve">&amp; crannies </w:t>
      </w:r>
    </w:p>
    <w:p w:rsidR="00F50F2E" w:rsidRDefault="00F50F2E"/>
    <w:p w:rsidR="00F50F2E" w:rsidRDefault="00000000">
      <w:r>
        <w:t xml:space="preserve">of the nightmares </w:t>
      </w:r>
    </w:p>
    <w:p w:rsidR="00F50F2E" w:rsidRDefault="00F50F2E"/>
    <w:p w:rsidR="00F50F2E" w:rsidRDefault="00000000">
      <w:r>
        <w:t xml:space="preserve">you stained </w:t>
      </w:r>
    </w:p>
    <w:p w:rsidR="00F50F2E" w:rsidRDefault="00F50F2E"/>
    <w:p w:rsidR="00F50F2E" w:rsidRDefault="00000000">
      <w:r>
        <w:t xml:space="preserve">into wax </w:t>
      </w:r>
    </w:p>
    <w:p w:rsidR="00F50F2E" w:rsidRDefault="00F50F2E"/>
    <w:p w:rsidR="00F50F2E" w:rsidRDefault="00000000">
      <w:r>
        <w:t>that skip a beat?</w:t>
      </w:r>
    </w:p>
    <w:p w:rsidR="00F50F2E" w:rsidRDefault="00F50F2E"/>
    <w:p w:rsidR="00F50F2E" w:rsidRDefault="00F50F2E"/>
    <w:p w:rsidR="00F50F2E" w:rsidRDefault="00000000">
      <w:r>
        <w:br/>
      </w:r>
    </w:p>
    <w:p w:rsidR="00F50F2E" w:rsidRDefault="00F50F2E"/>
    <w:p w:rsidR="00F50F2E" w:rsidRDefault="00F50F2E"/>
    <w:p w:rsidR="00F50F2E" w:rsidRDefault="00F50F2E"/>
    <w:p w:rsidR="00F50F2E" w:rsidRDefault="00000000">
      <w:r>
        <w:lastRenderedPageBreak/>
        <w:t xml:space="preserve">Did the screams </w:t>
      </w:r>
    </w:p>
    <w:p w:rsidR="00F50F2E" w:rsidRDefault="00F50F2E"/>
    <w:p w:rsidR="00F50F2E" w:rsidRDefault="00000000">
      <w:r>
        <w:t xml:space="preserve">wake the babe </w:t>
      </w:r>
    </w:p>
    <w:p w:rsidR="00F50F2E" w:rsidRDefault="00F50F2E"/>
    <w:p w:rsidR="00F50F2E" w:rsidRDefault="00000000">
      <w:r>
        <w:t xml:space="preserve">from its </w:t>
      </w:r>
    </w:p>
    <w:p w:rsidR="00F50F2E" w:rsidRDefault="00F50F2E"/>
    <w:p w:rsidR="00F50F2E" w:rsidRDefault="00000000">
      <w:r>
        <w:t xml:space="preserve">slumber of winter </w:t>
      </w:r>
    </w:p>
    <w:p w:rsidR="00F50F2E" w:rsidRDefault="00F50F2E"/>
    <w:p w:rsidR="00F50F2E" w:rsidRDefault="00000000">
      <w:r>
        <w:t xml:space="preserve">and </w:t>
      </w:r>
    </w:p>
    <w:p w:rsidR="00F50F2E" w:rsidRDefault="00F50F2E"/>
    <w:p w:rsidR="00F50F2E" w:rsidRDefault="00000000">
      <w:r>
        <w:t>habitual desires</w:t>
      </w:r>
    </w:p>
    <w:p w:rsidR="00F50F2E" w:rsidRDefault="00F50F2E"/>
    <w:p w:rsidR="00F50F2E" w:rsidRDefault="00000000">
      <w:r>
        <w:t xml:space="preserve">To suck from your </w:t>
      </w:r>
    </w:p>
    <w:p w:rsidR="00F50F2E" w:rsidRDefault="00F50F2E"/>
    <w:p w:rsidR="00F50F2E" w:rsidRDefault="00000000">
      <w:r>
        <w:t>hard cock</w:t>
      </w:r>
    </w:p>
    <w:p w:rsidR="00F50F2E" w:rsidRDefault="00F50F2E"/>
    <w:p w:rsidR="00F50F2E" w:rsidRDefault="00000000">
      <w:r>
        <w:t xml:space="preserve">Thrust into </w:t>
      </w:r>
    </w:p>
    <w:p w:rsidR="00F50F2E" w:rsidRDefault="00F50F2E"/>
    <w:p w:rsidR="00F50F2E" w:rsidRDefault="00000000">
      <w:r>
        <w:t xml:space="preserve">the sweet cherubs </w:t>
      </w:r>
    </w:p>
    <w:p w:rsidR="00F50F2E" w:rsidRDefault="00F50F2E"/>
    <w:p w:rsidR="00F50F2E" w:rsidRDefault="00000000">
      <w:r>
        <w:t xml:space="preserve">gloryhole </w:t>
      </w:r>
    </w:p>
    <w:p w:rsidR="00F50F2E" w:rsidRDefault="00F50F2E"/>
    <w:p w:rsidR="00F50F2E" w:rsidRDefault="00000000">
      <w:r>
        <w:t xml:space="preserve">of a wet </w:t>
      </w:r>
    </w:p>
    <w:p w:rsidR="00F50F2E" w:rsidRDefault="00F50F2E"/>
    <w:p w:rsidR="00F50F2E" w:rsidRDefault="00000000">
      <w:r>
        <w:t>mouth?</w:t>
      </w:r>
    </w:p>
    <w:p w:rsidR="00F50F2E" w:rsidRDefault="00F50F2E"/>
    <w:p w:rsidR="00F50F2E" w:rsidRDefault="00F50F2E"/>
    <w:p w:rsidR="00F50F2E" w:rsidRDefault="00F50F2E"/>
    <w:p w:rsidR="00F50F2E" w:rsidRDefault="00F50F2E"/>
    <w:p w:rsidR="00F50F2E" w:rsidRDefault="00F50F2E"/>
    <w:p w:rsidR="00F50F2E" w:rsidRDefault="00000000">
      <w:r>
        <w:t xml:space="preserve">Was it the </w:t>
      </w:r>
    </w:p>
    <w:p w:rsidR="00F50F2E" w:rsidRDefault="00F50F2E"/>
    <w:p w:rsidR="00F50F2E" w:rsidRDefault="00000000">
      <w:r>
        <w:t xml:space="preserve">bubbled spit </w:t>
      </w:r>
    </w:p>
    <w:p w:rsidR="00F50F2E" w:rsidRDefault="00F50F2E"/>
    <w:p w:rsidR="00F50F2E" w:rsidRDefault="00000000">
      <w:r>
        <w:t xml:space="preserve">collecting at </w:t>
      </w:r>
    </w:p>
    <w:p w:rsidR="00F50F2E" w:rsidRDefault="00F50F2E"/>
    <w:p w:rsidR="00F50F2E" w:rsidRDefault="00000000">
      <w:r>
        <w:t xml:space="preserve">the corners </w:t>
      </w:r>
    </w:p>
    <w:p w:rsidR="00F50F2E" w:rsidRDefault="00F50F2E"/>
    <w:p w:rsidR="00F50F2E" w:rsidRDefault="00000000">
      <w:r>
        <w:t xml:space="preserve">of his mouth </w:t>
      </w:r>
    </w:p>
    <w:p w:rsidR="00F50F2E" w:rsidRDefault="00F50F2E"/>
    <w:p w:rsidR="00F50F2E" w:rsidRDefault="00000000">
      <w:r>
        <w:t xml:space="preserve">that lit the </w:t>
      </w:r>
    </w:p>
    <w:p w:rsidR="00F50F2E" w:rsidRDefault="00F50F2E"/>
    <w:p w:rsidR="00F50F2E" w:rsidRDefault="00000000">
      <w:r>
        <w:t xml:space="preserve">torches of </w:t>
      </w:r>
    </w:p>
    <w:p w:rsidR="00F50F2E" w:rsidRDefault="00F50F2E"/>
    <w:p w:rsidR="00F50F2E" w:rsidRDefault="00000000">
      <w:r>
        <w:t>animalistic spirits?</w:t>
      </w:r>
    </w:p>
    <w:p w:rsidR="00F50F2E" w:rsidRDefault="00F50F2E"/>
    <w:p w:rsidR="00F50F2E" w:rsidRDefault="00000000">
      <w:r>
        <w:t xml:space="preserve">How could you not </w:t>
      </w:r>
    </w:p>
    <w:p w:rsidR="00F50F2E" w:rsidRDefault="00F50F2E"/>
    <w:p w:rsidR="00F50F2E" w:rsidRDefault="00000000">
      <w:r>
        <w:t xml:space="preserve">resist the tantalizing sight </w:t>
      </w:r>
    </w:p>
    <w:p w:rsidR="00F50F2E" w:rsidRDefault="00F50F2E"/>
    <w:p w:rsidR="00F50F2E" w:rsidRDefault="00000000">
      <w:r>
        <w:t xml:space="preserve">of him gagged </w:t>
      </w:r>
      <w:r>
        <w:br/>
      </w:r>
    </w:p>
    <w:p w:rsidR="00F50F2E" w:rsidRDefault="00000000">
      <w:r>
        <w:lastRenderedPageBreak/>
        <w:t xml:space="preserve">and spread </w:t>
      </w:r>
    </w:p>
    <w:p w:rsidR="00F50F2E" w:rsidRDefault="00F50F2E"/>
    <w:p w:rsidR="00F50F2E" w:rsidRDefault="00000000">
      <w:r>
        <w:t xml:space="preserve">wide </w:t>
      </w:r>
    </w:p>
    <w:p w:rsidR="00F50F2E" w:rsidRDefault="00F50F2E"/>
    <w:p w:rsidR="00F50F2E" w:rsidRDefault="00000000">
      <w:r>
        <w:t>on the bed?</w:t>
      </w:r>
    </w:p>
    <w:p w:rsidR="00F50F2E" w:rsidRDefault="00F50F2E"/>
    <w:p w:rsidR="00F50F2E" w:rsidRDefault="00F50F2E"/>
    <w:p w:rsidR="00F50F2E" w:rsidRDefault="00F50F2E"/>
    <w:p w:rsidR="00F50F2E" w:rsidRDefault="00F50F2E"/>
    <w:p w:rsidR="00F50F2E" w:rsidRDefault="00000000">
      <w:r>
        <w:t xml:space="preserve">Inviting </w:t>
      </w:r>
    </w:p>
    <w:p w:rsidR="00F50F2E" w:rsidRDefault="00F50F2E"/>
    <w:p w:rsidR="00F50F2E" w:rsidRDefault="00000000">
      <w:r>
        <w:t xml:space="preserve">you </w:t>
      </w:r>
    </w:p>
    <w:p w:rsidR="00F50F2E" w:rsidRDefault="00F50F2E"/>
    <w:p w:rsidR="00F50F2E" w:rsidRDefault="00000000">
      <w:r>
        <w:t xml:space="preserve">into </w:t>
      </w:r>
    </w:p>
    <w:p w:rsidR="00F50F2E" w:rsidRDefault="00F50F2E"/>
    <w:p w:rsidR="00F50F2E" w:rsidRDefault="00000000">
      <w:r>
        <w:t xml:space="preserve">warmth </w:t>
      </w:r>
    </w:p>
    <w:p w:rsidR="00F50F2E" w:rsidRDefault="00F50F2E"/>
    <w:p w:rsidR="00F50F2E" w:rsidRDefault="00000000">
      <w:r>
        <w:t xml:space="preserve">and </w:t>
      </w:r>
    </w:p>
    <w:p w:rsidR="00F50F2E" w:rsidRDefault="00F50F2E"/>
    <w:p w:rsidR="00F50F2E" w:rsidRDefault="00000000">
      <w:r>
        <w:t>mystery</w:t>
      </w:r>
    </w:p>
    <w:p w:rsidR="00F50F2E" w:rsidRDefault="00F50F2E"/>
    <w:p w:rsidR="00F50F2E" w:rsidRDefault="00000000">
      <w:r>
        <w:t xml:space="preserve">Eyes rolling back </w:t>
      </w:r>
    </w:p>
    <w:p w:rsidR="00F50F2E" w:rsidRDefault="00F50F2E"/>
    <w:p w:rsidR="00F50F2E" w:rsidRDefault="00000000">
      <w:r>
        <w:t xml:space="preserve">in </w:t>
      </w:r>
    </w:p>
    <w:p w:rsidR="00F50F2E" w:rsidRDefault="00F50F2E"/>
    <w:p w:rsidR="00F50F2E" w:rsidRDefault="00000000">
      <w:r>
        <w:t>glee</w:t>
      </w:r>
    </w:p>
    <w:p w:rsidR="00F50F2E" w:rsidRDefault="00000000">
      <w:r>
        <w:lastRenderedPageBreak/>
        <w:t xml:space="preserve"> </w:t>
      </w:r>
    </w:p>
    <w:p w:rsidR="00F50F2E" w:rsidRDefault="00000000">
      <w:r>
        <w:t xml:space="preserve">and </w:t>
      </w:r>
    </w:p>
    <w:p w:rsidR="00F50F2E" w:rsidRDefault="00F50F2E"/>
    <w:p w:rsidR="00F50F2E" w:rsidRDefault="00000000">
      <w:r>
        <w:t xml:space="preserve">jubilant </w:t>
      </w:r>
    </w:p>
    <w:p w:rsidR="00F50F2E" w:rsidRDefault="00F50F2E"/>
    <w:p w:rsidR="00F50F2E" w:rsidRDefault="00000000">
      <w:r>
        <w:t xml:space="preserve">praise as you </w:t>
      </w:r>
    </w:p>
    <w:p w:rsidR="00F50F2E" w:rsidRDefault="00F50F2E"/>
    <w:p w:rsidR="00F50F2E" w:rsidRDefault="00000000">
      <w:r>
        <w:t xml:space="preserve">destroy me </w:t>
      </w:r>
    </w:p>
    <w:p w:rsidR="00F50F2E" w:rsidRDefault="00F50F2E"/>
    <w:p w:rsidR="00F50F2E" w:rsidRDefault="00000000">
      <w:r>
        <w:t>from inside out.</w:t>
      </w:r>
    </w:p>
    <w:p w:rsidR="00F50F2E" w:rsidRDefault="00F50F2E"/>
    <w:p w:rsidR="00F50F2E" w:rsidRDefault="00F50F2E"/>
    <w:p w:rsidR="00F50F2E" w:rsidRDefault="00000000">
      <w:r>
        <w:br/>
      </w:r>
    </w:p>
    <w:p w:rsidR="00F50F2E" w:rsidRDefault="00F50F2E"/>
    <w:p w:rsidR="00F50F2E" w:rsidRDefault="00000000">
      <w:r>
        <w:t xml:space="preserve">Was the sight of me </w:t>
      </w:r>
    </w:p>
    <w:p w:rsidR="00F50F2E" w:rsidRDefault="00F50F2E"/>
    <w:p w:rsidR="00F50F2E" w:rsidRDefault="00000000">
      <w:r>
        <w:t>packing away my shower douche</w:t>
      </w:r>
    </w:p>
    <w:p w:rsidR="00F50F2E" w:rsidRDefault="00F50F2E"/>
    <w:p w:rsidR="00F50F2E" w:rsidRDefault="00000000">
      <w:r>
        <w:t xml:space="preserve">Enough for you </w:t>
      </w:r>
    </w:p>
    <w:p w:rsidR="00F50F2E" w:rsidRDefault="00F50F2E"/>
    <w:p w:rsidR="00F50F2E" w:rsidRDefault="00000000">
      <w:r>
        <w:t xml:space="preserve">to become drowned </w:t>
      </w:r>
    </w:p>
    <w:p w:rsidR="00F50F2E" w:rsidRDefault="00F50F2E"/>
    <w:p w:rsidR="00F50F2E" w:rsidRDefault="00000000">
      <w:r>
        <w:t xml:space="preserve">in the crashing waves </w:t>
      </w:r>
    </w:p>
    <w:p w:rsidR="00F50F2E" w:rsidRDefault="00F50F2E"/>
    <w:p w:rsidR="00F50F2E" w:rsidRDefault="00000000">
      <w:r>
        <w:t xml:space="preserve">of orgasms </w:t>
      </w:r>
    </w:p>
    <w:p w:rsidR="00F50F2E" w:rsidRDefault="00F50F2E"/>
    <w:p w:rsidR="00F50F2E" w:rsidRDefault="00000000">
      <w:r>
        <w:t xml:space="preserve">I was soon </w:t>
      </w:r>
    </w:p>
    <w:p w:rsidR="00F50F2E" w:rsidRDefault="00F50F2E"/>
    <w:p w:rsidR="00F50F2E" w:rsidRDefault="00000000">
      <w:r>
        <w:t>to be gifted?</w:t>
      </w:r>
    </w:p>
    <w:p w:rsidR="00F50F2E" w:rsidRDefault="00F50F2E"/>
    <w:p w:rsidR="00F50F2E" w:rsidRDefault="00000000">
      <w:r>
        <w:t xml:space="preserve">Did an ever-growing fire </w:t>
      </w:r>
    </w:p>
    <w:p w:rsidR="00F50F2E" w:rsidRDefault="00F50F2E"/>
    <w:p w:rsidR="00F50F2E" w:rsidRDefault="00000000">
      <w:r>
        <w:t xml:space="preserve">that ignited </w:t>
      </w:r>
    </w:p>
    <w:p w:rsidR="00F50F2E" w:rsidRDefault="00F50F2E"/>
    <w:p w:rsidR="00F50F2E" w:rsidRDefault="00000000">
      <w:r>
        <w:t xml:space="preserve">in your loins </w:t>
      </w:r>
    </w:p>
    <w:p w:rsidR="00F50F2E" w:rsidRDefault="00F50F2E"/>
    <w:p w:rsidR="00F50F2E" w:rsidRDefault="00000000">
      <w:r>
        <w:t xml:space="preserve">excite you as we met </w:t>
      </w:r>
    </w:p>
    <w:p w:rsidR="00F50F2E" w:rsidRDefault="00F50F2E"/>
    <w:p w:rsidR="00F50F2E" w:rsidRDefault="00000000">
      <w:r>
        <w:t xml:space="preserve">on that street corner </w:t>
      </w:r>
    </w:p>
    <w:p w:rsidR="00F50F2E" w:rsidRDefault="00F50F2E"/>
    <w:p w:rsidR="00F50F2E" w:rsidRDefault="00000000">
      <w:r>
        <w:t xml:space="preserve">that early morning </w:t>
      </w:r>
    </w:p>
    <w:p w:rsidR="00F50F2E" w:rsidRDefault="00F50F2E"/>
    <w:p w:rsidR="00F50F2E" w:rsidRDefault="00000000">
      <w:r>
        <w:t>after breakfast passed?</w:t>
      </w:r>
    </w:p>
    <w:p w:rsidR="00F50F2E" w:rsidRDefault="00F50F2E"/>
    <w:p w:rsidR="00F50F2E" w:rsidRDefault="00F50F2E"/>
    <w:p w:rsidR="00F50F2E" w:rsidRDefault="00F50F2E"/>
    <w:p w:rsidR="00F50F2E" w:rsidRDefault="00000000">
      <w:r>
        <w:t xml:space="preserve">Was it my new fade </w:t>
      </w:r>
    </w:p>
    <w:p w:rsidR="00F50F2E" w:rsidRDefault="00F50F2E"/>
    <w:p w:rsidR="00F50F2E" w:rsidRDefault="00000000">
      <w:r>
        <w:t xml:space="preserve">that sent you teetering </w:t>
      </w:r>
    </w:p>
    <w:p w:rsidR="00F50F2E" w:rsidRDefault="00F50F2E"/>
    <w:p w:rsidR="00F50F2E" w:rsidRDefault="00000000">
      <w:r>
        <w:t xml:space="preserve">Back and forth </w:t>
      </w:r>
    </w:p>
    <w:p w:rsidR="00F50F2E" w:rsidRDefault="00F50F2E"/>
    <w:p w:rsidR="00F50F2E" w:rsidRDefault="00000000">
      <w:r>
        <w:t xml:space="preserve">across a jagged blade </w:t>
      </w:r>
    </w:p>
    <w:p w:rsidR="00F50F2E" w:rsidRDefault="00F50F2E"/>
    <w:p w:rsidR="00F50F2E" w:rsidRDefault="00000000">
      <w:r>
        <w:t>of a knife</w:t>
      </w:r>
    </w:p>
    <w:p w:rsidR="00F50F2E" w:rsidRDefault="00F50F2E"/>
    <w:p w:rsidR="00F50F2E" w:rsidRDefault="00000000">
      <w:r>
        <w:t xml:space="preserve">To flick your sunglasses </w:t>
      </w:r>
    </w:p>
    <w:p w:rsidR="00F50F2E" w:rsidRDefault="00F50F2E"/>
    <w:p w:rsidR="00F50F2E" w:rsidRDefault="00000000">
      <w:r>
        <w:t xml:space="preserve">down and check me out </w:t>
      </w:r>
    </w:p>
    <w:p w:rsidR="00F50F2E" w:rsidRDefault="00F50F2E"/>
    <w:p w:rsidR="00F50F2E" w:rsidRDefault="00000000">
      <w:r>
        <w:t xml:space="preserve">head to toe </w:t>
      </w:r>
    </w:p>
    <w:p w:rsidR="00F50F2E" w:rsidRDefault="00F50F2E"/>
    <w:p w:rsidR="00F50F2E" w:rsidRDefault="00000000">
      <w:r>
        <w:t>with my partner in tow?</w:t>
      </w:r>
    </w:p>
    <w:p w:rsidR="00F50F2E" w:rsidRDefault="00F50F2E"/>
    <w:p w:rsidR="00F50F2E" w:rsidRDefault="00000000">
      <w:r>
        <w:t xml:space="preserve">What secrets do you hide </w:t>
      </w:r>
    </w:p>
    <w:p w:rsidR="00F50F2E" w:rsidRDefault="00F50F2E"/>
    <w:p w:rsidR="00F50F2E" w:rsidRDefault="00000000">
      <w:r>
        <w:t xml:space="preserve">from me </w:t>
      </w:r>
    </w:p>
    <w:p w:rsidR="00F50F2E" w:rsidRDefault="00F50F2E"/>
    <w:p w:rsidR="00F50F2E" w:rsidRDefault="00000000">
      <w:r>
        <w:t>when you flick your bar towel</w:t>
      </w:r>
    </w:p>
    <w:p w:rsidR="00F50F2E" w:rsidRDefault="00F50F2E"/>
    <w:p w:rsidR="00F50F2E" w:rsidRDefault="00000000">
      <w:r>
        <w:t xml:space="preserve"> at me </w:t>
      </w:r>
    </w:p>
    <w:p w:rsidR="00F50F2E" w:rsidRDefault="00F50F2E"/>
    <w:p w:rsidR="00F50F2E" w:rsidRDefault="00000000">
      <w:r>
        <w:t>sitting in cocktail bars</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With a </w:t>
      </w:r>
    </w:p>
    <w:p w:rsidR="00F50F2E" w:rsidRDefault="00F50F2E"/>
    <w:p w:rsidR="00F50F2E" w:rsidRDefault="00000000">
      <w:r>
        <w:t xml:space="preserve">crackle &amp; bite </w:t>
      </w:r>
    </w:p>
    <w:p w:rsidR="00F50F2E" w:rsidRDefault="00F50F2E"/>
    <w:p w:rsidR="00F50F2E" w:rsidRDefault="00000000">
      <w:r>
        <w:t xml:space="preserve">of fever </w:t>
      </w:r>
    </w:p>
    <w:p w:rsidR="00F50F2E" w:rsidRDefault="00F50F2E"/>
    <w:p w:rsidR="00F50F2E" w:rsidRDefault="00000000">
      <w:r>
        <w:t>in the air</w:t>
      </w:r>
    </w:p>
    <w:p w:rsidR="00F50F2E" w:rsidRDefault="00F50F2E"/>
    <w:p w:rsidR="00F50F2E" w:rsidRDefault="00000000">
      <w:r>
        <w:t xml:space="preserve">More reserved </w:t>
      </w:r>
    </w:p>
    <w:p w:rsidR="00F50F2E" w:rsidRDefault="00F50F2E"/>
    <w:p w:rsidR="00F50F2E" w:rsidRDefault="00000000">
      <w:r>
        <w:t xml:space="preserve">for cobra strikes </w:t>
      </w:r>
    </w:p>
    <w:p w:rsidR="00F50F2E" w:rsidRDefault="00F50F2E"/>
    <w:p w:rsidR="00F50F2E" w:rsidRDefault="00000000">
      <w:r>
        <w:t xml:space="preserve">to </w:t>
      </w:r>
    </w:p>
    <w:p w:rsidR="00F50F2E" w:rsidRDefault="00F50F2E"/>
    <w:p w:rsidR="00F50F2E" w:rsidRDefault="00000000">
      <w:r>
        <w:t>kill?</w:t>
      </w:r>
    </w:p>
    <w:p w:rsidR="00F50F2E" w:rsidRDefault="00F50F2E"/>
    <w:p w:rsidR="00F50F2E" w:rsidRDefault="00F50F2E"/>
    <w:p w:rsidR="00F50F2E" w:rsidRDefault="00000000">
      <w:r>
        <w:br/>
      </w:r>
    </w:p>
    <w:p w:rsidR="00F50F2E" w:rsidRDefault="00F50F2E"/>
    <w:p w:rsidR="00F50F2E" w:rsidRDefault="00000000">
      <w:r>
        <w:br/>
      </w:r>
    </w:p>
    <w:p w:rsidR="00F50F2E" w:rsidRDefault="00F50F2E"/>
    <w:p w:rsidR="00F50F2E" w:rsidRDefault="00000000">
      <w:r>
        <w:lastRenderedPageBreak/>
        <w:t xml:space="preserve">Were my desires exposed </w:t>
      </w:r>
    </w:p>
    <w:p w:rsidR="00F50F2E" w:rsidRDefault="00F50F2E"/>
    <w:p w:rsidR="00F50F2E" w:rsidRDefault="00000000">
      <w:r>
        <w:t xml:space="preserve">in a dossier for you </w:t>
      </w:r>
    </w:p>
    <w:p w:rsidR="00F50F2E" w:rsidRDefault="00F50F2E"/>
    <w:p w:rsidR="00F50F2E" w:rsidRDefault="00000000">
      <w:r>
        <w:t xml:space="preserve">left hidden </w:t>
      </w:r>
    </w:p>
    <w:p w:rsidR="00F50F2E" w:rsidRDefault="00F50F2E"/>
    <w:p w:rsidR="00F50F2E" w:rsidRDefault="00000000">
      <w:r>
        <w:t>in these words?</w:t>
      </w:r>
    </w:p>
    <w:p w:rsidR="00F50F2E" w:rsidRDefault="00F50F2E"/>
    <w:p w:rsidR="00F50F2E" w:rsidRDefault="00000000">
      <w:r>
        <w:t xml:space="preserve">The truest of love stories </w:t>
      </w:r>
    </w:p>
    <w:p w:rsidR="00F50F2E" w:rsidRDefault="00F50F2E"/>
    <w:p w:rsidR="00F50F2E" w:rsidRDefault="00000000">
      <w:r>
        <w:t xml:space="preserve">told from the ramblings </w:t>
      </w:r>
    </w:p>
    <w:p w:rsidR="00F50F2E" w:rsidRDefault="00F50F2E"/>
    <w:p w:rsidR="00F50F2E" w:rsidRDefault="00000000">
      <w:r>
        <w:t xml:space="preserve">of a </w:t>
      </w:r>
    </w:p>
    <w:p w:rsidR="00F50F2E" w:rsidRDefault="00F50F2E"/>
    <w:p w:rsidR="00F50F2E" w:rsidRDefault="00000000">
      <w:r>
        <w:t>drunken man.</w:t>
      </w:r>
    </w:p>
    <w:p w:rsidR="00F50F2E" w:rsidRDefault="00F50F2E"/>
    <w:p w:rsidR="00F50F2E" w:rsidRDefault="00000000">
      <w:r>
        <w:t xml:space="preserve">Laments of a </w:t>
      </w:r>
    </w:p>
    <w:p w:rsidR="00F50F2E" w:rsidRDefault="00F50F2E"/>
    <w:p w:rsidR="00F50F2E" w:rsidRDefault="00000000">
      <w:r>
        <w:t xml:space="preserve">new found religion </w:t>
      </w:r>
    </w:p>
    <w:p w:rsidR="00F50F2E" w:rsidRDefault="00F50F2E"/>
    <w:p w:rsidR="00F50F2E" w:rsidRDefault="00000000">
      <w:r>
        <w:t xml:space="preserve">based purely </w:t>
      </w:r>
    </w:p>
    <w:p w:rsidR="00F50F2E" w:rsidRDefault="00F50F2E"/>
    <w:p w:rsidR="00F50F2E" w:rsidRDefault="00000000">
      <w:r>
        <w:t xml:space="preserve">on the </w:t>
      </w:r>
    </w:p>
    <w:p w:rsidR="00F50F2E" w:rsidRDefault="00F50F2E"/>
    <w:p w:rsidR="00F50F2E" w:rsidRDefault="00000000">
      <w:r>
        <w:t xml:space="preserve">fundamentals </w:t>
      </w:r>
    </w:p>
    <w:p w:rsidR="00F50F2E" w:rsidRDefault="00F50F2E"/>
    <w:p w:rsidR="00F50F2E" w:rsidRDefault="00000000">
      <w:r>
        <w:lastRenderedPageBreak/>
        <w:t>of:</w:t>
      </w:r>
    </w:p>
    <w:p w:rsidR="00F50F2E" w:rsidRDefault="00F50F2E"/>
    <w:p w:rsidR="00F50F2E" w:rsidRDefault="00F50F2E"/>
    <w:p w:rsidR="00F50F2E" w:rsidRDefault="00F50F2E"/>
    <w:p w:rsidR="00F50F2E" w:rsidRDefault="00F50F2E"/>
    <w:p w:rsidR="00F50F2E" w:rsidRDefault="00F50F2E"/>
    <w:p w:rsidR="00F50F2E" w:rsidRDefault="00000000">
      <w:r>
        <w:t>Sex</w:t>
      </w:r>
    </w:p>
    <w:p w:rsidR="00F50F2E" w:rsidRDefault="00F50F2E"/>
    <w:p w:rsidR="00F50F2E" w:rsidRDefault="00000000">
      <w:r>
        <w:t>Sin</w:t>
      </w:r>
    </w:p>
    <w:p w:rsidR="00F50F2E" w:rsidRDefault="00F50F2E"/>
    <w:p w:rsidR="00F50F2E" w:rsidRDefault="00000000">
      <w:r>
        <w:t>Desire</w:t>
      </w:r>
    </w:p>
    <w:p w:rsidR="00F50F2E" w:rsidRDefault="00F50F2E"/>
    <w:p w:rsidR="00F50F2E" w:rsidRDefault="00000000">
      <w:r>
        <w:t>Disgrace</w:t>
      </w:r>
    </w:p>
    <w:p w:rsidR="00F50F2E" w:rsidRDefault="00F50F2E"/>
    <w:p w:rsidR="00F50F2E" w:rsidRDefault="00000000">
      <w:r>
        <w:t>&amp;</w:t>
      </w:r>
    </w:p>
    <w:p w:rsidR="00F50F2E" w:rsidRDefault="00F50F2E"/>
    <w:p w:rsidR="00F50F2E" w:rsidRDefault="00000000">
      <w:r>
        <w:t>Loyalty.</w:t>
      </w:r>
    </w:p>
    <w:p w:rsidR="00F50F2E" w:rsidRDefault="00F50F2E"/>
    <w:p w:rsidR="00F50F2E" w:rsidRDefault="00F50F2E"/>
    <w:p w:rsidR="00F50F2E" w:rsidRDefault="00000000">
      <w:r>
        <w:t xml:space="preserve">To </w:t>
      </w:r>
    </w:p>
    <w:p w:rsidR="00F50F2E" w:rsidRDefault="00F50F2E"/>
    <w:p w:rsidR="00F50F2E" w:rsidRDefault="00000000">
      <w:r>
        <w:t xml:space="preserve">say </w:t>
      </w:r>
    </w:p>
    <w:p w:rsidR="00F50F2E" w:rsidRDefault="00F50F2E"/>
    <w:p w:rsidR="00F50F2E" w:rsidRDefault="00000000">
      <w:r>
        <w:t xml:space="preserve">you’re </w:t>
      </w:r>
    </w:p>
    <w:p w:rsidR="00F50F2E" w:rsidRDefault="00F50F2E"/>
    <w:p w:rsidR="00F50F2E" w:rsidRDefault="00000000">
      <w:r>
        <w:t xml:space="preserve">my only </w:t>
      </w:r>
    </w:p>
    <w:p w:rsidR="00F50F2E" w:rsidRDefault="00F50F2E"/>
    <w:p w:rsidR="00F50F2E" w:rsidRDefault="00000000">
      <w:r>
        <w:t xml:space="preserve">Daddy </w:t>
      </w:r>
    </w:p>
    <w:p w:rsidR="00F50F2E" w:rsidRDefault="00F50F2E"/>
    <w:p w:rsidR="00F50F2E" w:rsidRDefault="00000000">
      <w:r>
        <w:t>I need.</w:t>
      </w:r>
    </w:p>
    <w:p w:rsidR="00F50F2E" w:rsidRDefault="00F50F2E"/>
    <w:p w:rsidR="00F50F2E" w:rsidRDefault="00F50F2E"/>
    <w:p w:rsidR="00F50F2E" w:rsidRDefault="00000000">
      <w:r>
        <w:br/>
      </w:r>
    </w:p>
    <w:p w:rsidR="00F50F2E" w:rsidRDefault="00F50F2E"/>
    <w:p w:rsidR="00F50F2E" w:rsidRDefault="00000000">
      <w:r>
        <w:br/>
      </w:r>
    </w:p>
    <w:p w:rsidR="00F50F2E" w:rsidRDefault="00F50F2E"/>
    <w:p w:rsidR="00F50F2E" w:rsidRDefault="00F50F2E"/>
    <w:p w:rsidR="00F50F2E" w:rsidRDefault="00000000">
      <w:r>
        <w:t xml:space="preserve">I placed </w:t>
      </w:r>
    </w:p>
    <w:p w:rsidR="00F50F2E" w:rsidRDefault="00F50F2E"/>
    <w:p w:rsidR="00F50F2E" w:rsidRDefault="00000000">
      <w:r>
        <w:t xml:space="preserve">stars on the ceiling </w:t>
      </w:r>
    </w:p>
    <w:p w:rsidR="00F50F2E" w:rsidRDefault="00F50F2E"/>
    <w:p w:rsidR="00F50F2E" w:rsidRDefault="00000000">
      <w:r>
        <w:t xml:space="preserve">that glow </w:t>
      </w:r>
    </w:p>
    <w:p w:rsidR="00F50F2E" w:rsidRDefault="00F50F2E"/>
    <w:p w:rsidR="00F50F2E" w:rsidRDefault="00000000">
      <w:r>
        <w:t xml:space="preserve">in the </w:t>
      </w:r>
    </w:p>
    <w:p w:rsidR="00F50F2E" w:rsidRDefault="00F50F2E"/>
    <w:p w:rsidR="00F50F2E" w:rsidRDefault="00000000">
      <w:r>
        <w:t>darkness</w:t>
      </w:r>
    </w:p>
    <w:p w:rsidR="00F50F2E" w:rsidRDefault="00F50F2E"/>
    <w:p w:rsidR="00F50F2E" w:rsidRDefault="00000000">
      <w:r>
        <w:t xml:space="preserve">To lead you </w:t>
      </w:r>
    </w:p>
    <w:p w:rsidR="00F50F2E" w:rsidRDefault="00F50F2E"/>
    <w:p w:rsidR="00F50F2E" w:rsidRDefault="00000000">
      <w:r>
        <w:t>to my bed.</w:t>
      </w:r>
    </w:p>
    <w:p w:rsidR="00F50F2E" w:rsidRDefault="00F50F2E"/>
    <w:p w:rsidR="00F50F2E" w:rsidRDefault="00000000">
      <w:r>
        <w:lastRenderedPageBreak/>
        <w:t xml:space="preserve">To guide you </w:t>
      </w:r>
    </w:p>
    <w:p w:rsidR="00F50F2E" w:rsidRDefault="00F50F2E"/>
    <w:p w:rsidR="00F50F2E" w:rsidRDefault="00000000">
      <w:r>
        <w:t>into the unknown.</w:t>
      </w:r>
    </w:p>
    <w:p w:rsidR="00F50F2E" w:rsidRDefault="00F50F2E"/>
    <w:p w:rsidR="00F50F2E" w:rsidRDefault="00000000">
      <w:r>
        <w:t>Willing to jump</w:t>
      </w:r>
    </w:p>
    <w:p w:rsidR="00F50F2E" w:rsidRDefault="00F50F2E"/>
    <w:p w:rsidR="00F50F2E" w:rsidRDefault="00000000">
      <w:r>
        <w:t xml:space="preserve">And </w:t>
      </w:r>
    </w:p>
    <w:p w:rsidR="00F50F2E" w:rsidRDefault="00F50F2E"/>
    <w:p w:rsidR="00F50F2E" w:rsidRDefault="00000000">
      <w:r>
        <w:t>say</w:t>
      </w:r>
    </w:p>
    <w:p w:rsidR="00F50F2E" w:rsidRDefault="00F50F2E"/>
    <w:p w:rsidR="00F50F2E" w:rsidRDefault="00000000">
      <w:r>
        <w:t>I love you.</w:t>
      </w:r>
    </w:p>
    <w:p w:rsidR="00F50F2E" w:rsidRDefault="00000000">
      <w:r>
        <w:br/>
      </w:r>
    </w:p>
    <w:p w:rsidR="00F50F2E" w:rsidRDefault="00F50F2E"/>
    <w:p w:rsidR="00F50F2E" w:rsidRDefault="00000000">
      <w:r>
        <w:br/>
      </w:r>
    </w:p>
    <w:p w:rsidR="00F50F2E" w:rsidRDefault="00F50F2E"/>
    <w:p w:rsidR="00F50F2E" w:rsidRDefault="00000000">
      <w:r>
        <w:t xml:space="preserve">As I knelt at the altar </w:t>
      </w:r>
    </w:p>
    <w:p w:rsidR="00F50F2E" w:rsidRDefault="00F50F2E"/>
    <w:p w:rsidR="00F50F2E" w:rsidRDefault="00000000">
      <w:r>
        <w:t xml:space="preserve">emblazoned with ceremonious </w:t>
      </w:r>
    </w:p>
    <w:p w:rsidR="00F50F2E" w:rsidRDefault="00F50F2E"/>
    <w:p w:rsidR="00F50F2E" w:rsidRDefault="00000000">
      <w:r>
        <w:t xml:space="preserve">ornaments of cherry-blossoms </w:t>
      </w:r>
    </w:p>
    <w:p w:rsidR="00F50F2E" w:rsidRDefault="00F50F2E"/>
    <w:p w:rsidR="00F50F2E" w:rsidRDefault="00000000">
      <w:r>
        <w:t>and scents of lavender</w:t>
      </w:r>
    </w:p>
    <w:p w:rsidR="00F50F2E" w:rsidRDefault="00F50F2E"/>
    <w:p w:rsidR="00F50F2E" w:rsidRDefault="00000000">
      <w:r>
        <w:t>You appeared to me.</w:t>
      </w:r>
    </w:p>
    <w:p w:rsidR="00F50F2E" w:rsidRDefault="00F50F2E"/>
    <w:p w:rsidR="00F50F2E" w:rsidRDefault="00000000">
      <w:r>
        <w:lastRenderedPageBreak/>
        <w:t xml:space="preserve">Your oil glistened body, </w:t>
      </w:r>
    </w:p>
    <w:p w:rsidR="00F50F2E" w:rsidRDefault="00F50F2E"/>
    <w:p w:rsidR="00F50F2E" w:rsidRDefault="00000000">
      <w:r>
        <w:t xml:space="preserve">casting a glorious aura </w:t>
      </w:r>
    </w:p>
    <w:p w:rsidR="00F50F2E" w:rsidRDefault="00F50F2E"/>
    <w:p w:rsidR="00F50F2E" w:rsidRDefault="00000000">
      <w:r>
        <w:t xml:space="preserve">of sex-driven ambitions </w:t>
      </w:r>
    </w:p>
    <w:p w:rsidR="00F50F2E" w:rsidRDefault="00F50F2E"/>
    <w:p w:rsidR="00F50F2E" w:rsidRDefault="00000000">
      <w:r>
        <w:t xml:space="preserve">and behind-closed doors values </w:t>
      </w:r>
    </w:p>
    <w:p w:rsidR="00F50F2E" w:rsidRDefault="00F50F2E"/>
    <w:p w:rsidR="00F50F2E" w:rsidRDefault="00000000">
      <w:r>
        <w:t xml:space="preserve">of making me bend and break, </w:t>
      </w:r>
    </w:p>
    <w:p w:rsidR="00F50F2E" w:rsidRDefault="00F50F2E"/>
    <w:p w:rsidR="00F50F2E" w:rsidRDefault="00000000">
      <w:r>
        <w:t xml:space="preserve">sent me into a fit of ecstasy </w:t>
      </w:r>
    </w:p>
    <w:p w:rsidR="00F50F2E" w:rsidRDefault="00F50F2E"/>
    <w:p w:rsidR="00F50F2E" w:rsidRDefault="00000000">
      <w:r>
        <w:t xml:space="preserve">as you slowly placed </w:t>
      </w:r>
    </w:p>
    <w:p w:rsidR="00F50F2E" w:rsidRDefault="00F50F2E"/>
    <w:p w:rsidR="00F50F2E" w:rsidRDefault="00000000">
      <w:r>
        <w:t xml:space="preserve">your communal member </w:t>
      </w:r>
    </w:p>
    <w:p w:rsidR="00F50F2E" w:rsidRDefault="00F50F2E"/>
    <w:p w:rsidR="00F50F2E" w:rsidRDefault="00000000">
      <w:r>
        <w:t>onto my cum stained lips.</w:t>
      </w:r>
    </w:p>
    <w:p w:rsidR="00F50F2E" w:rsidRDefault="00F50F2E"/>
    <w:p w:rsidR="00F50F2E" w:rsidRDefault="00F50F2E"/>
    <w:p w:rsidR="00F50F2E" w:rsidRDefault="00F50F2E"/>
    <w:p w:rsidR="00F50F2E" w:rsidRDefault="00F50F2E"/>
    <w:p w:rsidR="00F50F2E" w:rsidRDefault="00000000">
      <w:r>
        <w:t>“For this is my blood and this is my body.”</w:t>
      </w:r>
    </w:p>
    <w:p w:rsidR="00F50F2E" w:rsidRDefault="00F50F2E"/>
    <w:p w:rsidR="00F50F2E" w:rsidRDefault="00000000">
      <w:r>
        <w:t xml:space="preserve">You whispered into my ear, </w:t>
      </w:r>
    </w:p>
    <w:p w:rsidR="00F50F2E" w:rsidRDefault="00F50F2E"/>
    <w:p w:rsidR="00F50F2E" w:rsidRDefault="00000000">
      <w:r>
        <w:t xml:space="preserve">with sheet notes of angelic chords, </w:t>
      </w:r>
    </w:p>
    <w:p w:rsidR="00F50F2E" w:rsidRDefault="00F50F2E"/>
    <w:p w:rsidR="00F50F2E" w:rsidRDefault="00000000">
      <w:r>
        <w:t xml:space="preserve">strummed by cherubs observing </w:t>
      </w:r>
    </w:p>
    <w:p w:rsidR="00F50F2E" w:rsidRDefault="00F50F2E"/>
    <w:p w:rsidR="00F50F2E" w:rsidRDefault="00000000">
      <w:r>
        <w:t xml:space="preserve">from a distance </w:t>
      </w:r>
    </w:p>
    <w:p w:rsidR="00F50F2E" w:rsidRDefault="00F50F2E"/>
    <w:p w:rsidR="00F50F2E" w:rsidRDefault="00000000">
      <w:r>
        <w:t>behind parted curtains.</w:t>
      </w:r>
    </w:p>
    <w:p w:rsidR="00F50F2E" w:rsidRDefault="00F50F2E"/>
    <w:p w:rsidR="00F50F2E" w:rsidRDefault="00000000">
      <w:r>
        <w:t xml:space="preserve">Their heavenly song drowning me </w:t>
      </w:r>
    </w:p>
    <w:p w:rsidR="00F50F2E" w:rsidRDefault="00F50F2E"/>
    <w:p w:rsidR="00F50F2E" w:rsidRDefault="00000000">
      <w:r>
        <w:t xml:space="preserve">in cherry waves of kisses </w:t>
      </w:r>
    </w:p>
    <w:p w:rsidR="00F50F2E" w:rsidRDefault="00F50F2E"/>
    <w:p w:rsidR="00F50F2E" w:rsidRDefault="00000000">
      <w:r>
        <w:t xml:space="preserve">placed between </w:t>
      </w:r>
    </w:p>
    <w:p w:rsidR="00F50F2E" w:rsidRDefault="00F50F2E"/>
    <w:p w:rsidR="00F50F2E" w:rsidRDefault="00000000">
      <w:r>
        <w:t xml:space="preserve">the forehead, </w:t>
      </w:r>
    </w:p>
    <w:p w:rsidR="00F50F2E" w:rsidRDefault="00F50F2E"/>
    <w:p w:rsidR="00F50F2E" w:rsidRDefault="00000000">
      <w:r>
        <w:t xml:space="preserve">plotting a map from </w:t>
      </w:r>
    </w:p>
    <w:p w:rsidR="00F50F2E" w:rsidRDefault="00F50F2E"/>
    <w:p w:rsidR="00F50F2E" w:rsidRDefault="00000000">
      <w:r>
        <w:t xml:space="preserve">head to toe, </w:t>
      </w:r>
    </w:p>
    <w:p w:rsidR="00F50F2E" w:rsidRDefault="00F50F2E"/>
    <w:p w:rsidR="00F50F2E" w:rsidRDefault="00000000">
      <w:r>
        <w:t xml:space="preserve">bathing me in a cascade </w:t>
      </w:r>
    </w:p>
    <w:p w:rsidR="00F50F2E" w:rsidRDefault="00F50F2E"/>
    <w:p w:rsidR="00F50F2E" w:rsidRDefault="00000000">
      <w:r>
        <w:t xml:space="preserve">of quivering just close enough </w:t>
      </w:r>
    </w:p>
    <w:p w:rsidR="00F50F2E" w:rsidRDefault="00F50F2E"/>
    <w:p w:rsidR="00F50F2E" w:rsidRDefault="00000000">
      <w:r>
        <w:t>to orgasm.</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“I accept your bountiful gifts.”</w:t>
      </w:r>
    </w:p>
    <w:p w:rsidR="00F50F2E" w:rsidRDefault="00F50F2E"/>
    <w:p w:rsidR="00F50F2E" w:rsidRDefault="00000000">
      <w:r>
        <w:t xml:space="preserve">My response caught under the lapping whitecaps </w:t>
      </w:r>
    </w:p>
    <w:p w:rsidR="00F50F2E" w:rsidRDefault="00F50F2E"/>
    <w:p w:rsidR="00F50F2E" w:rsidRDefault="00000000">
      <w:r>
        <w:t xml:space="preserve">of your omnipotent deliverance </w:t>
      </w:r>
    </w:p>
    <w:p w:rsidR="00F50F2E" w:rsidRDefault="00F50F2E"/>
    <w:p w:rsidR="00F50F2E" w:rsidRDefault="00000000">
      <w:r>
        <w:t xml:space="preserve">bursting </w:t>
      </w:r>
      <w:r>
        <w:br/>
      </w:r>
      <w:r>
        <w:br/>
        <w:t xml:space="preserve">over my face, </w:t>
      </w:r>
      <w:r>
        <w:br/>
      </w:r>
    </w:p>
    <w:p w:rsidR="00F50F2E" w:rsidRDefault="00000000">
      <w:r>
        <w:t xml:space="preserve">baptizing me </w:t>
      </w:r>
    </w:p>
    <w:p w:rsidR="00F50F2E" w:rsidRDefault="00F50F2E"/>
    <w:p w:rsidR="00F50F2E" w:rsidRDefault="00000000">
      <w:r>
        <w:t xml:space="preserve">in heavenly reprise </w:t>
      </w:r>
      <w:r>
        <w:br/>
      </w:r>
      <w:r>
        <w:br/>
        <w:t xml:space="preserve">of being chosen to serve </w:t>
      </w:r>
    </w:p>
    <w:p w:rsidR="00F50F2E" w:rsidRDefault="00F50F2E"/>
    <w:p w:rsidR="00F50F2E" w:rsidRDefault="00000000">
      <w:r>
        <w:t>beneath your feet.</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To behold the sight of  </w:t>
      </w:r>
    </w:p>
    <w:p w:rsidR="00F50F2E" w:rsidRDefault="00F50F2E"/>
    <w:p w:rsidR="00F50F2E" w:rsidRDefault="00000000">
      <w:r>
        <w:t xml:space="preserve">the Heavenly Father </w:t>
      </w:r>
    </w:p>
    <w:p w:rsidR="00F50F2E" w:rsidRDefault="00F50F2E"/>
    <w:p w:rsidR="00F50F2E" w:rsidRDefault="00000000">
      <w:r>
        <w:t xml:space="preserve">and Son, </w:t>
      </w:r>
    </w:p>
    <w:p w:rsidR="00F50F2E" w:rsidRDefault="00F50F2E"/>
    <w:p w:rsidR="00F50F2E" w:rsidRDefault="00000000">
      <w:r>
        <w:t xml:space="preserve">chasing after </w:t>
      </w:r>
    </w:p>
    <w:p w:rsidR="00F50F2E" w:rsidRDefault="00F50F2E"/>
    <w:p w:rsidR="00F50F2E" w:rsidRDefault="00000000">
      <w:r>
        <w:t xml:space="preserve">sexual bonds, </w:t>
      </w:r>
    </w:p>
    <w:p w:rsidR="00F50F2E" w:rsidRDefault="00F50F2E"/>
    <w:p w:rsidR="00F50F2E" w:rsidRDefault="00000000">
      <w:r>
        <w:t xml:space="preserve">while the Holy Spirit </w:t>
      </w:r>
    </w:p>
    <w:p w:rsidR="00F50F2E" w:rsidRDefault="00F50F2E"/>
    <w:p w:rsidR="00F50F2E" w:rsidRDefault="00000000">
      <w:r>
        <w:t xml:space="preserve">fist fucks me </w:t>
      </w:r>
    </w:p>
    <w:p w:rsidR="00F50F2E" w:rsidRDefault="00F50F2E"/>
    <w:p w:rsidR="00F50F2E" w:rsidRDefault="00000000">
      <w:r>
        <w:t xml:space="preserve">to </w:t>
      </w:r>
    </w:p>
    <w:p w:rsidR="00F50F2E" w:rsidRDefault="00F50F2E"/>
    <w:p w:rsidR="00F50F2E" w:rsidRDefault="00000000">
      <w:r>
        <w:t xml:space="preserve">eternal </w:t>
      </w:r>
    </w:p>
    <w:p w:rsidR="00F50F2E" w:rsidRDefault="00F50F2E"/>
    <w:p w:rsidR="00F50F2E" w:rsidRDefault="00000000">
      <w:r>
        <w:t>slumber.</w:t>
      </w:r>
    </w:p>
    <w:p w:rsidR="00F50F2E" w:rsidRDefault="00F50F2E"/>
    <w:p w:rsidR="00F50F2E" w:rsidRDefault="00000000">
      <w:r>
        <w:br/>
      </w:r>
    </w:p>
    <w:p w:rsidR="00F50F2E" w:rsidRDefault="00000000">
      <w:r>
        <w:br/>
      </w:r>
    </w:p>
    <w:p w:rsidR="00F50F2E" w:rsidRDefault="00F50F2E"/>
    <w:p w:rsidR="00F50F2E" w:rsidRDefault="00000000">
      <w:r>
        <w:t xml:space="preserve">Stain my lips </w:t>
      </w:r>
    </w:p>
    <w:p w:rsidR="00F50F2E" w:rsidRDefault="00F50F2E"/>
    <w:p w:rsidR="00F50F2E" w:rsidRDefault="00000000">
      <w:r>
        <w:t xml:space="preserve">with the poison </w:t>
      </w:r>
    </w:p>
    <w:p w:rsidR="00F50F2E" w:rsidRDefault="00F50F2E"/>
    <w:p w:rsidR="00F50F2E" w:rsidRDefault="00000000">
      <w:r>
        <w:t xml:space="preserve">of your </w:t>
      </w:r>
    </w:p>
    <w:p w:rsidR="00F50F2E" w:rsidRDefault="00F50F2E"/>
    <w:p w:rsidR="00F50F2E" w:rsidRDefault="00000000">
      <w:r>
        <w:t>love</w:t>
      </w:r>
    </w:p>
    <w:p w:rsidR="00F50F2E" w:rsidRDefault="00F50F2E"/>
    <w:p w:rsidR="00F50F2E" w:rsidRDefault="00000000">
      <w:r>
        <w:t xml:space="preserve">Infecting me </w:t>
      </w:r>
    </w:p>
    <w:p w:rsidR="00F50F2E" w:rsidRDefault="00F50F2E"/>
    <w:p w:rsidR="00F50F2E" w:rsidRDefault="00000000">
      <w:r>
        <w:t xml:space="preserve">with an overwhelming </w:t>
      </w:r>
    </w:p>
    <w:p w:rsidR="00F50F2E" w:rsidRDefault="00F50F2E"/>
    <w:p w:rsidR="00F50F2E" w:rsidRDefault="00000000">
      <w:r>
        <w:t>desperation</w:t>
      </w:r>
    </w:p>
    <w:p w:rsidR="00F50F2E" w:rsidRDefault="00F50F2E"/>
    <w:p w:rsidR="00F50F2E" w:rsidRDefault="00000000">
      <w:r>
        <w:t xml:space="preserve">Of what it truly means </w:t>
      </w:r>
    </w:p>
    <w:p w:rsidR="00F50F2E" w:rsidRDefault="00F50F2E"/>
    <w:p w:rsidR="00F50F2E" w:rsidRDefault="00000000">
      <w:r>
        <w:t xml:space="preserve">to be held </w:t>
      </w:r>
    </w:p>
    <w:p w:rsidR="00F50F2E" w:rsidRDefault="00F50F2E"/>
    <w:p w:rsidR="00F50F2E" w:rsidRDefault="00000000">
      <w:r>
        <w:t>close</w:t>
      </w:r>
    </w:p>
    <w:p w:rsidR="00F50F2E" w:rsidRDefault="00F50F2E"/>
    <w:p w:rsidR="00F50F2E" w:rsidRDefault="00000000">
      <w:r>
        <w:t xml:space="preserve">In the palm </w:t>
      </w:r>
    </w:p>
    <w:p w:rsidR="00F50F2E" w:rsidRDefault="00F50F2E"/>
    <w:p w:rsidR="00F50F2E" w:rsidRDefault="00000000">
      <w:r>
        <w:t>of your hand</w:t>
      </w:r>
    </w:p>
    <w:p w:rsidR="00F50F2E" w:rsidRDefault="00F50F2E"/>
    <w:p w:rsidR="00F50F2E" w:rsidRDefault="00000000">
      <w:r>
        <w:t xml:space="preserve">That grips my naked </w:t>
      </w:r>
    </w:p>
    <w:p w:rsidR="00F50F2E" w:rsidRDefault="00F50F2E"/>
    <w:p w:rsidR="00F50F2E" w:rsidRDefault="00000000">
      <w:r>
        <w:t>body at night.</w:t>
      </w:r>
    </w:p>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000000">
      <w:r>
        <w:t xml:space="preserve">How heavy was the air </w:t>
      </w:r>
    </w:p>
    <w:p w:rsidR="00F50F2E" w:rsidRDefault="00F50F2E"/>
    <w:p w:rsidR="00F50F2E" w:rsidRDefault="00000000">
      <w:r>
        <w:t xml:space="preserve">when you whispered, </w:t>
      </w:r>
    </w:p>
    <w:p w:rsidR="00F50F2E" w:rsidRDefault="00F50F2E"/>
    <w:p w:rsidR="00F50F2E" w:rsidRDefault="00000000">
      <w:r>
        <w:t>I love you</w:t>
      </w:r>
    </w:p>
    <w:p w:rsidR="00F50F2E" w:rsidRDefault="00F50F2E"/>
    <w:p w:rsidR="00F50F2E" w:rsidRDefault="00000000">
      <w:r>
        <w:t>Did it carry its weight in gold, with</w:t>
      </w:r>
    </w:p>
    <w:p w:rsidR="00F50F2E" w:rsidRDefault="00F50F2E"/>
    <w:p w:rsidR="00F50F2E" w:rsidRDefault="00000000">
      <w:r>
        <w:t xml:space="preserve">silent licks </w:t>
      </w:r>
    </w:p>
    <w:p w:rsidR="00F50F2E" w:rsidRDefault="00F50F2E"/>
    <w:p w:rsidR="00F50F2E" w:rsidRDefault="00000000">
      <w:r>
        <w:t xml:space="preserve">of the tongue. </w:t>
      </w:r>
    </w:p>
    <w:p w:rsidR="00F50F2E" w:rsidRDefault="00F50F2E"/>
    <w:p w:rsidR="00F50F2E" w:rsidRDefault="00000000">
      <w:r>
        <w:lastRenderedPageBreak/>
        <w:t xml:space="preserve">Looking to find </w:t>
      </w:r>
    </w:p>
    <w:p w:rsidR="00F50F2E" w:rsidRDefault="00F50F2E"/>
    <w:p w:rsidR="00F50F2E" w:rsidRDefault="00000000">
      <w:r>
        <w:t xml:space="preserve">a resting place within my mouth, </w:t>
      </w:r>
    </w:p>
    <w:p w:rsidR="00F50F2E" w:rsidRDefault="00F50F2E"/>
    <w:p w:rsidR="00F50F2E" w:rsidRDefault="00000000">
      <w:r>
        <w:t xml:space="preserve">only to hush themselves </w:t>
      </w:r>
    </w:p>
    <w:p w:rsidR="00F50F2E" w:rsidRDefault="00F50F2E"/>
    <w:p w:rsidR="00F50F2E" w:rsidRDefault="00000000">
      <w:r>
        <w:t xml:space="preserve">to sleep behind </w:t>
      </w:r>
    </w:p>
    <w:p w:rsidR="00F50F2E" w:rsidRDefault="00F50F2E"/>
    <w:p w:rsidR="00F50F2E" w:rsidRDefault="00000000">
      <w:r>
        <w:t>the ear.</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Drowning you </w:t>
      </w:r>
    </w:p>
    <w:p w:rsidR="00F50F2E" w:rsidRDefault="00F50F2E"/>
    <w:p w:rsidR="00F50F2E" w:rsidRDefault="00000000">
      <w:r>
        <w:t xml:space="preserve">in the musky ripeness </w:t>
      </w:r>
    </w:p>
    <w:p w:rsidR="00F50F2E" w:rsidRDefault="00F50F2E"/>
    <w:p w:rsidR="00F50F2E" w:rsidRDefault="00000000">
      <w:r>
        <w:t xml:space="preserve">of my armpits, </w:t>
      </w:r>
    </w:p>
    <w:p w:rsidR="00F50F2E" w:rsidRDefault="00F50F2E"/>
    <w:p w:rsidR="00F50F2E" w:rsidRDefault="00000000">
      <w:r>
        <w:t xml:space="preserve">that drives you to </w:t>
      </w:r>
    </w:p>
    <w:p w:rsidR="00F50F2E" w:rsidRDefault="00F50F2E"/>
    <w:p w:rsidR="00F50F2E" w:rsidRDefault="00000000">
      <w:r>
        <w:t xml:space="preserve">instant </w:t>
      </w:r>
    </w:p>
    <w:p w:rsidR="00F50F2E" w:rsidRDefault="00F50F2E"/>
    <w:p w:rsidR="00F50F2E" w:rsidRDefault="00000000">
      <w:r>
        <w:t>attention.</w:t>
      </w:r>
    </w:p>
    <w:p w:rsidR="00F50F2E" w:rsidRDefault="00F50F2E"/>
    <w:p w:rsidR="00F50F2E" w:rsidRDefault="00000000">
      <w:r>
        <w:t xml:space="preserve">How many moments </w:t>
      </w:r>
    </w:p>
    <w:p w:rsidR="00F50F2E" w:rsidRDefault="00F50F2E"/>
    <w:p w:rsidR="00F50F2E" w:rsidRDefault="00000000">
      <w:r>
        <w:t xml:space="preserve">did you forgo </w:t>
      </w:r>
    </w:p>
    <w:p w:rsidR="00F50F2E" w:rsidRDefault="00F50F2E"/>
    <w:p w:rsidR="00F50F2E" w:rsidRDefault="00000000">
      <w:r>
        <w:t xml:space="preserve">to fall in love </w:t>
      </w:r>
    </w:p>
    <w:p w:rsidR="00F50F2E" w:rsidRDefault="00F50F2E"/>
    <w:p w:rsidR="00F50F2E" w:rsidRDefault="00000000">
      <w:r>
        <w:t>with me?</w:t>
      </w:r>
    </w:p>
    <w:p w:rsidR="00F50F2E" w:rsidRDefault="00F50F2E"/>
    <w:p w:rsidR="00F50F2E" w:rsidRDefault="00000000">
      <w:r>
        <w:t xml:space="preserve">To take care for me, </w:t>
      </w:r>
    </w:p>
    <w:p w:rsidR="00F50F2E" w:rsidRDefault="00F50F2E"/>
    <w:p w:rsidR="00F50F2E" w:rsidRDefault="00000000">
      <w:r>
        <w:t xml:space="preserve">as I dressed new wounds </w:t>
      </w:r>
    </w:p>
    <w:p w:rsidR="00F50F2E" w:rsidRDefault="00F50F2E"/>
    <w:p w:rsidR="00F50F2E" w:rsidRDefault="00000000">
      <w:r>
        <w:t xml:space="preserve">self-inflicted </w:t>
      </w:r>
    </w:p>
    <w:p w:rsidR="00F50F2E" w:rsidRDefault="00F50F2E"/>
    <w:p w:rsidR="00F50F2E" w:rsidRDefault="00000000">
      <w:r>
        <w:t xml:space="preserve">to attempt to destruct </w:t>
      </w:r>
    </w:p>
    <w:p w:rsidR="00F50F2E" w:rsidRDefault="00F50F2E"/>
    <w:p w:rsidR="00F50F2E" w:rsidRDefault="00000000">
      <w:r>
        <w:t>the world around me.</w:t>
      </w:r>
    </w:p>
    <w:p w:rsidR="00F50F2E" w:rsidRDefault="00F50F2E"/>
    <w:p w:rsidR="00F50F2E" w:rsidRDefault="00F50F2E"/>
    <w:p w:rsidR="00F50F2E" w:rsidRDefault="00F50F2E"/>
    <w:p w:rsidR="00F50F2E" w:rsidRDefault="00000000">
      <w:r>
        <w:t xml:space="preserve">Holding me close </w:t>
      </w:r>
    </w:p>
    <w:p w:rsidR="00F50F2E" w:rsidRDefault="00F50F2E"/>
    <w:p w:rsidR="00F50F2E" w:rsidRDefault="00000000">
      <w:r>
        <w:t xml:space="preserve">when day turns </w:t>
      </w:r>
    </w:p>
    <w:p w:rsidR="00F50F2E" w:rsidRDefault="00F50F2E"/>
    <w:p w:rsidR="00F50F2E" w:rsidRDefault="00000000">
      <w:r>
        <w:t xml:space="preserve">into night, </w:t>
      </w:r>
    </w:p>
    <w:p w:rsidR="00F50F2E" w:rsidRDefault="00F50F2E"/>
    <w:p w:rsidR="00F50F2E" w:rsidRDefault="00000000">
      <w:r>
        <w:t xml:space="preserve">crafting a love song on the </w:t>
      </w:r>
    </w:p>
    <w:p w:rsidR="00F50F2E" w:rsidRDefault="00F50F2E"/>
    <w:p w:rsidR="00F50F2E" w:rsidRDefault="00000000">
      <w:r>
        <w:t>topic of marriage.</w:t>
      </w:r>
    </w:p>
    <w:p w:rsidR="00F50F2E" w:rsidRDefault="00F50F2E"/>
    <w:p w:rsidR="00F50F2E" w:rsidRDefault="00000000">
      <w:r>
        <w:t xml:space="preserve">Inviting the wandering </w:t>
      </w:r>
    </w:p>
    <w:p w:rsidR="00F50F2E" w:rsidRDefault="00F50F2E"/>
    <w:p w:rsidR="00F50F2E" w:rsidRDefault="00000000">
      <w:r>
        <w:t xml:space="preserve">daydreams of kneeling </w:t>
      </w:r>
    </w:p>
    <w:p w:rsidR="00F50F2E" w:rsidRDefault="00F50F2E"/>
    <w:p w:rsidR="00F50F2E" w:rsidRDefault="00000000">
      <w:r>
        <w:t xml:space="preserve">down on one knee </w:t>
      </w:r>
    </w:p>
    <w:p w:rsidR="00F50F2E" w:rsidRDefault="00F50F2E"/>
    <w:p w:rsidR="00F50F2E" w:rsidRDefault="00000000">
      <w:r>
        <w:t xml:space="preserve">and asking </w:t>
      </w:r>
    </w:p>
    <w:p w:rsidR="00F50F2E" w:rsidRDefault="00F50F2E"/>
    <w:p w:rsidR="00F50F2E" w:rsidRDefault="00000000">
      <w:r>
        <w:t>to be yours forever.</w:t>
      </w:r>
    </w:p>
    <w:p w:rsidR="00F50F2E" w:rsidRDefault="00F50F2E"/>
    <w:p w:rsidR="00F50F2E" w:rsidRDefault="00000000">
      <w:r>
        <w:t>How heavy was your heart</w:t>
      </w:r>
    </w:p>
    <w:p w:rsidR="00F50F2E" w:rsidRDefault="00F50F2E"/>
    <w:p w:rsidR="00F50F2E" w:rsidRDefault="00000000">
      <w:r>
        <w:t>As it stuck in your throat</w:t>
      </w:r>
    </w:p>
    <w:p w:rsidR="00F50F2E" w:rsidRDefault="00F50F2E"/>
    <w:p w:rsidR="00F50F2E" w:rsidRDefault="00000000">
      <w:r>
        <w:t xml:space="preserve"> awaiting my response</w:t>
      </w:r>
    </w:p>
    <w:p w:rsidR="00F50F2E" w:rsidRDefault="00F50F2E"/>
    <w:p w:rsidR="00F50F2E" w:rsidRDefault="00F50F2E"/>
    <w:p w:rsidR="00F50F2E" w:rsidRDefault="00000000">
      <w:r>
        <w:br/>
      </w:r>
    </w:p>
    <w:p w:rsidR="00F50F2E" w:rsidRDefault="00F50F2E"/>
    <w:p w:rsidR="00F50F2E" w:rsidRDefault="00000000">
      <w:r>
        <w:br/>
      </w:r>
    </w:p>
    <w:p w:rsidR="00F50F2E" w:rsidRDefault="00F50F2E"/>
    <w:p w:rsidR="00F50F2E" w:rsidRDefault="00F50F2E"/>
    <w:p w:rsidR="00F50F2E" w:rsidRDefault="00000000">
      <w:r>
        <w:t>Feathers across exposed thighs</w:t>
      </w:r>
    </w:p>
    <w:p w:rsidR="00F50F2E" w:rsidRDefault="00F50F2E"/>
    <w:p w:rsidR="00F50F2E" w:rsidRDefault="00000000">
      <w:r>
        <w:t xml:space="preserve">Chasing after the origin of </w:t>
      </w:r>
    </w:p>
    <w:p w:rsidR="00F50F2E" w:rsidRDefault="00F50F2E"/>
    <w:p w:rsidR="00F50F2E" w:rsidRDefault="00000000">
      <w:r>
        <w:t xml:space="preserve">lights that cascade down upon </w:t>
      </w:r>
    </w:p>
    <w:p w:rsidR="00F50F2E" w:rsidRDefault="00F50F2E"/>
    <w:p w:rsidR="00F50F2E" w:rsidRDefault="00000000">
      <w:r>
        <w:t>pale moonlit nights</w:t>
      </w:r>
    </w:p>
    <w:p w:rsidR="00F50F2E" w:rsidRDefault="00F50F2E"/>
    <w:p w:rsidR="00F50F2E" w:rsidRDefault="00000000">
      <w:r>
        <w:t>Searching for the sun</w:t>
      </w:r>
    </w:p>
    <w:p w:rsidR="00F50F2E" w:rsidRDefault="00F50F2E"/>
    <w:p w:rsidR="00F50F2E" w:rsidRDefault="00000000">
      <w:r>
        <w:t xml:space="preserve">Moments I imagined of </w:t>
      </w:r>
    </w:p>
    <w:p w:rsidR="00F50F2E" w:rsidRDefault="00F50F2E"/>
    <w:p w:rsidR="00F50F2E" w:rsidRDefault="00000000">
      <w:r>
        <w:t xml:space="preserve">you and I </w:t>
      </w:r>
    </w:p>
    <w:p w:rsidR="00F50F2E" w:rsidRDefault="00F50F2E"/>
    <w:p w:rsidR="00F50F2E" w:rsidRDefault="00000000">
      <w:r>
        <w:t xml:space="preserve">that capsized into a fictional </w:t>
      </w:r>
    </w:p>
    <w:p w:rsidR="00F50F2E" w:rsidRDefault="00F50F2E"/>
    <w:p w:rsidR="00F50F2E" w:rsidRDefault="00000000">
      <w:r>
        <w:t>sea of emotions</w:t>
      </w:r>
    </w:p>
    <w:p w:rsidR="00F50F2E" w:rsidRDefault="00F50F2E"/>
    <w:p w:rsidR="00F50F2E" w:rsidRDefault="00000000">
      <w:r>
        <w:t>Like two ships passing in the night</w:t>
      </w:r>
    </w:p>
    <w:p w:rsidR="00F50F2E" w:rsidRDefault="00F50F2E"/>
    <w:p w:rsidR="00F50F2E" w:rsidRDefault="00000000">
      <w:r>
        <w:t>Passing in the quiet realm of delight</w:t>
      </w:r>
    </w:p>
    <w:p w:rsidR="00F50F2E" w:rsidRDefault="00F50F2E"/>
    <w:p w:rsidR="00F50F2E" w:rsidRDefault="00000000">
      <w:r>
        <w:t>Hoping to meet again one day soon.</w:t>
      </w:r>
    </w:p>
    <w:p w:rsidR="00F50F2E" w:rsidRDefault="00F50F2E"/>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Lest we forget the often-dull </w:t>
      </w:r>
    </w:p>
    <w:p w:rsidR="00F50F2E" w:rsidRDefault="00000000">
      <w:r>
        <w:t>moments of dawning realizations</w:t>
      </w:r>
    </w:p>
    <w:p w:rsidR="00F50F2E" w:rsidRDefault="00F50F2E"/>
    <w:p w:rsidR="00F50F2E" w:rsidRDefault="00000000">
      <w:r>
        <w:t xml:space="preserve"> that awaken ancient nightmares </w:t>
      </w:r>
    </w:p>
    <w:p w:rsidR="00F50F2E" w:rsidRDefault="00000000">
      <w:r>
        <w:t>of old wounds.</w:t>
      </w:r>
    </w:p>
    <w:p w:rsidR="00F50F2E" w:rsidRDefault="00F50F2E"/>
    <w:p w:rsidR="00F50F2E" w:rsidRDefault="00000000">
      <w:r>
        <w:t xml:space="preserve">Pouring salt to cauterize the festering dreams </w:t>
      </w:r>
    </w:p>
    <w:p w:rsidR="00F50F2E" w:rsidRDefault="00F50F2E"/>
    <w:p w:rsidR="00F50F2E" w:rsidRDefault="00000000">
      <w:r>
        <w:t xml:space="preserve">that catch on the breeze </w:t>
      </w:r>
    </w:p>
    <w:p w:rsidR="00F50F2E" w:rsidRDefault="00000000">
      <w:r>
        <w:t>like cherry-blossoms in the springtime.</w:t>
      </w:r>
    </w:p>
    <w:p w:rsidR="00F50F2E" w:rsidRDefault="00F50F2E"/>
    <w:p w:rsidR="00F50F2E" w:rsidRDefault="00000000">
      <w:r>
        <w:t xml:space="preserve">Like memories of dancing in snow storms atop mountain peaks, drowned in a rosé-tinted world </w:t>
      </w:r>
    </w:p>
    <w:p w:rsidR="00F50F2E" w:rsidRDefault="00F50F2E"/>
    <w:p w:rsidR="00F50F2E" w:rsidRDefault="00000000">
      <w:r>
        <w:t xml:space="preserve">of colors never before seen </w:t>
      </w:r>
    </w:p>
    <w:p w:rsidR="00F50F2E" w:rsidRDefault="00000000">
      <w:r>
        <w:t>from the dark side of our hearts.</w:t>
      </w:r>
    </w:p>
    <w:p w:rsidR="00F50F2E" w:rsidRDefault="00F50F2E"/>
    <w:p w:rsidR="00F50F2E" w:rsidRDefault="00000000">
      <w:r>
        <w:t>How about that one time we tossed coins into wishing wells, praying to each other</w:t>
      </w:r>
    </w:p>
    <w:p w:rsidR="00F50F2E" w:rsidRDefault="00000000">
      <w:r>
        <w:br/>
        <w:t xml:space="preserve"> through phallic gods that thrust </w:t>
      </w:r>
    </w:p>
    <w:p w:rsidR="00F50F2E" w:rsidRDefault="00000000">
      <w:r>
        <w:t>themselves into our souls?</w:t>
      </w:r>
    </w:p>
    <w:p w:rsidR="00F50F2E" w:rsidRDefault="00F50F2E"/>
    <w:p w:rsidR="00F50F2E" w:rsidRDefault="00000000">
      <w:r>
        <w:t>A late bloom of young lust and autumnal lust that requires a delicate ballet of studying emotions that tempt you to walk a tight rope.</w:t>
      </w:r>
    </w:p>
    <w:p w:rsidR="00F50F2E" w:rsidRDefault="00F50F2E"/>
    <w:p w:rsidR="00F50F2E" w:rsidRDefault="00000000">
      <w:r>
        <w:t xml:space="preserve">Are you afraid to die </w:t>
      </w:r>
    </w:p>
    <w:p w:rsidR="00F50F2E" w:rsidRDefault="00000000">
      <w:r>
        <w:t>with me in your arms?</w:t>
      </w:r>
    </w:p>
    <w:p w:rsidR="00F50F2E" w:rsidRDefault="00F50F2E"/>
    <w:p w:rsidR="00F50F2E" w:rsidRDefault="00000000">
      <w:r>
        <w:br/>
      </w:r>
      <w:r>
        <w:br/>
      </w:r>
    </w:p>
    <w:p w:rsidR="00F50F2E" w:rsidRDefault="00F50F2E"/>
    <w:p w:rsidR="00F50F2E" w:rsidRDefault="00000000">
      <w:r>
        <w:t xml:space="preserve">Did angels shout in tongue </w:t>
      </w:r>
    </w:p>
    <w:p w:rsidR="00F50F2E" w:rsidRDefault="00F50F2E"/>
    <w:p w:rsidR="00F50F2E" w:rsidRDefault="00000000">
      <w:r>
        <w:t>at you as your cock slide</w:t>
      </w:r>
    </w:p>
    <w:p w:rsidR="00F50F2E" w:rsidRDefault="00F50F2E"/>
    <w:p w:rsidR="00F50F2E" w:rsidRDefault="00000000">
      <w:r>
        <w:t xml:space="preserve"> in and out </w:t>
      </w:r>
    </w:p>
    <w:p w:rsidR="00F50F2E" w:rsidRDefault="00F50F2E"/>
    <w:p w:rsidR="00F50F2E" w:rsidRDefault="00000000">
      <w:r>
        <w:t>of me</w:t>
      </w:r>
    </w:p>
    <w:p w:rsidR="00F50F2E" w:rsidRDefault="00F50F2E"/>
    <w:p w:rsidR="00F50F2E" w:rsidRDefault="00000000">
      <w:r>
        <w:t xml:space="preserve"> in a feverish </w:t>
      </w:r>
    </w:p>
    <w:p w:rsidR="00F50F2E" w:rsidRDefault="00F50F2E"/>
    <w:p w:rsidR="00F50F2E" w:rsidRDefault="00000000">
      <w:r>
        <w:t xml:space="preserve">rage </w:t>
      </w:r>
    </w:p>
    <w:p w:rsidR="00F50F2E" w:rsidRDefault="00F50F2E"/>
    <w:p w:rsidR="00F50F2E" w:rsidRDefault="00000000">
      <w:r>
        <w:t xml:space="preserve">of </w:t>
      </w:r>
    </w:p>
    <w:p w:rsidR="00F50F2E" w:rsidRDefault="00F50F2E"/>
    <w:p w:rsidR="00F50F2E" w:rsidRDefault="00000000">
      <w:r>
        <w:t>sexual desire?</w:t>
      </w:r>
    </w:p>
    <w:p w:rsidR="00F50F2E" w:rsidRDefault="00F50F2E"/>
    <w:p w:rsidR="00F50F2E" w:rsidRDefault="00000000">
      <w:r>
        <w:lastRenderedPageBreak/>
        <w:t xml:space="preserve">Did demons and demi-gods </w:t>
      </w:r>
    </w:p>
    <w:p w:rsidR="00F50F2E" w:rsidRDefault="00F50F2E"/>
    <w:p w:rsidR="00F50F2E" w:rsidRDefault="00000000">
      <w:r>
        <w:t xml:space="preserve">stroke themselves in the ecstatic glee </w:t>
      </w:r>
    </w:p>
    <w:p w:rsidR="00F50F2E" w:rsidRDefault="00F50F2E"/>
    <w:p w:rsidR="00F50F2E" w:rsidRDefault="00000000">
      <w:r>
        <w:t>as I sucked the tip of</w:t>
      </w:r>
    </w:p>
    <w:p w:rsidR="00F50F2E" w:rsidRDefault="00F50F2E"/>
    <w:p w:rsidR="00F50F2E" w:rsidRDefault="00000000">
      <w:r>
        <w:t xml:space="preserve"> your throbbing manhood, </w:t>
      </w:r>
    </w:p>
    <w:p w:rsidR="00F50F2E" w:rsidRDefault="00F50F2E"/>
    <w:p w:rsidR="00F50F2E" w:rsidRDefault="00000000">
      <w:r>
        <w:t xml:space="preserve">assuming the missionary position </w:t>
      </w:r>
    </w:p>
    <w:p w:rsidR="00F50F2E" w:rsidRDefault="00000000">
      <w:r>
        <w:br/>
        <w:t>praying to God</w:t>
      </w:r>
    </w:p>
    <w:p w:rsidR="00F50F2E" w:rsidRDefault="00F50F2E"/>
    <w:p w:rsidR="00F50F2E" w:rsidRDefault="00000000">
      <w:r>
        <w:t xml:space="preserve"> to make it stop?</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Did you get all that you wanted </w:t>
      </w:r>
    </w:p>
    <w:p w:rsidR="00F50F2E" w:rsidRDefault="00F50F2E"/>
    <w:p w:rsidR="00F50F2E" w:rsidRDefault="00000000">
      <w:r>
        <w:t xml:space="preserve">and more </w:t>
      </w:r>
      <w:r>
        <w:br/>
      </w:r>
      <w:r>
        <w:br/>
        <w:t xml:space="preserve">as I opened my yearning mouth, </w:t>
      </w:r>
    </w:p>
    <w:p w:rsidR="00F50F2E" w:rsidRDefault="00F50F2E"/>
    <w:p w:rsidR="00F50F2E" w:rsidRDefault="00000000">
      <w:r>
        <w:lastRenderedPageBreak/>
        <w:t>waiting for you</w:t>
      </w:r>
    </w:p>
    <w:p w:rsidR="00F50F2E" w:rsidRDefault="00F50F2E"/>
    <w:p w:rsidR="00F50F2E" w:rsidRDefault="00000000">
      <w:r>
        <w:t xml:space="preserve"> to deliver </w:t>
      </w:r>
    </w:p>
    <w:p w:rsidR="00F50F2E" w:rsidRDefault="00F50F2E"/>
    <w:p w:rsidR="00F50F2E" w:rsidRDefault="00000000">
      <w:r>
        <w:t>your seed</w:t>
      </w:r>
    </w:p>
    <w:p w:rsidR="00F50F2E" w:rsidRDefault="00F50F2E"/>
    <w:p w:rsidR="00F50F2E" w:rsidRDefault="00000000">
      <w:r>
        <w:t xml:space="preserve"> to me?</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Notes of lavender clung to my skin</w:t>
      </w:r>
    </w:p>
    <w:p w:rsidR="00F50F2E" w:rsidRDefault="00F50F2E"/>
    <w:p w:rsidR="00F50F2E" w:rsidRDefault="00000000">
      <w:r>
        <w:t xml:space="preserve"> as you clutched me close to you</w:t>
      </w:r>
    </w:p>
    <w:p w:rsidR="00F50F2E" w:rsidRDefault="00F50F2E"/>
    <w:p w:rsidR="00F50F2E" w:rsidRDefault="00F50F2E"/>
    <w:p w:rsidR="00F50F2E" w:rsidRDefault="00000000">
      <w:r>
        <w:t xml:space="preserve">Freefalling down a rabbit hole, </w:t>
      </w:r>
    </w:p>
    <w:p w:rsidR="00F50F2E" w:rsidRDefault="00F50F2E"/>
    <w:p w:rsidR="00F50F2E" w:rsidRDefault="00000000">
      <w:r>
        <w:t xml:space="preserve">while love spiraled around us </w:t>
      </w:r>
    </w:p>
    <w:p w:rsidR="00F50F2E" w:rsidRDefault="00F50F2E"/>
    <w:p w:rsidR="00F50F2E" w:rsidRDefault="00000000">
      <w:r>
        <w:t>the whole way down.</w:t>
      </w:r>
    </w:p>
    <w:p w:rsidR="00F50F2E" w:rsidRDefault="00F50F2E"/>
    <w:p w:rsidR="00F50F2E" w:rsidRDefault="00000000">
      <w:r>
        <w:t xml:space="preserve">And yet I’ve never felt safer than </w:t>
      </w:r>
    </w:p>
    <w:p w:rsidR="00F50F2E" w:rsidRDefault="00F50F2E"/>
    <w:p w:rsidR="00F50F2E" w:rsidRDefault="00000000">
      <w:r>
        <w:lastRenderedPageBreak/>
        <w:t xml:space="preserve">when your arms </w:t>
      </w:r>
    </w:p>
    <w:p w:rsidR="00F50F2E" w:rsidRDefault="00F50F2E"/>
    <w:p w:rsidR="00F50F2E" w:rsidRDefault="00000000">
      <w:r>
        <w:t>are around me.</w:t>
      </w:r>
    </w:p>
    <w:p w:rsidR="00F50F2E" w:rsidRDefault="00F50F2E"/>
    <w:p w:rsidR="00F50F2E" w:rsidRDefault="00000000">
      <w:r>
        <w:t xml:space="preserve">Your hand clutching my throat </w:t>
      </w:r>
    </w:p>
    <w:p w:rsidR="00F50F2E" w:rsidRDefault="00F50F2E"/>
    <w:p w:rsidR="00F50F2E" w:rsidRDefault="00000000">
      <w:r>
        <w:t xml:space="preserve">while the other holds my thigh against my chest </w:t>
      </w:r>
    </w:p>
    <w:p w:rsidR="00F50F2E" w:rsidRDefault="00F50F2E"/>
    <w:p w:rsidR="00F50F2E" w:rsidRDefault="00000000">
      <w:r>
        <w:t xml:space="preserve">as you teased your tongue </w:t>
      </w:r>
    </w:p>
    <w:p w:rsidR="00F50F2E" w:rsidRDefault="00F50F2E"/>
    <w:p w:rsidR="00F50F2E" w:rsidRDefault="00000000">
      <w:r>
        <w:t>deep within the confines of my</w:t>
      </w:r>
    </w:p>
    <w:p w:rsidR="00F50F2E" w:rsidRDefault="00F50F2E"/>
    <w:p w:rsidR="00F50F2E" w:rsidRDefault="00000000">
      <w:r>
        <w:t xml:space="preserve"> peach-fuzzed ass </w:t>
      </w:r>
    </w:p>
    <w:p w:rsidR="00F50F2E" w:rsidRDefault="00F50F2E"/>
    <w:p w:rsidR="00F50F2E" w:rsidRDefault="00000000">
      <w:r>
        <w:t>(the one that drives you wild at night.)</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Sucking </w:t>
      </w:r>
    </w:p>
    <w:p w:rsidR="00F50F2E" w:rsidRDefault="00F50F2E"/>
    <w:p w:rsidR="00F50F2E" w:rsidRDefault="00000000">
      <w:r>
        <w:t>And</w:t>
      </w:r>
    </w:p>
    <w:p w:rsidR="00F50F2E" w:rsidRDefault="00F50F2E"/>
    <w:p w:rsidR="00F50F2E" w:rsidRDefault="00000000">
      <w:r>
        <w:lastRenderedPageBreak/>
        <w:t xml:space="preserve"> spitting </w:t>
      </w:r>
    </w:p>
    <w:p w:rsidR="00F50F2E" w:rsidRDefault="00F50F2E"/>
    <w:p w:rsidR="00F50F2E" w:rsidRDefault="00000000">
      <w:r>
        <w:t>to ease me</w:t>
      </w:r>
    </w:p>
    <w:p w:rsidR="00F50F2E" w:rsidRDefault="00F50F2E"/>
    <w:p w:rsidR="00F50F2E" w:rsidRDefault="00000000">
      <w:r>
        <w:t xml:space="preserve"> open</w:t>
      </w:r>
      <w:r>
        <w:br/>
      </w:r>
    </w:p>
    <w:p w:rsidR="00F50F2E" w:rsidRDefault="00000000">
      <w:r>
        <w:t xml:space="preserve"> while moans of </w:t>
      </w:r>
    </w:p>
    <w:p w:rsidR="00F50F2E" w:rsidRDefault="00F50F2E"/>
    <w:p w:rsidR="00F50F2E" w:rsidRDefault="00000000">
      <w:r>
        <w:t>jubilant glee</w:t>
      </w:r>
    </w:p>
    <w:p w:rsidR="00F50F2E" w:rsidRDefault="00F50F2E"/>
    <w:p w:rsidR="00F50F2E" w:rsidRDefault="00000000">
      <w:r>
        <w:t xml:space="preserve"> drip from the corner</w:t>
      </w:r>
    </w:p>
    <w:p w:rsidR="00F50F2E" w:rsidRDefault="00F50F2E"/>
    <w:p w:rsidR="00F50F2E" w:rsidRDefault="00000000">
      <w:r>
        <w:t xml:space="preserve"> of our mouths.</w:t>
      </w:r>
    </w:p>
    <w:p w:rsidR="00F50F2E" w:rsidRDefault="00F50F2E"/>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What was the taste on my skin </w:t>
      </w:r>
    </w:p>
    <w:p w:rsidR="00F50F2E" w:rsidRDefault="00F50F2E"/>
    <w:p w:rsidR="00F50F2E" w:rsidRDefault="00000000">
      <w:r>
        <w:t xml:space="preserve">as you bathed me </w:t>
      </w:r>
    </w:p>
    <w:p w:rsidR="00F50F2E" w:rsidRDefault="00F50F2E"/>
    <w:p w:rsidR="00F50F2E" w:rsidRDefault="00000000">
      <w:r>
        <w:t xml:space="preserve">in milk and honey, </w:t>
      </w:r>
    </w:p>
    <w:p w:rsidR="00F50F2E" w:rsidRDefault="00F50F2E"/>
    <w:p w:rsidR="00F50F2E" w:rsidRDefault="00000000">
      <w:r>
        <w:lastRenderedPageBreak/>
        <w:t xml:space="preserve">placing my body </w:t>
      </w:r>
    </w:p>
    <w:p w:rsidR="00F50F2E" w:rsidRDefault="00F50F2E"/>
    <w:p w:rsidR="00F50F2E" w:rsidRDefault="00000000">
      <w:r>
        <w:t>in your mouth?</w:t>
      </w:r>
    </w:p>
    <w:p w:rsidR="00F50F2E" w:rsidRDefault="00F50F2E"/>
    <w:p w:rsidR="00F50F2E" w:rsidRDefault="00000000">
      <w:r>
        <w:t xml:space="preserve">Was it the lingering notes of </w:t>
      </w:r>
    </w:p>
    <w:p w:rsidR="00F50F2E" w:rsidRDefault="00F50F2E"/>
    <w:p w:rsidR="00F50F2E" w:rsidRDefault="00000000">
      <w:r>
        <w:t xml:space="preserve">sweet vermouth that caught in the air </w:t>
      </w:r>
    </w:p>
    <w:p w:rsidR="00F50F2E" w:rsidRDefault="00F50F2E"/>
    <w:p w:rsidR="00F50F2E" w:rsidRDefault="00000000">
      <w:r>
        <w:t xml:space="preserve">like cherry-blossoms clinging </w:t>
      </w:r>
    </w:p>
    <w:p w:rsidR="00F50F2E" w:rsidRDefault="00F50F2E"/>
    <w:p w:rsidR="00F50F2E" w:rsidRDefault="00000000">
      <w:r>
        <w:t>to the pavement?</w:t>
      </w:r>
    </w:p>
    <w:p w:rsidR="00F50F2E" w:rsidRDefault="00F50F2E"/>
    <w:p w:rsidR="00F50F2E" w:rsidRDefault="00000000">
      <w:r>
        <w:t xml:space="preserve">Or was it the aromatic properties </w:t>
      </w:r>
    </w:p>
    <w:p w:rsidR="00F50F2E" w:rsidRDefault="00F50F2E"/>
    <w:p w:rsidR="00F50F2E" w:rsidRDefault="00000000">
      <w:r>
        <w:t>of lavender and sage</w:t>
      </w:r>
    </w:p>
    <w:p w:rsidR="00F50F2E" w:rsidRDefault="00F50F2E"/>
    <w:p w:rsidR="00F50F2E" w:rsidRDefault="00000000">
      <w:r>
        <w:t xml:space="preserve"> that led you on a hunt </w:t>
      </w:r>
    </w:p>
    <w:p w:rsidR="00F50F2E" w:rsidRDefault="00F50F2E"/>
    <w:p w:rsidR="00F50F2E" w:rsidRDefault="00000000">
      <w:r>
        <w:t xml:space="preserve">to command and conquer </w:t>
      </w:r>
    </w:p>
    <w:p w:rsidR="00F50F2E" w:rsidRDefault="00F50F2E"/>
    <w:p w:rsidR="00F50F2E" w:rsidRDefault="00000000">
      <w:r>
        <w:t xml:space="preserve">my virgin flower </w:t>
      </w:r>
    </w:p>
    <w:p w:rsidR="00F50F2E" w:rsidRDefault="00F50F2E"/>
    <w:p w:rsidR="00F50F2E" w:rsidRDefault="00000000">
      <w:r>
        <w:t>between my exposed thighs?</w:t>
      </w:r>
    </w:p>
    <w:p w:rsidR="00F50F2E" w:rsidRDefault="00F50F2E"/>
    <w:p w:rsidR="00F50F2E" w:rsidRDefault="00F50F2E"/>
    <w:p w:rsidR="00F50F2E" w:rsidRDefault="00F50F2E"/>
    <w:p w:rsidR="00F50F2E" w:rsidRDefault="00000000">
      <w:r>
        <w:lastRenderedPageBreak/>
        <w:t xml:space="preserve">The way the light reflected back </w:t>
      </w:r>
    </w:p>
    <w:p w:rsidR="00F50F2E" w:rsidRDefault="00F50F2E"/>
    <w:p w:rsidR="00F50F2E" w:rsidRDefault="00000000">
      <w:r>
        <w:t xml:space="preserve">upon pale skin sent me </w:t>
      </w:r>
      <w:r>
        <w:br/>
      </w:r>
    </w:p>
    <w:p w:rsidR="00F50F2E" w:rsidRDefault="00000000">
      <w:r>
        <w:t>quivering at the slightest of touch</w:t>
      </w:r>
    </w:p>
    <w:p w:rsidR="00F50F2E" w:rsidRDefault="00F50F2E"/>
    <w:p w:rsidR="00F50F2E" w:rsidRDefault="00000000">
      <w:r>
        <w:t xml:space="preserve"> birthing with flesh.</w:t>
      </w:r>
    </w:p>
    <w:p w:rsidR="00F50F2E" w:rsidRDefault="00F50F2E"/>
    <w:p w:rsidR="00F50F2E" w:rsidRDefault="00000000">
      <w:r>
        <w:t>An image of youth and age,</w:t>
      </w:r>
    </w:p>
    <w:p w:rsidR="00F50F2E" w:rsidRDefault="00F50F2E"/>
    <w:p w:rsidR="00F50F2E" w:rsidRDefault="00000000">
      <w:r>
        <w:t xml:space="preserve"> trembling in the dark void </w:t>
      </w:r>
    </w:p>
    <w:p w:rsidR="00F50F2E" w:rsidRDefault="00F50F2E"/>
    <w:p w:rsidR="00F50F2E" w:rsidRDefault="00000000">
      <w:r>
        <w:t xml:space="preserve">of sexual desire </w:t>
      </w:r>
    </w:p>
    <w:p w:rsidR="00F50F2E" w:rsidRDefault="00F50F2E"/>
    <w:p w:rsidR="00F50F2E" w:rsidRDefault="00000000">
      <w:r>
        <w:t xml:space="preserve">and militant </w:t>
      </w:r>
    </w:p>
    <w:p w:rsidR="00F50F2E" w:rsidRDefault="00F50F2E"/>
    <w:p w:rsidR="00F50F2E" w:rsidRDefault="00000000">
      <w:r>
        <w:t>form.</w:t>
      </w:r>
    </w:p>
    <w:p w:rsidR="00F50F2E" w:rsidRDefault="00000000">
      <w:r>
        <w:br/>
        <w:t xml:space="preserve">Creating an osmosis </w:t>
      </w:r>
    </w:p>
    <w:p w:rsidR="00F50F2E" w:rsidRDefault="00F50F2E"/>
    <w:p w:rsidR="00F50F2E" w:rsidRDefault="00000000">
      <w:r>
        <w:t>of learning that true love</w:t>
      </w:r>
    </w:p>
    <w:p w:rsidR="00F50F2E" w:rsidRDefault="00F50F2E"/>
    <w:p w:rsidR="00F50F2E" w:rsidRDefault="00000000">
      <w:r>
        <w:t xml:space="preserve"> is for </w:t>
      </w:r>
    </w:p>
    <w:p w:rsidR="00F50F2E" w:rsidRDefault="00F50F2E"/>
    <w:p w:rsidR="00F50F2E" w:rsidRDefault="00000000">
      <w:r>
        <w:t>everyone.</w:t>
      </w:r>
    </w:p>
    <w:p w:rsidR="00F50F2E" w:rsidRDefault="00F50F2E"/>
    <w:p w:rsidR="00F50F2E" w:rsidRDefault="00000000">
      <w:r>
        <w:lastRenderedPageBreak/>
        <w:br/>
      </w:r>
    </w:p>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To feel your breath upon my exposed neck</w:t>
      </w:r>
    </w:p>
    <w:p w:rsidR="00F50F2E" w:rsidRDefault="00F50F2E"/>
    <w:p w:rsidR="00F50F2E" w:rsidRDefault="00000000">
      <w:r>
        <w:t>Soft and tender</w:t>
      </w:r>
    </w:p>
    <w:p w:rsidR="00F50F2E" w:rsidRDefault="00F50F2E"/>
    <w:p w:rsidR="00F50F2E" w:rsidRDefault="00000000">
      <w:r>
        <w:t xml:space="preserve">While you whiskers scratched my sides </w:t>
      </w:r>
    </w:p>
    <w:p w:rsidR="00F50F2E" w:rsidRDefault="00F50F2E"/>
    <w:p w:rsidR="00F50F2E" w:rsidRDefault="00000000">
      <w:r>
        <w:t>as you devoured me</w:t>
      </w:r>
    </w:p>
    <w:p w:rsidR="00F50F2E" w:rsidRDefault="00F50F2E"/>
    <w:p w:rsidR="00F50F2E" w:rsidRDefault="00000000">
      <w:r>
        <w:t xml:space="preserve"> the morning after</w:t>
      </w:r>
    </w:p>
    <w:p w:rsidR="00F50F2E" w:rsidRDefault="00F50F2E"/>
    <w:p w:rsidR="00F50F2E" w:rsidRDefault="00000000">
      <w:r>
        <w:t>Was all I craved again.</w:t>
      </w:r>
    </w:p>
    <w:p w:rsidR="00F50F2E" w:rsidRDefault="00F50F2E"/>
    <w:p w:rsidR="00F50F2E" w:rsidRDefault="00000000">
      <w:r>
        <w:lastRenderedPageBreak/>
        <w:br/>
      </w:r>
    </w:p>
    <w:p w:rsidR="00F50F2E" w:rsidRDefault="00F50F2E"/>
    <w:p w:rsidR="00F50F2E" w:rsidRDefault="00000000">
      <w:r>
        <w:br/>
      </w:r>
    </w:p>
    <w:p w:rsidR="00F50F2E" w:rsidRDefault="00F50F2E"/>
    <w:p w:rsidR="00F50F2E" w:rsidRDefault="00F50F2E"/>
    <w:p w:rsidR="00F50F2E" w:rsidRDefault="00F50F2E"/>
    <w:p w:rsidR="00F50F2E" w:rsidRDefault="00000000">
      <w:r>
        <w:t xml:space="preserve">I fell asleep in my harness again </w:t>
      </w:r>
    </w:p>
    <w:p w:rsidR="00F50F2E" w:rsidRDefault="00F50F2E"/>
    <w:p w:rsidR="00F50F2E" w:rsidRDefault="00000000">
      <w:r>
        <w:t>after we fucked like it was</w:t>
      </w:r>
    </w:p>
    <w:p w:rsidR="00F50F2E" w:rsidRDefault="00F50F2E"/>
    <w:p w:rsidR="00F50F2E" w:rsidRDefault="00000000">
      <w:r>
        <w:t xml:space="preserve"> mating season for rabbits.</w:t>
      </w:r>
    </w:p>
    <w:p w:rsidR="00F50F2E" w:rsidRDefault="00F50F2E"/>
    <w:p w:rsidR="00F50F2E" w:rsidRDefault="00000000">
      <w:r>
        <w:t xml:space="preserve">A session that will always stick in the forefront </w:t>
      </w:r>
    </w:p>
    <w:p w:rsidR="00F50F2E" w:rsidRDefault="00F50F2E"/>
    <w:p w:rsidR="00F50F2E" w:rsidRDefault="00000000">
      <w:r>
        <w:t xml:space="preserve">of sexual memories </w:t>
      </w:r>
    </w:p>
    <w:p w:rsidR="00F50F2E" w:rsidRDefault="00F50F2E"/>
    <w:p w:rsidR="00F50F2E" w:rsidRDefault="00000000">
      <w:r>
        <w:t xml:space="preserve">wrapped in rubber </w:t>
      </w:r>
    </w:p>
    <w:p w:rsidR="00F50F2E" w:rsidRDefault="00F50F2E"/>
    <w:p w:rsidR="00F50F2E" w:rsidRDefault="00000000">
      <w:r>
        <w:t xml:space="preserve">and gagged from ever being </w:t>
      </w:r>
    </w:p>
    <w:p w:rsidR="00F50F2E" w:rsidRDefault="00F50F2E"/>
    <w:p w:rsidR="00F50F2E" w:rsidRDefault="00000000">
      <w:r>
        <w:t>spoken to the world.</w:t>
      </w:r>
    </w:p>
    <w:p w:rsidR="00F50F2E" w:rsidRDefault="00F50F2E"/>
    <w:p w:rsidR="00F50F2E" w:rsidRDefault="00000000">
      <w:r>
        <w:t>A question fell from my lips as you</w:t>
      </w:r>
    </w:p>
    <w:p w:rsidR="00F50F2E" w:rsidRDefault="00F50F2E"/>
    <w:p w:rsidR="00F50F2E" w:rsidRDefault="00000000">
      <w:r>
        <w:t xml:space="preserve"> unlocked the handcuffs </w:t>
      </w:r>
    </w:p>
    <w:p w:rsidR="00F50F2E" w:rsidRDefault="00F50F2E"/>
    <w:p w:rsidR="00F50F2E" w:rsidRDefault="00000000">
      <w:r>
        <w:t>on my wrists.</w:t>
      </w:r>
    </w:p>
    <w:p w:rsidR="00F50F2E" w:rsidRDefault="00F50F2E"/>
    <w:p w:rsidR="00F50F2E" w:rsidRDefault="00000000">
      <w:r>
        <w:t>Why do fools fall in love?</w:t>
      </w:r>
    </w:p>
    <w:p w:rsidR="00F50F2E" w:rsidRDefault="00F50F2E"/>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Did you become lost </w:t>
      </w:r>
    </w:p>
    <w:p w:rsidR="00F50F2E" w:rsidRDefault="00F50F2E"/>
    <w:p w:rsidR="00F50F2E" w:rsidRDefault="00000000">
      <w:r>
        <w:t>attempting to navigate</w:t>
      </w:r>
    </w:p>
    <w:p w:rsidR="00F50F2E" w:rsidRDefault="00F50F2E"/>
    <w:p w:rsidR="00F50F2E" w:rsidRDefault="00000000">
      <w:r>
        <w:t xml:space="preserve"> the moments of longing </w:t>
      </w:r>
    </w:p>
    <w:p w:rsidR="00F50F2E" w:rsidRDefault="00F50F2E"/>
    <w:p w:rsidR="00F50F2E" w:rsidRDefault="00000000">
      <w:r>
        <w:t xml:space="preserve">for a strangers cock to </w:t>
      </w:r>
    </w:p>
    <w:p w:rsidR="00F50F2E" w:rsidRDefault="00F50F2E"/>
    <w:p w:rsidR="00F50F2E" w:rsidRDefault="00000000">
      <w:r>
        <w:t xml:space="preserve">slide within your </w:t>
      </w:r>
    </w:p>
    <w:p w:rsidR="00F50F2E" w:rsidRDefault="00F50F2E"/>
    <w:p w:rsidR="00F50F2E" w:rsidRDefault="00000000">
      <w:r>
        <w:t>exposed soul</w:t>
      </w:r>
    </w:p>
    <w:p w:rsidR="00F50F2E" w:rsidRDefault="00F50F2E"/>
    <w:p w:rsidR="00F50F2E" w:rsidRDefault="00000000">
      <w:r>
        <w:t xml:space="preserve">Taking advantage </w:t>
      </w:r>
    </w:p>
    <w:p w:rsidR="00F50F2E" w:rsidRDefault="00F50F2E"/>
    <w:p w:rsidR="00F50F2E" w:rsidRDefault="00000000">
      <w:r>
        <w:t>of the</w:t>
      </w:r>
    </w:p>
    <w:p w:rsidR="00F50F2E" w:rsidRDefault="00F50F2E"/>
    <w:p w:rsidR="00F50F2E" w:rsidRDefault="00000000">
      <w:r>
        <w:t xml:space="preserve"> innocence lost </w:t>
      </w:r>
    </w:p>
    <w:p w:rsidR="00F50F2E" w:rsidRDefault="00F50F2E"/>
    <w:p w:rsidR="00F50F2E" w:rsidRDefault="00000000">
      <w:r>
        <w:t xml:space="preserve">in the confines of my </w:t>
      </w:r>
    </w:p>
    <w:p w:rsidR="00F50F2E" w:rsidRDefault="00F50F2E"/>
    <w:p w:rsidR="00F50F2E" w:rsidRDefault="00000000">
      <w:r>
        <w:t>glorified hole in the world</w:t>
      </w:r>
    </w:p>
    <w:p w:rsidR="00F50F2E" w:rsidRDefault="00F50F2E"/>
    <w:p w:rsidR="00F50F2E" w:rsidRDefault="00000000">
      <w:r>
        <w:t xml:space="preserve">While you juggled my </w:t>
      </w:r>
    </w:p>
    <w:p w:rsidR="00F50F2E" w:rsidRDefault="00F50F2E"/>
    <w:p w:rsidR="00F50F2E" w:rsidRDefault="00000000">
      <w:r>
        <w:t xml:space="preserve">burning desire and safety </w:t>
      </w:r>
    </w:p>
    <w:p w:rsidR="00F50F2E" w:rsidRDefault="00F50F2E"/>
    <w:p w:rsidR="00F50F2E" w:rsidRDefault="00000000">
      <w:r>
        <w:t xml:space="preserve">as we chased each other through </w:t>
      </w:r>
    </w:p>
    <w:p w:rsidR="00F50F2E" w:rsidRDefault="00F50F2E"/>
    <w:p w:rsidR="00F50F2E" w:rsidRDefault="00000000">
      <w:r>
        <w:t>threads of cruising forums?</w:t>
      </w:r>
    </w:p>
    <w:p w:rsidR="00F50F2E" w:rsidRDefault="00F50F2E"/>
    <w:p w:rsidR="00F50F2E" w:rsidRDefault="00F50F2E"/>
    <w:p w:rsidR="00F50F2E" w:rsidRDefault="00000000">
      <w:r>
        <w:t xml:space="preserve">Images of </w:t>
      </w:r>
    </w:p>
    <w:p w:rsidR="00F50F2E" w:rsidRDefault="00F50F2E"/>
    <w:p w:rsidR="00F50F2E" w:rsidRDefault="00000000">
      <w:r>
        <w:t xml:space="preserve">cum stained assholes </w:t>
      </w:r>
    </w:p>
    <w:p w:rsidR="00F50F2E" w:rsidRDefault="00000000">
      <w:r>
        <w:t xml:space="preserve">and </w:t>
      </w:r>
    </w:p>
    <w:p w:rsidR="00F50F2E" w:rsidRDefault="00000000">
      <w:r>
        <w:t>cocks glistening with spit</w:t>
      </w:r>
    </w:p>
    <w:p w:rsidR="00F50F2E" w:rsidRDefault="00F50F2E"/>
    <w:p w:rsidR="00F50F2E" w:rsidRDefault="00000000">
      <w:r>
        <w:t xml:space="preserve"> that remarked on the beauty of statues</w:t>
      </w:r>
    </w:p>
    <w:p w:rsidR="00F50F2E" w:rsidRDefault="00F50F2E"/>
    <w:p w:rsidR="00F50F2E" w:rsidRDefault="00000000">
      <w:r>
        <w:t xml:space="preserve"> like marble with open mouths</w:t>
      </w:r>
    </w:p>
    <w:p w:rsidR="00F50F2E" w:rsidRDefault="00F50F2E"/>
    <w:p w:rsidR="00F50F2E" w:rsidRDefault="00000000">
      <w:r>
        <w:lastRenderedPageBreak/>
        <w:t>Patiently waiting to be given</w:t>
      </w:r>
    </w:p>
    <w:p w:rsidR="00F50F2E" w:rsidRDefault="00F50F2E"/>
    <w:p w:rsidR="00F50F2E" w:rsidRDefault="00000000">
      <w:r>
        <w:t xml:space="preserve"> permission to </w:t>
      </w:r>
    </w:p>
    <w:p w:rsidR="00F50F2E" w:rsidRDefault="00F50F2E"/>
    <w:p w:rsidR="00F50F2E" w:rsidRDefault="00000000">
      <w:r>
        <w:t xml:space="preserve">suck and choke on </w:t>
      </w:r>
    </w:p>
    <w:p w:rsidR="00F50F2E" w:rsidRDefault="00F50F2E"/>
    <w:p w:rsidR="00F50F2E" w:rsidRDefault="00000000">
      <w:r>
        <w:t xml:space="preserve">for hours </w:t>
      </w:r>
    </w:p>
    <w:p w:rsidR="00F50F2E" w:rsidRDefault="00F50F2E"/>
    <w:p w:rsidR="00F50F2E" w:rsidRDefault="00000000">
      <w:r>
        <w:t xml:space="preserve">before you worked </w:t>
      </w:r>
    </w:p>
    <w:p w:rsidR="00F50F2E" w:rsidRDefault="00F50F2E"/>
    <w:p w:rsidR="00F50F2E" w:rsidRDefault="00000000">
      <w:r>
        <w:t xml:space="preserve">a fist into </w:t>
      </w:r>
    </w:p>
    <w:p w:rsidR="00F50F2E" w:rsidRDefault="00F50F2E"/>
    <w:p w:rsidR="00F50F2E" w:rsidRDefault="00000000">
      <w:r>
        <w:t xml:space="preserve">my soul </w:t>
      </w:r>
    </w:p>
    <w:p w:rsidR="00F50F2E" w:rsidRDefault="00F50F2E"/>
    <w:p w:rsidR="00F50F2E" w:rsidRDefault="00000000">
      <w:r>
        <w:t xml:space="preserve">once </w:t>
      </w:r>
    </w:p>
    <w:p w:rsidR="00F50F2E" w:rsidRDefault="00F50F2E"/>
    <w:p w:rsidR="00F50F2E" w:rsidRDefault="00000000">
      <w:r>
        <w:t>again.</w:t>
      </w:r>
    </w:p>
    <w:p w:rsidR="00F50F2E" w:rsidRDefault="00F50F2E"/>
    <w:p w:rsidR="00F50F2E" w:rsidRDefault="00000000">
      <w:r>
        <w:br/>
      </w:r>
    </w:p>
    <w:p w:rsidR="00F50F2E" w:rsidRDefault="00000000">
      <w:r>
        <w:br/>
      </w:r>
    </w:p>
    <w:p w:rsidR="00F50F2E" w:rsidRDefault="00F50F2E"/>
    <w:p w:rsidR="00F50F2E" w:rsidRDefault="00000000">
      <w:r>
        <w:t>Fingers that clutched at hardened shafts</w:t>
      </w:r>
    </w:p>
    <w:p w:rsidR="00F50F2E" w:rsidRDefault="00F50F2E"/>
    <w:p w:rsidR="00F50F2E" w:rsidRDefault="00000000">
      <w:r>
        <w:t>Tongues that never rested</w:t>
      </w:r>
    </w:p>
    <w:p w:rsidR="00F50F2E" w:rsidRDefault="00F50F2E"/>
    <w:p w:rsidR="00F50F2E" w:rsidRDefault="00000000">
      <w:r>
        <w:lastRenderedPageBreak/>
        <w:t>Pools of cum and sweat were merely</w:t>
      </w:r>
    </w:p>
    <w:p w:rsidR="00F50F2E" w:rsidRDefault="00F50F2E"/>
    <w:p w:rsidR="00F50F2E" w:rsidRDefault="00000000">
      <w:r>
        <w:t>Building blocks for our adventure into the unknown.</w:t>
      </w:r>
    </w:p>
    <w:p w:rsidR="00F50F2E" w:rsidRDefault="00F50F2E"/>
    <w:p w:rsidR="00F50F2E" w:rsidRDefault="00000000">
      <w:r>
        <w:t>Bath house memories</w:t>
      </w:r>
    </w:p>
    <w:p w:rsidR="00F50F2E" w:rsidRDefault="00F50F2E"/>
    <w:p w:rsidR="00F50F2E" w:rsidRDefault="00000000">
      <w:r>
        <w:t>Explaining the hidden value of what kind of trouble we can get into tonight</w:t>
      </w:r>
    </w:p>
    <w:p w:rsidR="00F50F2E" w:rsidRDefault="00F50F2E"/>
    <w:p w:rsidR="00F50F2E" w:rsidRDefault="00000000">
      <w:r>
        <w:t>Watching as your little boy begged at the feet of young gods</w:t>
      </w:r>
    </w:p>
    <w:p w:rsidR="00F50F2E" w:rsidRDefault="00F50F2E"/>
    <w:p w:rsidR="00F50F2E" w:rsidRDefault="00000000">
      <w:r>
        <w:t>While you observe from the blood red satin curtains</w:t>
      </w:r>
    </w:p>
    <w:p w:rsidR="00F50F2E" w:rsidRDefault="00F50F2E"/>
    <w:p w:rsidR="00F50F2E" w:rsidRDefault="00000000">
      <w:r>
        <w:t>Eagerly stroking yourself in the safety of shadows.</w:t>
      </w:r>
    </w:p>
    <w:p w:rsidR="00F50F2E" w:rsidRDefault="00F50F2E"/>
    <w:p w:rsidR="00F50F2E" w:rsidRDefault="00000000">
      <w:r>
        <w:t>Moonlit bodies standing posed by penthouse windows</w:t>
      </w:r>
    </w:p>
    <w:p w:rsidR="00F50F2E" w:rsidRDefault="00F50F2E"/>
    <w:p w:rsidR="00F50F2E" w:rsidRDefault="00000000">
      <w:r>
        <w:t>Smoking a post-coital cigarette</w:t>
      </w:r>
    </w:p>
    <w:p w:rsidR="00F50F2E" w:rsidRDefault="00F50F2E"/>
    <w:p w:rsidR="00F50F2E" w:rsidRDefault="00000000">
      <w:r>
        <w:t>Observing the stars</w:t>
      </w:r>
    </w:p>
    <w:p w:rsidR="00F50F2E" w:rsidRDefault="00F50F2E"/>
    <w:p w:rsidR="00F50F2E" w:rsidRDefault="00000000">
      <w:r>
        <w:t>Painting a new one that only we knew how to navigate.</w:t>
      </w:r>
    </w:p>
    <w:p w:rsidR="00F50F2E" w:rsidRDefault="00F50F2E"/>
    <w:p w:rsidR="00F50F2E" w:rsidRDefault="00000000">
      <w:r>
        <w:t>To shed a single tear of joy.</w:t>
      </w:r>
    </w:p>
    <w:p w:rsidR="00F50F2E" w:rsidRDefault="00F50F2E"/>
    <w:p w:rsidR="00F50F2E" w:rsidRDefault="00000000">
      <w:r>
        <w:br/>
      </w:r>
    </w:p>
    <w:p w:rsidR="00F50F2E" w:rsidRDefault="00F50F2E"/>
    <w:p w:rsidR="00F50F2E" w:rsidRDefault="00F50F2E"/>
    <w:p w:rsidR="00F50F2E" w:rsidRDefault="00000000">
      <w:r>
        <w:br/>
      </w:r>
    </w:p>
    <w:p w:rsidR="00F50F2E" w:rsidRDefault="00F50F2E"/>
    <w:p w:rsidR="00F50F2E" w:rsidRDefault="00F50F2E"/>
    <w:p w:rsidR="00F50F2E" w:rsidRDefault="00000000">
      <w:r>
        <w:t>Original cover design</w:t>
      </w:r>
    </w:p>
    <w:p w:rsidR="00F50F2E" w:rsidRDefault="00000000">
      <w:r>
        <w:t>(Never used)</w:t>
      </w:r>
    </w:p>
    <w:p w:rsidR="00F50F2E" w:rsidRDefault="00F50F2E"/>
    <w:p w:rsidR="00F50F2E" w:rsidRDefault="00F50F2E"/>
    <w:p w:rsidR="00F50F2E" w:rsidRDefault="00F50F2E"/>
    <w:p w:rsidR="00F50F2E" w:rsidRDefault="00000000">
      <w:r>
        <w:t>2025 reworked cover art</w:t>
      </w:r>
    </w:p>
    <w:p w:rsidR="00F50F2E" w:rsidRDefault="00F50F2E"/>
    <w:p w:rsidR="00F50F2E" w:rsidRDefault="00000000">
      <w:r>
        <w:br/>
      </w:r>
    </w:p>
    <w:p w:rsidR="00F50F2E" w:rsidRDefault="00000000">
      <w:r>
        <w:t>Introduction:</w:t>
      </w:r>
    </w:p>
    <w:p w:rsidR="00F50F2E" w:rsidRDefault="00F50F2E"/>
    <w:p w:rsidR="00F50F2E" w:rsidRDefault="00F50F2E"/>
    <w:p w:rsidR="00F50F2E" w:rsidRDefault="00000000">
      <w:r>
        <w:t>Welcome to the Third and “final” installment of “smut poetry” from Seattle, wa based poet, Walter red.</w:t>
      </w:r>
    </w:p>
    <w:p w:rsidR="00F50F2E" w:rsidRDefault="00F50F2E"/>
    <w:p w:rsidR="00F50F2E" w:rsidRDefault="00F50F2E"/>
    <w:p w:rsidR="00F50F2E" w:rsidRDefault="00000000">
      <w:r>
        <w:t>A continuation of the first &amp; second collection, “Daddyland: the search” &amp; “The hunt”, we find an “end” to the journey of searching for that fabled “daddy”.</w:t>
      </w:r>
    </w:p>
    <w:p w:rsidR="00F50F2E" w:rsidRDefault="00F50F2E"/>
    <w:p w:rsidR="00F50F2E" w:rsidRDefault="00000000">
      <w:r>
        <w:t>A NEW VOLUME OF ORIGINAL AND DEVIOUS IMAGERY OF PERVERSE AND INTENSE SEXUAL DRIVE mixed with delicious LUSTFUL ideas of what it means to be a good boy for daddy.</w:t>
      </w:r>
    </w:p>
    <w:p w:rsidR="00F50F2E" w:rsidRDefault="00F50F2E"/>
    <w:p w:rsidR="00F50F2E" w:rsidRDefault="00F50F2E"/>
    <w:p w:rsidR="00F50F2E" w:rsidRDefault="00000000">
      <w:r>
        <w:t>Come take a ride.</w:t>
      </w:r>
    </w:p>
    <w:p w:rsidR="00F50F2E" w:rsidRDefault="00F50F2E"/>
    <w:p w:rsidR="00F50F2E" w:rsidRDefault="00F50F2E"/>
    <w:p w:rsidR="00F50F2E" w:rsidRDefault="00F50F2E"/>
    <w:p w:rsidR="00F50F2E" w:rsidRDefault="00F50F2E"/>
    <w:p w:rsidR="00F50F2E" w:rsidRDefault="00F50F2E"/>
    <w:p w:rsidR="00F50F2E" w:rsidRDefault="00000000">
      <w:r>
        <w:t xml:space="preserve">this “final” volume to the series was documented over the initial events of the authors infidelity and formulated by their rich &amp; heavy imagination </w:t>
      </w:r>
    </w:p>
    <w:p w:rsidR="00F50F2E" w:rsidRDefault="00F50F2E"/>
    <w:p w:rsidR="00F50F2E" w:rsidRDefault="00000000">
      <w:r>
        <w:t>as well as observing people in their natural environments at the bathhouses, local hook-up spots (as well as inspiration from conversations overheard in real time,)</w:t>
      </w:r>
    </w:p>
    <w:p w:rsidR="00F50F2E" w:rsidRDefault="00000000">
      <w:r>
        <w:br/>
        <w:t>There are also tender and personal moments meant for others who have received said works in person.</w:t>
      </w:r>
    </w:p>
    <w:p w:rsidR="00F50F2E" w:rsidRDefault="00F50F2E"/>
    <w:p w:rsidR="00F50F2E" w:rsidRDefault="00000000">
      <w:r>
        <w:t>In passion my friends, this installment of Daddyland is sure to get you hot and bothered even more than the first two volumes.</w:t>
      </w:r>
    </w:p>
    <w:p w:rsidR="00F50F2E" w:rsidRDefault="00F50F2E"/>
    <w:p w:rsidR="00F50F2E" w:rsidRDefault="00000000">
      <w:r>
        <w:t>This journey may be over, but who knows what happens after dark.</w:t>
      </w:r>
    </w:p>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this volume contains </w:t>
      </w:r>
    </w:p>
    <w:p w:rsidR="00F50F2E" w:rsidRDefault="00F50F2E"/>
    <w:p w:rsidR="00F50F2E" w:rsidRDefault="00F50F2E"/>
    <w:p w:rsidR="00F50F2E" w:rsidRDefault="00000000">
      <w:r>
        <w:t xml:space="preserve">adult content </w:t>
      </w:r>
    </w:p>
    <w:p w:rsidR="00F50F2E" w:rsidRDefault="00F50F2E"/>
    <w:p w:rsidR="00F50F2E" w:rsidRDefault="00000000">
      <w:r>
        <w:t xml:space="preserve">&amp; </w:t>
      </w:r>
    </w:p>
    <w:p w:rsidR="00F50F2E" w:rsidRDefault="00F50F2E"/>
    <w:p w:rsidR="00F50F2E" w:rsidRDefault="00000000">
      <w:r>
        <w:t xml:space="preserve">situations </w:t>
      </w:r>
    </w:p>
    <w:p w:rsidR="00F50F2E" w:rsidRDefault="00F50F2E"/>
    <w:p w:rsidR="00F50F2E" w:rsidRDefault="00F50F2E"/>
    <w:p w:rsidR="00F50F2E" w:rsidRDefault="00000000">
      <w:r>
        <w:t xml:space="preserve">The contents of the volume </w:t>
      </w:r>
    </w:p>
    <w:p w:rsidR="00F50F2E" w:rsidRDefault="00F50F2E"/>
    <w:p w:rsidR="00F50F2E" w:rsidRDefault="00F50F2E"/>
    <w:p w:rsidR="00F50F2E" w:rsidRDefault="00000000">
      <w:r>
        <w:t>are for adults 18+)</w:t>
      </w:r>
    </w:p>
    <w:p w:rsidR="00F50F2E" w:rsidRDefault="00F50F2E"/>
    <w:p w:rsidR="00F50F2E" w:rsidRDefault="00000000">
      <w:r>
        <w:br/>
      </w:r>
    </w:p>
    <w:p w:rsidR="00F50F2E" w:rsidRDefault="00F50F2E"/>
    <w:p w:rsidR="00F50F2E" w:rsidRDefault="00000000">
      <w:r>
        <w:br/>
      </w:r>
    </w:p>
    <w:p w:rsidR="00F50F2E" w:rsidRDefault="00F50F2E"/>
    <w:p w:rsidR="00F50F2E" w:rsidRDefault="00F50F2E"/>
    <w:p w:rsidR="00F50F2E" w:rsidRDefault="00F50F2E"/>
    <w:p w:rsidR="00F50F2E" w:rsidRDefault="00000000">
      <w:r>
        <w:t>*disclaimer*</w:t>
      </w:r>
    </w:p>
    <w:p w:rsidR="00F50F2E" w:rsidRDefault="00F50F2E"/>
    <w:p w:rsidR="00F50F2E" w:rsidRDefault="00F50F2E"/>
    <w:p w:rsidR="00F50F2E" w:rsidRDefault="00F50F2E"/>
    <w:p w:rsidR="00F50F2E" w:rsidRDefault="00000000">
      <w:r>
        <w:t xml:space="preserve">This volume contains potential triggers &amp; adult themes of a sexual nature. </w:t>
      </w:r>
      <w:r>
        <w:br/>
      </w:r>
    </w:p>
    <w:p w:rsidR="00F50F2E" w:rsidRDefault="00000000">
      <w:r>
        <w:t>This book is for mature audiences only due to themes and subject matter.</w:t>
      </w:r>
    </w:p>
    <w:p w:rsidR="00F50F2E" w:rsidRDefault="00F50F2E"/>
    <w:p w:rsidR="00F50F2E" w:rsidRDefault="00F50F2E"/>
    <w:p w:rsidR="00F50F2E" w:rsidRDefault="00000000">
      <w:r>
        <w:t xml:space="preserve">Please do not continue reading further if you are </w:t>
      </w:r>
    </w:p>
    <w:p w:rsidR="00F50F2E" w:rsidRDefault="00F50F2E"/>
    <w:p w:rsidR="00F50F2E" w:rsidRDefault="00000000">
      <w:r>
        <w:t>under the age of 18.</w:t>
      </w:r>
    </w:p>
    <w:p w:rsidR="00F50F2E" w:rsidRDefault="00F50F2E"/>
    <w:p w:rsidR="00F50F2E" w:rsidRDefault="00000000">
      <w:r>
        <w:br/>
      </w:r>
    </w:p>
    <w:p w:rsidR="00F50F2E" w:rsidRDefault="00F50F2E"/>
    <w:p w:rsidR="00F50F2E" w:rsidRDefault="00000000">
      <w:r>
        <w:br/>
      </w:r>
    </w:p>
    <w:p w:rsidR="00F50F2E" w:rsidRDefault="00F50F2E"/>
    <w:p w:rsidR="00F50F2E" w:rsidRDefault="00F50F2E"/>
    <w:p w:rsidR="00F50F2E" w:rsidRDefault="00000000">
      <w:r>
        <w:t>For Charles, I love you.</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This journey may have been a rough one, but we still have each other to hold at night.</w:t>
      </w:r>
    </w:p>
    <w:p w:rsidR="00F50F2E" w:rsidRDefault="00F50F2E"/>
    <w:p w:rsidR="00F50F2E" w:rsidRDefault="00F50F2E"/>
    <w:p w:rsidR="00F50F2E" w:rsidRDefault="00F50F2E"/>
    <w:p w:rsidR="00F50F2E" w:rsidRDefault="00000000">
      <w:r>
        <w:t>For Michael,</w:t>
      </w:r>
    </w:p>
    <w:p w:rsidR="00F50F2E" w:rsidRDefault="00F50F2E"/>
    <w:p w:rsidR="00F50F2E" w:rsidRDefault="00000000">
      <w:r>
        <w:t>thank you for being there for us, celebrating the memories we made &amp; shared, but most of all being someone I called a friend,</w:t>
      </w:r>
    </w:p>
    <w:p w:rsidR="00F50F2E" w:rsidRDefault="00000000">
      <w:r>
        <w:t>forever more.</w:t>
      </w:r>
      <w:r>
        <w:br/>
      </w:r>
    </w:p>
    <w:p w:rsidR="00F50F2E" w:rsidRDefault="00000000">
      <w:r>
        <w:br/>
      </w:r>
    </w:p>
    <w:p w:rsidR="00F50F2E" w:rsidRDefault="00F50F2E"/>
    <w:p w:rsidR="00F50F2E" w:rsidRDefault="00000000">
      <w:r>
        <w:br/>
      </w:r>
    </w:p>
    <w:p w:rsidR="00F50F2E" w:rsidRDefault="00F50F2E"/>
    <w:p w:rsidR="00F50F2E" w:rsidRDefault="00F50F2E"/>
    <w:p w:rsidR="00F50F2E" w:rsidRDefault="00000000">
      <w:r>
        <w:t>Was it Me?</w:t>
      </w:r>
    </w:p>
    <w:p w:rsidR="00F50F2E" w:rsidRDefault="00F50F2E"/>
    <w:p w:rsidR="00F50F2E" w:rsidRDefault="00000000">
      <w:r>
        <w:t xml:space="preserve">Dripping out </w:t>
      </w:r>
    </w:p>
    <w:p w:rsidR="00F50F2E" w:rsidRDefault="00F50F2E"/>
    <w:p w:rsidR="00F50F2E" w:rsidRDefault="00000000">
      <w:r>
        <w:t>Cum</w:t>
      </w:r>
    </w:p>
    <w:p w:rsidR="00F50F2E" w:rsidRDefault="00F50F2E"/>
    <w:p w:rsidR="00F50F2E" w:rsidRDefault="00000000">
      <w:r>
        <w:t xml:space="preserve">In </w:t>
      </w:r>
    </w:p>
    <w:p w:rsidR="00F50F2E" w:rsidRDefault="00F50F2E"/>
    <w:p w:rsidR="00F50F2E" w:rsidRDefault="00000000">
      <w:r>
        <w:t>The Moody Drunken</w:t>
      </w:r>
    </w:p>
    <w:p w:rsidR="00F50F2E" w:rsidRDefault="00F50F2E"/>
    <w:p w:rsidR="00F50F2E" w:rsidRDefault="00000000">
      <w:r>
        <w:t xml:space="preserve">Twinkle of </w:t>
      </w:r>
    </w:p>
    <w:p w:rsidR="00F50F2E" w:rsidRDefault="00F50F2E"/>
    <w:p w:rsidR="00F50F2E" w:rsidRDefault="00000000">
      <w:r>
        <w:t>The July Heat?</w:t>
      </w:r>
    </w:p>
    <w:p w:rsidR="00F50F2E" w:rsidRDefault="00F50F2E"/>
    <w:p w:rsidR="00F50F2E" w:rsidRDefault="00000000">
      <w:r>
        <w:t xml:space="preserve">Or was it because </w:t>
      </w:r>
    </w:p>
    <w:p w:rsidR="00F50F2E" w:rsidRDefault="00F50F2E"/>
    <w:p w:rsidR="00F50F2E" w:rsidRDefault="00000000">
      <w:r>
        <w:t>Of the desire to be ravaged</w:t>
      </w:r>
    </w:p>
    <w:p w:rsidR="00F50F2E" w:rsidRDefault="00F50F2E"/>
    <w:p w:rsidR="00F50F2E" w:rsidRDefault="00000000">
      <w:r>
        <w:t>By your rough hands</w:t>
      </w:r>
    </w:p>
    <w:p w:rsidR="00F50F2E" w:rsidRDefault="00F50F2E"/>
    <w:p w:rsidR="00F50F2E" w:rsidRDefault="00000000">
      <w:r>
        <w:t xml:space="preserve">In the hot </w:t>
      </w:r>
    </w:p>
    <w:p w:rsidR="00F50F2E" w:rsidRDefault="00F50F2E"/>
    <w:p w:rsidR="00F50F2E" w:rsidRDefault="00000000">
      <w:r>
        <w:t xml:space="preserve">Moonlight </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000000">
      <w:r>
        <w:t>I never felt so loved</w:t>
      </w:r>
    </w:p>
    <w:p w:rsidR="00F50F2E" w:rsidRDefault="00F50F2E"/>
    <w:p w:rsidR="00F50F2E" w:rsidRDefault="00000000">
      <w:r>
        <w:t>Until the other night</w:t>
      </w:r>
    </w:p>
    <w:p w:rsidR="00F50F2E" w:rsidRDefault="00F50F2E"/>
    <w:p w:rsidR="00F50F2E" w:rsidRDefault="00000000">
      <w:r>
        <w:t>Happily laying down</w:t>
      </w:r>
      <w:r>
        <w:br/>
      </w:r>
    </w:p>
    <w:p w:rsidR="00F50F2E" w:rsidRDefault="00000000">
      <w:r>
        <w:t xml:space="preserve">With your seed squirting </w:t>
      </w:r>
    </w:p>
    <w:p w:rsidR="00F50F2E" w:rsidRDefault="00F50F2E"/>
    <w:p w:rsidR="00F50F2E" w:rsidRDefault="00000000">
      <w:r>
        <w:t>out of my wrecked hole</w:t>
      </w:r>
    </w:p>
    <w:p w:rsidR="00F50F2E" w:rsidRDefault="00F50F2E"/>
    <w:p w:rsidR="00F50F2E" w:rsidRDefault="00000000">
      <w:r>
        <w:t>Daddy</w:t>
      </w:r>
    </w:p>
    <w:p w:rsidR="00F50F2E" w:rsidRDefault="00F50F2E"/>
    <w:p w:rsidR="00F50F2E" w:rsidRDefault="00000000">
      <w:r>
        <w:t>In a quivering mess.</w:t>
      </w:r>
    </w:p>
    <w:p w:rsidR="00F50F2E" w:rsidRDefault="00F50F2E"/>
    <w:p w:rsidR="00F50F2E" w:rsidRDefault="00000000">
      <w:r>
        <w:t xml:space="preserve">A quivering mess </w:t>
      </w:r>
    </w:p>
    <w:p w:rsidR="00F50F2E" w:rsidRDefault="00F50F2E"/>
    <w:p w:rsidR="00F50F2E" w:rsidRDefault="00000000">
      <w:r>
        <w:t xml:space="preserve">Of hormones </w:t>
      </w:r>
    </w:p>
    <w:p w:rsidR="00F50F2E" w:rsidRDefault="00F50F2E"/>
    <w:p w:rsidR="00F50F2E" w:rsidRDefault="00000000">
      <w:r>
        <w:t xml:space="preserve">and </w:t>
      </w:r>
    </w:p>
    <w:p w:rsidR="00F50F2E" w:rsidRDefault="00F50F2E"/>
    <w:p w:rsidR="00F50F2E" w:rsidRDefault="00000000">
      <w:r>
        <w:t>sexual desire</w:t>
      </w:r>
    </w:p>
    <w:p w:rsidR="00F50F2E" w:rsidRDefault="00F50F2E"/>
    <w:p w:rsidR="00F50F2E" w:rsidRDefault="00000000">
      <w:r>
        <w:t>To have you pressed into my body.</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He asked me why</w:t>
      </w:r>
    </w:p>
    <w:p w:rsidR="00F50F2E" w:rsidRDefault="00F50F2E"/>
    <w:p w:rsidR="00F50F2E" w:rsidRDefault="00000000">
      <w:r>
        <w:t>I hid the good poppers</w:t>
      </w:r>
    </w:p>
    <w:p w:rsidR="00F50F2E" w:rsidRDefault="00F50F2E"/>
    <w:p w:rsidR="00F50F2E" w:rsidRDefault="00000000">
      <w:r>
        <w:t>I proclaimed</w:t>
      </w:r>
    </w:p>
    <w:p w:rsidR="00F50F2E" w:rsidRDefault="00F50F2E"/>
    <w:p w:rsidR="00F50F2E" w:rsidRDefault="00000000">
      <w:r>
        <w:t>It is because I love you so</w:t>
      </w:r>
    </w:p>
    <w:p w:rsidR="00F50F2E" w:rsidRDefault="00F50F2E"/>
    <w:p w:rsidR="00F50F2E" w:rsidRDefault="00000000">
      <w:r>
        <w:t>My Dearest</w:t>
      </w:r>
    </w:p>
    <w:p w:rsidR="00F50F2E" w:rsidRDefault="00F50F2E"/>
    <w:p w:rsidR="00F50F2E" w:rsidRDefault="00000000">
      <w:r>
        <w:t>Enough to Keep</w:t>
      </w:r>
    </w:p>
    <w:p w:rsidR="00F50F2E" w:rsidRDefault="00F50F2E"/>
    <w:p w:rsidR="00F50F2E" w:rsidRDefault="00000000">
      <w:r>
        <w:t>You from getting</w:t>
      </w:r>
    </w:p>
    <w:p w:rsidR="00F50F2E" w:rsidRDefault="00F50F2E"/>
    <w:p w:rsidR="00F50F2E" w:rsidRDefault="00000000">
      <w:r>
        <w:t>Too Horny.</w:t>
      </w:r>
    </w:p>
    <w:p w:rsidR="00F50F2E" w:rsidRDefault="00F50F2E"/>
    <w:p w:rsidR="00F50F2E" w:rsidRDefault="00000000">
      <w:r>
        <w:br/>
      </w:r>
    </w:p>
    <w:p w:rsidR="00F50F2E" w:rsidRDefault="00000000">
      <w:r>
        <w:br/>
      </w:r>
    </w:p>
    <w:p w:rsidR="00F50F2E" w:rsidRDefault="00F50F2E"/>
    <w:p w:rsidR="00F50F2E" w:rsidRDefault="00000000">
      <w:r>
        <w:t>We’ve been through so much in just the last three years my dear</w:t>
      </w:r>
    </w:p>
    <w:p w:rsidR="00F50F2E" w:rsidRDefault="00F50F2E"/>
    <w:p w:rsidR="00F50F2E" w:rsidRDefault="00000000">
      <w:r>
        <w:t>A tempest of learning to navigate the impending storm of uncertainty</w:t>
      </w:r>
    </w:p>
    <w:p w:rsidR="00F50F2E" w:rsidRDefault="00F50F2E"/>
    <w:p w:rsidR="00F50F2E" w:rsidRDefault="00000000">
      <w:r>
        <w:t>Moving through fields of desperation and learning to navigate each other’s bodies so delicately.</w:t>
      </w:r>
    </w:p>
    <w:p w:rsidR="00F50F2E" w:rsidRDefault="00F50F2E"/>
    <w:p w:rsidR="00F50F2E" w:rsidRDefault="00000000">
      <w:r>
        <w:t>You fell and broke yourself, and I held fast hope and walked with you every step of the way</w:t>
      </w:r>
    </w:p>
    <w:p w:rsidR="00F50F2E" w:rsidRDefault="00F50F2E"/>
    <w:p w:rsidR="00F50F2E" w:rsidRDefault="00000000">
      <w:r>
        <w:t>Warding off the evils that tried to sabotage our relationship and happiness.</w:t>
      </w:r>
    </w:p>
    <w:p w:rsidR="00F50F2E" w:rsidRDefault="00F50F2E"/>
    <w:p w:rsidR="00F50F2E" w:rsidRDefault="00000000">
      <w:r>
        <w:t>Why do the wicked become so jealous of a love that is beautiful and want to destroy it to feel some sort of happiness that they can never obtain?</w:t>
      </w:r>
    </w:p>
    <w:p w:rsidR="00F50F2E" w:rsidRDefault="00F50F2E"/>
    <w:p w:rsidR="00F50F2E" w:rsidRDefault="00000000">
      <w:r>
        <w:t>Or the moments of being groped by someone we thought we could trust, but turns out they were a fraud, a wolf in sheep’s clothing.</w:t>
      </w:r>
    </w:p>
    <w:p w:rsidR="00F50F2E" w:rsidRDefault="00F50F2E"/>
    <w:p w:rsidR="00F50F2E" w:rsidRDefault="00000000">
      <w:r>
        <w:t>Or the jealous ex who never learned to move on from a life that they destroyed?</w:t>
      </w:r>
    </w:p>
    <w:p w:rsidR="00F50F2E" w:rsidRDefault="00F50F2E"/>
    <w:p w:rsidR="00F50F2E" w:rsidRDefault="00000000">
      <w:r>
        <w:t>It’s time for us to destroy the old-world blues and walk the savage divide of what is our new life, just you &amp; I.</w:t>
      </w:r>
    </w:p>
    <w:p w:rsidR="00F50F2E" w:rsidRDefault="00F50F2E"/>
    <w:p w:rsidR="00F50F2E" w:rsidRDefault="00000000">
      <w:r>
        <w:t>We’ve made it this far, so let’s so where the next journey leads us my love.</w:t>
      </w:r>
    </w:p>
    <w:p w:rsidR="00F50F2E" w:rsidRDefault="00F50F2E"/>
    <w:p w:rsidR="00F50F2E" w:rsidRDefault="00000000">
      <w:r>
        <w:br/>
      </w:r>
    </w:p>
    <w:p w:rsidR="00F50F2E" w:rsidRDefault="00F50F2E"/>
    <w:p w:rsidR="00F50F2E" w:rsidRDefault="00000000">
      <w:r>
        <w:t>Michael’s Poem</w:t>
      </w:r>
    </w:p>
    <w:p w:rsidR="00F50F2E" w:rsidRDefault="00F50F2E"/>
    <w:p w:rsidR="00F50F2E" w:rsidRDefault="00000000">
      <w:r>
        <w:t>Was it us lying in bed under the discotheque lights of blood red crimson that raised the passion between us in that fevered moment</w:t>
      </w:r>
    </w:p>
    <w:p w:rsidR="00F50F2E" w:rsidRDefault="00F50F2E"/>
    <w:p w:rsidR="00F50F2E" w:rsidRDefault="00000000">
      <w:r>
        <w:t>Or was it the yearning midnight dance beneath those crystalline clouds in the mountains we got lost in?</w:t>
      </w:r>
    </w:p>
    <w:p w:rsidR="00F50F2E" w:rsidRDefault="00F50F2E"/>
    <w:p w:rsidR="00F50F2E" w:rsidRDefault="00000000">
      <w:r>
        <w:t>The sound of aero planes over the sea lulling us to slumber in those sheets as white as snow brought such comforting songs.</w:t>
      </w:r>
    </w:p>
    <w:p w:rsidR="00F50F2E" w:rsidRDefault="00F50F2E"/>
    <w:p w:rsidR="00F50F2E" w:rsidRDefault="00000000">
      <w:r>
        <w:t>Star-crossed lovers tumbling ever long into a cosmic void of something forbidden yet sacred in some obscure text written on a cave wall from many suns and moons prior.</w:t>
      </w:r>
    </w:p>
    <w:p w:rsidR="00F50F2E" w:rsidRDefault="00F50F2E"/>
    <w:p w:rsidR="00F50F2E" w:rsidRDefault="00000000">
      <w:r>
        <w:t>Splitting the atomic heart of the universe.</w:t>
      </w:r>
    </w:p>
    <w:p w:rsidR="00F50F2E" w:rsidRDefault="00F50F2E"/>
    <w:p w:rsidR="00F50F2E" w:rsidRDefault="00000000">
      <w:r>
        <w:t>A thousand rubies shattered to the ends of time, fragments of ourselves,</w:t>
      </w:r>
    </w:p>
    <w:p w:rsidR="00F50F2E" w:rsidRDefault="00F50F2E"/>
    <w:p w:rsidR="00F50F2E" w:rsidRDefault="00000000">
      <w:r>
        <w:t>Lost in those discotheque lights evermore.</w:t>
      </w:r>
    </w:p>
    <w:p w:rsidR="00F50F2E" w:rsidRDefault="00000000">
      <w:r>
        <w:t>With the scents of campfire stained on our clothes.</w:t>
      </w:r>
    </w:p>
    <w:p w:rsidR="00F50F2E" w:rsidRDefault="00F50F2E"/>
    <w:p w:rsidR="00F50F2E" w:rsidRDefault="00000000">
      <w:r>
        <w:t>Imprints of a night to be forever remembered again.</w:t>
      </w:r>
    </w:p>
    <w:p w:rsidR="00F50F2E" w:rsidRDefault="00F50F2E"/>
    <w:p w:rsidR="00F50F2E" w:rsidRDefault="00000000">
      <w:r>
        <w:t>2/4/2025</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You overtook me like a predator overtakes </w:t>
      </w:r>
    </w:p>
    <w:p w:rsidR="00F50F2E" w:rsidRDefault="00F50F2E"/>
    <w:p w:rsidR="00F50F2E" w:rsidRDefault="00000000">
      <w:r>
        <w:t xml:space="preserve">Its prey in a moment of vulnerability </w:t>
      </w:r>
    </w:p>
    <w:p w:rsidR="00F50F2E" w:rsidRDefault="00F50F2E"/>
    <w:p w:rsidR="00F50F2E" w:rsidRDefault="00000000">
      <w:r>
        <w:t>that I walked right into.</w:t>
      </w:r>
    </w:p>
    <w:p w:rsidR="00F50F2E" w:rsidRDefault="00F50F2E"/>
    <w:p w:rsidR="00F50F2E" w:rsidRDefault="00000000">
      <w:r>
        <w:t xml:space="preserve">Squirming underneath the towering weight </w:t>
      </w:r>
    </w:p>
    <w:p w:rsidR="00F50F2E" w:rsidRDefault="00F50F2E"/>
    <w:p w:rsidR="00F50F2E" w:rsidRDefault="00000000">
      <w:r>
        <w:t>of your body pressing against mine</w:t>
      </w:r>
    </w:p>
    <w:p w:rsidR="00F50F2E" w:rsidRDefault="00F50F2E"/>
    <w:p w:rsidR="00F50F2E" w:rsidRDefault="00000000">
      <w:r>
        <w:t>Skin touching skin</w:t>
      </w:r>
    </w:p>
    <w:p w:rsidR="00F50F2E" w:rsidRDefault="00F50F2E"/>
    <w:p w:rsidR="00F50F2E" w:rsidRDefault="00000000">
      <w:r>
        <w:t xml:space="preserve">Bodies entwined </w:t>
      </w:r>
    </w:p>
    <w:p w:rsidR="00F50F2E" w:rsidRDefault="00F50F2E"/>
    <w:p w:rsidR="00F50F2E" w:rsidRDefault="00000000">
      <w:r>
        <w:t>In a cosmic universe</w:t>
      </w:r>
    </w:p>
    <w:p w:rsidR="00F50F2E" w:rsidRDefault="00F50F2E"/>
    <w:p w:rsidR="00F50F2E" w:rsidRDefault="00000000">
      <w:r>
        <w:t>of</w:t>
      </w:r>
    </w:p>
    <w:p w:rsidR="00F50F2E" w:rsidRDefault="00F50F2E"/>
    <w:p w:rsidR="00F50F2E" w:rsidRDefault="00000000">
      <w:r>
        <w:t xml:space="preserve"> bliss</w:t>
      </w:r>
    </w:p>
    <w:p w:rsidR="00F50F2E" w:rsidRDefault="00F50F2E"/>
    <w:p w:rsidR="00F50F2E" w:rsidRDefault="00000000">
      <w:r>
        <w:t xml:space="preserve"> and </w:t>
      </w:r>
    </w:p>
    <w:p w:rsidR="00F50F2E" w:rsidRDefault="00F50F2E"/>
    <w:p w:rsidR="00F50F2E" w:rsidRDefault="00000000">
      <w:r>
        <w:t>desire</w:t>
      </w:r>
    </w:p>
    <w:p w:rsidR="00F50F2E" w:rsidRDefault="00F50F2E"/>
    <w:p w:rsidR="00F50F2E" w:rsidRDefault="00000000">
      <w:r>
        <w:t>Begging you to stop</w:t>
      </w:r>
    </w:p>
    <w:p w:rsidR="00F50F2E" w:rsidRDefault="00F50F2E"/>
    <w:p w:rsidR="00F50F2E" w:rsidRDefault="00000000">
      <w:r>
        <w:t>But craving more and more</w:t>
      </w:r>
    </w:p>
    <w:p w:rsidR="00F50F2E" w:rsidRDefault="00F50F2E"/>
    <w:p w:rsidR="00F50F2E" w:rsidRDefault="00000000">
      <w:r>
        <w:br/>
      </w:r>
    </w:p>
    <w:p w:rsidR="00F50F2E" w:rsidRDefault="00F50F2E"/>
    <w:p w:rsidR="00F50F2E" w:rsidRDefault="00000000">
      <w:r>
        <w:br/>
      </w:r>
    </w:p>
    <w:p w:rsidR="00F50F2E" w:rsidRDefault="00F50F2E"/>
    <w:p w:rsidR="00F50F2E" w:rsidRDefault="00F50F2E"/>
    <w:p w:rsidR="00F50F2E" w:rsidRDefault="00F50F2E"/>
    <w:p w:rsidR="00F50F2E" w:rsidRDefault="00000000">
      <w:r>
        <w:t>Each and every forceful yet altogether delicate thrust</w:t>
      </w:r>
    </w:p>
    <w:p w:rsidR="00F50F2E" w:rsidRDefault="00F50F2E"/>
    <w:p w:rsidR="00F50F2E" w:rsidRDefault="00000000">
      <w:r>
        <w:t>Each bead of sweat that fell from your brow</w:t>
      </w:r>
    </w:p>
    <w:p w:rsidR="00F50F2E" w:rsidRDefault="00F50F2E"/>
    <w:p w:rsidR="00F50F2E" w:rsidRDefault="00000000">
      <w:r>
        <w:lastRenderedPageBreak/>
        <w:t>Each mouthful of saliva that you spat into my mouth</w:t>
      </w:r>
    </w:p>
    <w:p w:rsidR="00F50F2E" w:rsidRDefault="00F50F2E"/>
    <w:p w:rsidR="00F50F2E" w:rsidRDefault="00000000">
      <w:r>
        <w:t>As I pleaded for more</w:t>
      </w:r>
    </w:p>
    <w:p w:rsidR="00F50F2E" w:rsidRDefault="00F50F2E"/>
    <w:p w:rsidR="00F50F2E" w:rsidRDefault="00000000">
      <w:r>
        <w:t>Wanting to be a good subordinate boy</w:t>
      </w:r>
    </w:p>
    <w:p w:rsidR="00F50F2E" w:rsidRDefault="00F50F2E"/>
    <w:p w:rsidR="00F50F2E" w:rsidRDefault="00000000">
      <w:r>
        <w:t>Obeying every command you barked at me.</w:t>
      </w:r>
    </w:p>
    <w:p w:rsidR="00F50F2E" w:rsidRDefault="00F50F2E"/>
    <w:p w:rsidR="00F50F2E" w:rsidRDefault="00000000">
      <w:r>
        <w:t>Bending and breaking my will</w:t>
      </w:r>
    </w:p>
    <w:p w:rsidR="00F50F2E" w:rsidRDefault="00F50F2E"/>
    <w:p w:rsidR="00F50F2E" w:rsidRDefault="00000000">
      <w:r>
        <w:t xml:space="preserve">Turning me against myself and training me into the sexual </w:t>
      </w:r>
    </w:p>
    <w:p w:rsidR="00F50F2E" w:rsidRDefault="00F50F2E"/>
    <w:p w:rsidR="00F50F2E" w:rsidRDefault="00000000">
      <w:r>
        <w:t>slave you desired.</w:t>
      </w:r>
    </w:p>
    <w:p w:rsidR="00F50F2E" w:rsidRDefault="00F50F2E"/>
    <w:p w:rsidR="00F50F2E" w:rsidRDefault="00000000">
      <w:r>
        <w:t xml:space="preserve">Inspired these words here and now that are written for the </w:t>
      </w:r>
    </w:p>
    <w:p w:rsidR="00F50F2E" w:rsidRDefault="00F50F2E"/>
    <w:p w:rsidR="00F50F2E" w:rsidRDefault="00000000">
      <w:r>
        <w:t>world to observe and arouse the cocks of those who never even had a chance with you.</w:t>
      </w:r>
    </w:p>
    <w:p w:rsidR="00F50F2E" w:rsidRDefault="00F50F2E"/>
    <w:p w:rsidR="00F50F2E" w:rsidRDefault="00F50F2E"/>
    <w:p w:rsidR="00F50F2E" w:rsidRDefault="00F50F2E"/>
    <w:p w:rsidR="00F50F2E" w:rsidRDefault="00F50F2E"/>
    <w:p w:rsidR="00F50F2E" w:rsidRDefault="00000000">
      <w:r>
        <w:br/>
      </w:r>
    </w:p>
    <w:p w:rsidR="00F50F2E" w:rsidRDefault="00F50F2E"/>
    <w:p w:rsidR="00F50F2E" w:rsidRDefault="00000000">
      <w:r>
        <w:br/>
      </w:r>
    </w:p>
    <w:p w:rsidR="00F50F2E" w:rsidRDefault="00F50F2E"/>
    <w:p w:rsidR="00F50F2E" w:rsidRDefault="00F50F2E"/>
    <w:p w:rsidR="00F50F2E" w:rsidRDefault="00000000">
      <w:r>
        <w:t>Was it the thrill of being caught that drove me to that moment?</w:t>
      </w:r>
    </w:p>
    <w:p w:rsidR="00F50F2E" w:rsidRDefault="00F50F2E"/>
    <w:p w:rsidR="00F50F2E" w:rsidRDefault="00000000">
      <w:r>
        <w:t>Or was it the beauty I saw in your sculpted body?</w:t>
      </w:r>
    </w:p>
    <w:p w:rsidR="00F50F2E" w:rsidRDefault="00F50F2E"/>
    <w:p w:rsidR="00F50F2E" w:rsidRDefault="00000000">
      <w:r>
        <w:t xml:space="preserve">Sneaking off in the daylight hours of our working days to meet </w:t>
      </w:r>
    </w:p>
    <w:p w:rsidR="00F50F2E" w:rsidRDefault="00F50F2E"/>
    <w:p w:rsidR="00F50F2E" w:rsidRDefault="00000000">
      <w:r>
        <w:t xml:space="preserve">In your bedroom </w:t>
      </w:r>
    </w:p>
    <w:p w:rsidR="00F50F2E" w:rsidRDefault="00F50F2E"/>
    <w:p w:rsidR="00F50F2E" w:rsidRDefault="00000000">
      <w:r>
        <w:t xml:space="preserve">and </w:t>
      </w:r>
    </w:p>
    <w:p w:rsidR="00F50F2E" w:rsidRDefault="00F50F2E"/>
    <w:p w:rsidR="00F50F2E" w:rsidRDefault="00000000">
      <w:r>
        <w:t>kneel before you</w:t>
      </w:r>
    </w:p>
    <w:p w:rsidR="00F50F2E" w:rsidRDefault="00F50F2E"/>
    <w:p w:rsidR="00F50F2E" w:rsidRDefault="00000000">
      <w:r>
        <w:t>Asking for your communal member to be placed upon my lips</w:t>
      </w:r>
    </w:p>
    <w:p w:rsidR="00F50F2E" w:rsidRDefault="00F50F2E"/>
    <w:p w:rsidR="00F50F2E" w:rsidRDefault="00000000">
      <w:r>
        <w:t xml:space="preserve"> like a sacred communion wafer</w:t>
      </w:r>
    </w:p>
    <w:p w:rsidR="00F50F2E" w:rsidRDefault="00F50F2E"/>
    <w:p w:rsidR="00F50F2E" w:rsidRDefault="00000000">
      <w:r>
        <w:t xml:space="preserve">My spit dripping from the corners of my mouth after you throat fucked me </w:t>
      </w:r>
    </w:p>
    <w:p w:rsidR="00F50F2E" w:rsidRDefault="00F50F2E"/>
    <w:p w:rsidR="00F50F2E" w:rsidRDefault="00000000">
      <w:r>
        <w:t>to the point I was gasping for air</w:t>
      </w:r>
    </w:p>
    <w:p w:rsidR="00F50F2E" w:rsidRDefault="00F50F2E"/>
    <w:p w:rsidR="00F50F2E" w:rsidRDefault="00000000">
      <w:r>
        <w:t xml:space="preserve">Eyes bloodshot and tears rolling down </w:t>
      </w:r>
    </w:p>
    <w:p w:rsidR="00F50F2E" w:rsidRDefault="00F50F2E"/>
    <w:p w:rsidR="00F50F2E" w:rsidRDefault="00000000">
      <w:r>
        <w:t>as I strained to look up at you</w:t>
      </w:r>
    </w:p>
    <w:p w:rsidR="00F50F2E" w:rsidRDefault="00F50F2E"/>
    <w:p w:rsidR="00F50F2E" w:rsidRDefault="00000000">
      <w:r>
        <w:t>And see the moment you smiled down at me.</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Or was it the desire to actually commit a cardinal sin </w:t>
      </w:r>
    </w:p>
    <w:p w:rsidR="00F50F2E" w:rsidRDefault="00F50F2E"/>
    <w:p w:rsidR="00F50F2E" w:rsidRDefault="00000000">
      <w:r>
        <w:t xml:space="preserve">against my own marriage and have some fun </w:t>
      </w:r>
    </w:p>
    <w:p w:rsidR="00F50F2E" w:rsidRDefault="00F50F2E"/>
    <w:p w:rsidR="00F50F2E" w:rsidRDefault="00000000">
      <w:r>
        <w:t xml:space="preserve">because I was in the mood for </w:t>
      </w:r>
    </w:p>
    <w:p w:rsidR="00F50F2E" w:rsidRDefault="00F50F2E"/>
    <w:p w:rsidR="00F50F2E" w:rsidRDefault="00000000">
      <w:r>
        <w:t>someone new and different?</w:t>
      </w:r>
    </w:p>
    <w:p w:rsidR="00F50F2E" w:rsidRDefault="00F50F2E"/>
    <w:p w:rsidR="00F50F2E" w:rsidRDefault="00000000">
      <w:r>
        <w:t>But what happened after is for another time.</w:t>
      </w:r>
    </w:p>
    <w:p w:rsidR="00F50F2E" w:rsidRDefault="00F50F2E"/>
    <w:p w:rsidR="00F50F2E" w:rsidRDefault="00000000">
      <w:r>
        <w:t>(Loose lips sink ships)</w:t>
      </w:r>
    </w:p>
    <w:p w:rsidR="00F50F2E" w:rsidRDefault="00000000">
      <w:r>
        <w:br/>
      </w:r>
    </w:p>
    <w:p w:rsidR="00F50F2E" w:rsidRDefault="00F50F2E"/>
    <w:p w:rsidR="00F50F2E" w:rsidRDefault="00000000">
      <w:r>
        <w:br/>
      </w:r>
    </w:p>
    <w:p w:rsidR="00F50F2E" w:rsidRDefault="00F50F2E"/>
    <w:p w:rsidR="00F50F2E" w:rsidRDefault="00000000">
      <w:r>
        <w:t>The air was heavy with the pungent odor of cigars and leather</w:t>
      </w:r>
    </w:p>
    <w:p w:rsidR="00F50F2E" w:rsidRDefault="00F50F2E"/>
    <w:p w:rsidR="00F50F2E" w:rsidRDefault="00000000">
      <w:r>
        <w:t>As I wandered my way into the back stall of the “stable”.</w:t>
      </w:r>
    </w:p>
    <w:p w:rsidR="00F50F2E" w:rsidRDefault="00F50F2E"/>
    <w:p w:rsidR="00F50F2E" w:rsidRDefault="00000000">
      <w:r>
        <w:t>You were standing there,</w:t>
      </w:r>
    </w:p>
    <w:p w:rsidR="00F50F2E" w:rsidRDefault="00F50F2E"/>
    <w:p w:rsidR="00F50F2E" w:rsidRDefault="00000000">
      <w:r>
        <w:t>Patiently waiting for me in the shadows,</w:t>
      </w:r>
    </w:p>
    <w:p w:rsidR="00F50F2E" w:rsidRDefault="00F50F2E"/>
    <w:p w:rsidR="00F50F2E" w:rsidRDefault="00000000">
      <w:r>
        <w:t>As if though destiny had meant for us to meet.</w:t>
      </w:r>
    </w:p>
    <w:p w:rsidR="00F50F2E" w:rsidRDefault="00F50F2E"/>
    <w:p w:rsidR="00F50F2E" w:rsidRDefault="00000000">
      <w:r>
        <w:t>Our eyes meeting with a heavy gaze,</w:t>
      </w:r>
    </w:p>
    <w:p w:rsidR="00F50F2E" w:rsidRDefault="00F50F2E"/>
    <w:p w:rsidR="00F50F2E" w:rsidRDefault="00000000">
      <w:r>
        <w:t>(what are you thinking, I asked myself, doing in a place like this)</w:t>
      </w:r>
    </w:p>
    <w:p w:rsidR="00F50F2E" w:rsidRDefault="00F50F2E"/>
    <w:p w:rsidR="00F50F2E" w:rsidRDefault="00000000">
      <w:r>
        <w:t>A den of ill morals and sweat stained regrets left from ages prior</w:t>
      </w:r>
    </w:p>
    <w:p w:rsidR="00F50F2E" w:rsidRDefault="00F50F2E"/>
    <w:p w:rsidR="00F50F2E" w:rsidRDefault="00000000">
      <w:r>
        <w:t xml:space="preserve">A shining golden god </w:t>
      </w:r>
    </w:p>
    <w:p w:rsidR="00F50F2E" w:rsidRDefault="00F50F2E"/>
    <w:p w:rsidR="00F50F2E" w:rsidRDefault="00000000">
      <w:r>
        <w:t>among lesser demons shrieking their shriveled heads off,</w:t>
      </w:r>
    </w:p>
    <w:p w:rsidR="00F50F2E" w:rsidRDefault="00F50F2E"/>
    <w:p w:rsidR="00F50F2E" w:rsidRDefault="00000000">
      <w:r>
        <w:t xml:space="preserve"> high on ketamine and ecstasy.</w:t>
      </w:r>
    </w:p>
    <w:p w:rsidR="00F50F2E" w:rsidRDefault="00F50F2E"/>
    <w:p w:rsidR="00F50F2E" w:rsidRDefault="00000000">
      <w:r>
        <w:t>You</w:t>
      </w:r>
    </w:p>
    <w:p w:rsidR="00F50F2E" w:rsidRDefault="00000000">
      <w:r>
        <w:t>A Picaresque character standing out of place</w:t>
      </w:r>
    </w:p>
    <w:p w:rsidR="00F50F2E" w:rsidRDefault="00F50F2E"/>
    <w:p w:rsidR="00F50F2E" w:rsidRDefault="00000000">
      <w:r>
        <w:lastRenderedPageBreak/>
        <w:t>Yet somehow not of time.</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And I,</w:t>
      </w:r>
    </w:p>
    <w:p w:rsidR="00F50F2E" w:rsidRDefault="00F50F2E"/>
    <w:p w:rsidR="00F50F2E" w:rsidRDefault="00000000">
      <w:r>
        <w:t>That lonely taciturn satellite</w:t>
      </w:r>
    </w:p>
    <w:p w:rsidR="00F50F2E" w:rsidRDefault="00F50F2E"/>
    <w:p w:rsidR="00F50F2E" w:rsidRDefault="00000000">
      <w:r>
        <w:t>Traversing the orbiting human circus of the world alone</w:t>
      </w:r>
    </w:p>
    <w:p w:rsidR="00F50F2E" w:rsidRDefault="00F50F2E"/>
    <w:p w:rsidR="00F50F2E" w:rsidRDefault="00000000">
      <w:r>
        <w:t>Somehow drifted into you.</w:t>
      </w:r>
    </w:p>
    <w:p w:rsidR="00F50F2E" w:rsidRDefault="00F50F2E"/>
    <w:p w:rsidR="00F50F2E" w:rsidRDefault="00000000">
      <w:r>
        <w:t>Did you even notice the stars align in that moment</w:t>
      </w:r>
    </w:p>
    <w:p w:rsidR="00F50F2E" w:rsidRDefault="00F50F2E"/>
    <w:p w:rsidR="00F50F2E" w:rsidRDefault="00000000">
      <w:r>
        <w:t>Showering us in an ecstatic bath of radiance and luminescence</w:t>
      </w:r>
    </w:p>
    <w:p w:rsidR="00F50F2E" w:rsidRDefault="00F50F2E"/>
    <w:p w:rsidR="00F50F2E" w:rsidRDefault="00000000">
      <w:r>
        <w:t>Blinding the evil surrounding us.</w:t>
      </w:r>
    </w:p>
    <w:p w:rsidR="00F50F2E" w:rsidRDefault="00F50F2E"/>
    <w:p w:rsidR="00F50F2E" w:rsidRDefault="00000000">
      <w:r>
        <w:t xml:space="preserve">Because one day I hope you realize how much of myself I </w:t>
      </w:r>
    </w:p>
    <w:p w:rsidR="00F50F2E" w:rsidRDefault="00F50F2E"/>
    <w:p w:rsidR="00F50F2E" w:rsidRDefault="00000000">
      <w:r>
        <w:t>sacrificed to follow you</w:t>
      </w:r>
    </w:p>
    <w:p w:rsidR="00F50F2E" w:rsidRDefault="00F50F2E"/>
    <w:p w:rsidR="00F50F2E" w:rsidRDefault="00000000">
      <w:r>
        <w:lastRenderedPageBreak/>
        <w:t>To where we are now.</w:t>
      </w:r>
    </w:p>
    <w:p w:rsidR="00F50F2E" w:rsidRDefault="00F50F2E"/>
    <w:p w:rsidR="00F50F2E" w:rsidRDefault="00F50F2E"/>
    <w:p w:rsidR="00F50F2E" w:rsidRDefault="00000000">
      <w:r>
        <w:br/>
      </w:r>
    </w:p>
    <w:p w:rsidR="00F50F2E" w:rsidRDefault="00000000">
      <w:r>
        <w:br/>
      </w:r>
    </w:p>
    <w:p w:rsidR="00F50F2E" w:rsidRDefault="00F50F2E"/>
    <w:p w:rsidR="00F50F2E" w:rsidRDefault="00000000">
      <w:r>
        <w:t>The sounds of pleasure and moans of ecstasy echoed through those hallowed walls</w:t>
      </w:r>
    </w:p>
    <w:p w:rsidR="00F50F2E" w:rsidRDefault="00F50F2E"/>
    <w:p w:rsidR="00F50F2E" w:rsidRDefault="00000000">
      <w:r>
        <w:t xml:space="preserve">Contaminated with a millennia of </w:t>
      </w:r>
    </w:p>
    <w:p w:rsidR="00F50F2E" w:rsidRDefault="00000000">
      <w:r>
        <w:t>sin, spit, cum, drugs and regrets</w:t>
      </w:r>
    </w:p>
    <w:p w:rsidR="00F50F2E" w:rsidRDefault="00F50F2E"/>
    <w:p w:rsidR="00F50F2E" w:rsidRDefault="00000000">
      <w:r>
        <w:t>The palm-muted thumping of the bass line of those deep house cuts</w:t>
      </w:r>
    </w:p>
    <w:p w:rsidR="00F50F2E" w:rsidRDefault="00F50F2E"/>
    <w:p w:rsidR="00F50F2E" w:rsidRDefault="00000000">
      <w:r>
        <w:t>Oscillating each movement and head turn of everyone and no one looking for the next load</w:t>
      </w:r>
    </w:p>
    <w:p w:rsidR="00F50F2E" w:rsidRDefault="00F50F2E"/>
    <w:p w:rsidR="00F50F2E" w:rsidRDefault="00000000">
      <w:r>
        <w:t>“Fuck me harder”</w:t>
      </w:r>
    </w:p>
    <w:p w:rsidR="00F50F2E" w:rsidRDefault="00000000">
      <w:r>
        <w:t>“Oh yeah…”</w:t>
      </w:r>
    </w:p>
    <w:p w:rsidR="00F50F2E" w:rsidRDefault="00000000">
      <w:r>
        <w:t>“Give me that fucking rock-hard cock sir”</w:t>
      </w:r>
    </w:p>
    <w:p w:rsidR="00F50F2E" w:rsidRDefault="00F50F2E"/>
    <w:p w:rsidR="00F50F2E" w:rsidRDefault="00000000">
      <w:r>
        <w:t xml:space="preserve">The heavy crescendos of bestial men being absolute savages </w:t>
      </w:r>
    </w:p>
    <w:p w:rsidR="00F50F2E" w:rsidRDefault="00F50F2E"/>
    <w:p w:rsidR="00F50F2E" w:rsidRDefault="00000000">
      <w:r>
        <w:t>taking control of subordinate twinks</w:t>
      </w:r>
    </w:p>
    <w:p w:rsidR="00F50F2E" w:rsidRDefault="00F50F2E"/>
    <w:p w:rsidR="00F50F2E" w:rsidRDefault="00000000">
      <w:r>
        <w:t xml:space="preserve">Bears waiting patiently face down, ass up for the seed of someone (anyone) </w:t>
      </w:r>
    </w:p>
    <w:p w:rsidR="00F50F2E" w:rsidRDefault="00F50F2E"/>
    <w:p w:rsidR="00F50F2E" w:rsidRDefault="00000000">
      <w:r>
        <w:lastRenderedPageBreak/>
        <w:t xml:space="preserve">as they devoured honey out of the muzzles </w:t>
      </w:r>
    </w:p>
    <w:p w:rsidR="00F50F2E" w:rsidRDefault="00F50F2E"/>
    <w:p w:rsidR="00F50F2E" w:rsidRDefault="00000000">
      <w:r>
        <w:t>strapped to their snouts.</w:t>
      </w:r>
    </w:p>
    <w:p w:rsidR="00F50F2E" w:rsidRDefault="00F50F2E"/>
    <w:p w:rsidR="00F50F2E" w:rsidRDefault="00000000">
      <w:r>
        <w:t xml:space="preserve">The carved from marble jocks Eiffel towering some drugged out emaciated twink, </w:t>
      </w:r>
    </w:p>
    <w:p w:rsidR="00F50F2E" w:rsidRDefault="00F50F2E"/>
    <w:p w:rsidR="00F50F2E" w:rsidRDefault="00F50F2E"/>
    <w:p w:rsidR="00F50F2E" w:rsidRDefault="00000000">
      <w:r>
        <w:t xml:space="preserve">so far gone </w:t>
      </w:r>
    </w:p>
    <w:p w:rsidR="00F50F2E" w:rsidRDefault="00F50F2E"/>
    <w:p w:rsidR="00F50F2E" w:rsidRDefault="00000000">
      <w:r>
        <w:t>they couldn’t possibly know even what planet they were on in that moment.</w:t>
      </w:r>
    </w:p>
    <w:p w:rsidR="00F50F2E" w:rsidRDefault="00F50F2E"/>
    <w:p w:rsidR="00F50F2E" w:rsidRDefault="00000000">
      <w:r>
        <w:t xml:space="preserve">The otters lurking within the shadows, </w:t>
      </w:r>
    </w:p>
    <w:p w:rsidR="00F50F2E" w:rsidRDefault="00000000">
      <w:r>
        <w:t>looking for their own counterparts.</w:t>
      </w:r>
    </w:p>
    <w:p w:rsidR="00F50F2E" w:rsidRDefault="00F50F2E"/>
    <w:p w:rsidR="00F50F2E" w:rsidRDefault="00000000">
      <w:r>
        <w:t>The Daddies</w:t>
      </w:r>
    </w:p>
    <w:p w:rsidR="00F50F2E" w:rsidRDefault="00000000">
      <w:r>
        <w:t xml:space="preserve"> becoming the orchestrators </w:t>
      </w:r>
    </w:p>
    <w:p w:rsidR="00F50F2E" w:rsidRDefault="00000000">
      <w:r>
        <w:t xml:space="preserve">of the symphony of </w:t>
      </w:r>
    </w:p>
    <w:p w:rsidR="00F50F2E" w:rsidRDefault="00F50F2E"/>
    <w:p w:rsidR="00F50F2E" w:rsidRDefault="00000000">
      <w:r>
        <w:t xml:space="preserve">pleasure, </w:t>
      </w:r>
    </w:p>
    <w:p w:rsidR="00F50F2E" w:rsidRDefault="00000000">
      <w:r>
        <w:t xml:space="preserve">deviancy, </w:t>
      </w:r>
    </w:p>
    <w:p w:rsidR="00F50F2E" w:rsidRDefault="00000000">
      <w:r>
        <w:t xml:space="preserve">carnal desire, </w:t>
      </w:r>
    </w:p>
    <w:p w:rsidR="00F50F2E" w:rsidRDefault="00000000">
      <w:r>
        <w:t xml:space="preserve">lust, </w:t>
      </w:r>
    </w:p>
    <w:p w:rsidR="00F50F2E" w:rsidRDefault="00000000">
      <w:r>
        <w:t>risky behaviors</w:t>
      </w:r>
    </w:p>
    <w:p w:rsidR="00F50F2E" w:rsidRDefault="00F50F2E"/>
    <w:p w:rsidR="00F50F2E" w:rsidRDefault="00000000">
      <w:r>
        <w:t xml:space="preserve">Swaying the hand </w:t>
      </w:r>
    </w:p>
    <w:p w:rsidR="00F50F2E" w:rsidRDefault="00F50F2E"/>
    <w:p w:rsidR="00F50F2E" w:rsidRDefault="00000000">
      <w:r>
        <w:lastRenderedPageBreak/>
        <w:t>that rocks the cradle</w:t>
      </w:r>
    </w:p>
    <w:p w:rsidR="00F50F2E" w:rsidRDefault="00F50F2E"/>
    <w:p w:rsidR="00F50F2E" w:rsidRDefault="00000000">
      <w:r>
        <w:t xml:space="preserve"> of </w:t>
      </w:r>
    </w:p>
    <w:p w:rsidR="00F50F2E" w:rsidRDefault="00F50F2E"/>
    <w:p w:rsidR="00F50F2E" w:rsidRDefault="00000000">
      <w:r>
        <w:t xml:space="preserve">the </w:t>
      </w:r>
    </w:p>
    <w:p w:rsidR="00F50F2E" w:rsidRDefault="00F50F2E"/>
    <w:p w:rsidR="00F50F2E" w:rsidRDefault="00000000">
      <w:r>
        <w:t>bathhouse.</w:t>
      </w:r>
    </w:p>
    <w:p w:rsidR="00F50F2E" w:rsidRDefault="00F50F2E"/>
    <w:p w:rsidR="00F50F2E" w:rsidRDefault="00000000">
      <w:r>
        <w:br/>
      </w:r>
    </w:p>
    <w:p w:rsidR="00F50F2E" w:rsidRDefault="00000000">
      <w:r>
        <w:br/>
      </w:r>
    </w:p>
    <w:p w:rsidR="00F50F2E" w:rsidRDefault="00F50F2E"/>
    <w:p w:rsidR="00F50F2E" w:rsidRDefault="00000000">
      <w:r>
        <w:t xml:space="preserve">I wondered in that moment what it sounded like outside of those cabin walls as you fucked me so hard </w:t>
      </w:r>
    </w:p>
    <w:p w:rsidR="00F50F2E" w:rsidRDefault="00F50F2E"/>
    <w:p w:rsidR="00F50F2E" w:rsidRDefault="00000000">
      <w:r>
        <w:t xml:space="preserve">the walls began shaking and creaking from me splaying my legs wide for you </w:t>
      </w:r>
    </w:p>
    <w:p w:rsidR="00F50F2E" w:rsidRDefault="00F50F2E"/>
    <w:p w:rsidR="00F50F2E" w:rsidRDefault="00000000">
      <w:r>
        <w:t>to finally take me over for the first time ever.</w:t>
      </w:r>
    </w:p>
    <w:p w:rsidR="00F50F2E" w:rsidRDefault="00F50F2E"/>
    <w:p w:rsidR="00F50F2E" w:rsidRDefault="00000000">
      <w:r>
        <w:t xml:space="preserve">We only ever dabbled in the arts of heavy petting, </w:t>
      </w:r>
    </w:p>
    <w:p w:rsidR="00F50F2E" w:rsidRDefault="00F50F2E"/>
    <w:p w:rsidR="00F50F2E" w:rsidRDefault="00000000">
      <w:r>
        <w:t xml:space="preserve">mutually sucking each other off </w:t>
      </w:r>
    </w:p>
    <w:p w:rsidR="00F50F2E" w:rsidRDefault="00F50F2E"/>
    <w:p w:rsidR="00F50F2E" w:rsidRDefault="00000000">
      <w:r>
        <w:t>learning how to control our gag reflexes</w:t>
      </w:r>
    </w:p>
    <w:p w:rsidR="00F50F2E" w:rsidRDefault="00F50F2E"/>
    <w:p w:rsidR="00F50F2E" w:rsidRDefault="00000000">
      <w:r>
        <w:t>(or at the very least for me to learn how to)</w:t>
      </w:r>
    </w:p>
    <w:p w:rsidR="00F50F2E" w:rsidRDefault="00F50F2E"/>
    <w:p w:rsidR="00F50F2E" w:rsidRDefault="00000000">
      <w:r>
        <w:t xml:space="preserve">It was an ecstatic moment of bliss that didn’t even feel real </w:t>
      </w:r>
    </w:p>
    <w:p w:rsidR="00F50F2E" w:rsidRDefault="00F50F2E"/>
    <w:p w:rsidR="00F50F2E" w:rsidRDefault="00000000">
      <w:r>
        <w:t xml:space="preserve">as we climbed down the rickety stairs of wood </w:t>
      </w:r>
    </w:p>
    <w:p w:rsidR="00F50F2E" w:rsidRDefault="00F50F2E"/>
    <w:p w:rsidR="00F50F2E" w:rsidRDefault="00000000">
      <w:r>
        <w:t xml:space="preserve">to the flickers of orange and red from the fire </w:t>
      </w:r>
    </w:p>
    <w:p w:rsidR="00F50F2E" w:rsidRDefault="00F50F2E"/>
    <w:p w:rsidR="00F50F2E" w:rsidRDefault="00000000">
      <w:r>
        <w:t xml:space="preserve">embracing ourselves stark naked </w:t>
      </w:r>
    </w:p>
    <w:p w:rsidR="00F50F2E" w:rsidRDefault="00F50F2E"/>
    <w:p w:rsidR="00F50F2E" w:rsidRDefault="00000000">
      <w:r>
        <w:t>with only the wood burning stoves faint glow</w:t>
      </w:r>
    </w:p>
    <w:p w:rsidR="00F50F2E" w:rsidRDefault="00F50F2E"/>
    <w:p w:rsidR="00F50F2E" w:rsidRDefault="00000000">
      <w:r>
        <w:t xml:space="preserve"> illuminating our naked bodies.</w:t>
      </w:r>
    </w:p>
    <w:p w:rsidR="00F50F2E" w:rsidRDefault="00F50F2E"/>
    <w:p w:rsidR="00F50F2E" w:rsidRDefault="00F50F2E"/>
    <w:p w:rsidR="00F50F2E" w:rsidRDefault="00F50F2E"/>
    <w:p w:rsidR="00F50F2E" w:rsidRDefault="00F50F2E"/>
    <w:p w:rsidR="00F50F2E" w:rsidRDefault="00000000">
      <w:r>
        <w:t xml:space="preserve">The only witnesses that night to our deviancies </w:t>
      </w:r>
    </w:p>
    <w:p w:rsidR="00F50F2E" w:rsidRDefault="00F50F2E"/>
    <w:p w:rsidR="00F50F2E" w:rsidRDefault="00000000">
      <w:r>
        <w:t xml:space="preserve">was the rams head mounted on the wall </w:t>
      </w:r>
    </w:p>
    <w:p w:rsidR="00F50F2E" w:rsidRDefault="00F50F2E"/>
    <w:p w:rsidR="00F50F2E" w:rsidRDefault="00000000">
      <w:r>
        <w:t xml:space="preserve">(as you mounted me) </w:t>
      </w:r>
    </w:p>
    <w:p w:rsidR="00F50F2E" w:rsidRDefault="00F50F2E"/>
    <w:p w:rsidR="00F50F2E" w:rsidRDefault="00000000">
      <w:r>
        <w:t xml:space="preserve">and the security camera installed, </w:t>
      </w:r>
    </w:p>
    <w:p w:rsidR="00F50F2E" w:rsidRDefault="00F50F2E"/>
    <w:p w:rsidR="00F50F2E" w:rsidRDefault="00000000">
      <w:r>
        <w:t>ready to take a photo at exactly 11pm.</w:t>
      </w:r>
    </w:p>
    <w:p w:rsidR="00F50F2E" w:rsidRDefault="00F50F2E"/>
    <w:p w:rsidR="00F50F2E" w:rsidRDefault="00000000">
      <w:r>
        <w:lastRenderedPageBreak/>
        <w:t xml:space="preserve">“Oh yes Daddy, fuck me good!” </w:t>
      </w:r>
    </w:p>
    <w:p w:rsidR="00F50F2E" w:rsidRDefault="00F50F2E"/>
    <w:p w:rsidR="00F50F2E" w:rsidRDefault="00000000">
      <w:r>
        <w:t>I screamed</w:t>
      </w:r>
    </w:p>
    <w:p w:rsidR="00F50F2E" w:rsidRDefault="00F50F2E"/>
    <w:p w:rsidR="00F50F2E" w:rsidRDefault="00000000">
      <w:r>
        <w:t xml:space="preserve">As you thrust yourself into me within </w:t>
      </w:r>
    </w:p>
    <w:p w:rsidR="00F50F2E" w:rsidRDefault="00F50F2E"/>
    <w:p w:rsidR="00F50F2E" w:rsidRDefault="00000000">
      <w:r>
        <w:t>moments of passionate desire</w:t>
      </w:r>
    </w:p>
    <w:p w:rsidR="00F50F2E" w:rsidRDefault="00F50F2E"/>
    <w:p w:rsidR="00F50F2E" w:rsidRDefault="00000000">
      <w:r>
        <w:t xml:space="preserve">“I bet this sounds hot outside” </w:t>
      </w:r>
    </w:p>
    <w:p w:rsidR="00F50F2E" w:rsidRDefault="00F50F2E"/>
    <w:p w:rsidR="00F50F2E" w:rsidRDefault="00000000">
      <w:r>
        <w:t xml:space="preserve">you said grasping my legs wide to hit that sweet spot </w:t>
      </w:r>
    </w:p>
    <w:p w:rsidR="00F50F2E" w:rsidRDefault="00F50F2E"/>
    <w:p w:rsidR="00F50F2E" w:rsidRDefault="00000000">
      <w:r>
        <w:t>you knew and loved so well.</w:t>
      </w:r>
    </w:p>
    <w:p w:rsidR="00F50F2E" w:rsidRDefault="00F50F2E"/>
    <w:p w:rsidR="00F50F2E" w:rsidRDefault="00000000">
      <w:r>
        <w:t xml:space="preserve">A brief moment of humans tumbling in an intimate moment of </w:t>
      </w:r>
    </w:p>
    <w:p w:rsidR="00F50F2E" w:rsidRDefault="00F50F2E"/>
    <w:p w:rsidR="00F50F2E" w:rsidRDefault="00000000">
      <w:r>
        <w:t>other-worldly passion.</w:t>
      </w:r>
    </w:p>
    <w:p w:rsidR="00F50F2E" w:rsidRDefault="00F50F2E"/>
    <w:p w:rsidR="00F50F2E" w:rsidRDefault="00000000">
      <w:r>
        <w:br/>
      </w:r>
    </w:p>
    <w:p w:rsidR="00F50F2E" w:rsidRDefault="00000000">
      <w:r>
        <w:br/>
      </w:r>
    </w:p>
    <w:p w:rsidR="00F50F2E" w:rsidRDefault="00F50F2E"/>
    <w:p w:rsidR="00F50F2E" w:rsidRDefault="00000000">
      <w:r>
        <w:br/>
      </w:r>
    </w:p>
    <w:p w:rsidR="00F50F2E" w:rsidRDefault="00F50F2E"/>
    <w:p w:rsidR="00F50F2E" w:rsidRDefault="00F50F2E"/>
    <w:p w:rsidR="00F50F2E" w:rsidRDefault="00000000">
      <w:r>
        <w:lastRenderedPageBreak/>
        <w:t xml:space="preserve">The first time you blew smoke </w:t>
      </w:r>
    </w:p>
    <w:p w:rsidR="00F50F2E" w:rsidRDefault="00F50F2E"/>
    <w:p w:rsidR="00F50F2E" w:rsidRDefault="00000000">
      <w:r>
        <w:t xml:space="preserve">Into my mouth so passionately, </w:t>
      </w:r>
    </w:p>
    <w:p w:rsidR="00F50F2E" w:rsidRDefault="00F50F2E"/>
    <w:p w:rsidR="00F50F2E" w:rsidRDefault="00000000">
      <w:r>
        <w:t xml:space="preserve">our lips meeting </w:t>
      </w:r>
    </w:p>
    <w:p w:rsidR="00F50F2E" w:rsidRDefault="00F50F2E"/>
    <w:p w:rsidR="00F50F2E" w:rsidRDefault="00000000">
      <w:r>
        <w:t xml:space="preserve">sticking together </w:t>
      </w:r>
    </w:p>
    <w:p w:rsidR="00F50F2E" w:rsidRDefault="00F50F2E"/>
    <w:p w:rsidR="00F50F2E" w:rsidRDefault="00000000">
      <w:r>
        <w:t xml:space="preserve">ever so </w:t>
      </w:r>
    </w:p>
    <w:p w:rsidR="00F50F2E" w:rsidRDefault="00F50F2E"/>
    <w:p w:rsidR="00F50F2E" w:rsidRDefault="00000000">
      <w:r>
        <w:t>slightly</w:t>
      </w:r>
    </w:p>
    <w:p w:rsidR="00F50F2E" w:rsidRDefault="00F50F2E"/>
    <w:p w:rsidR="00F50F2E" w:rsidRDefault="00000000">
      <w:r>
        <w:t xml:space="preserve">The moisture of lip balm </w:t>
      </w:r>
    </w:p>
    <w:p w:rsidR="00F50F2E" w:rsidRDefault="00F50F2E"/>
    <w:p w:rsidR="00F50F2E" w:rsidRDefault="00000000">
      <w:r>
        <w:t xml:space="preserve">Mixed with our precum made them </w:t>
      </w:r>
    </w:p>
    <w:p w:rsidR="00F50F2E" w:rsidRDefault="00F50F2E"/>
    <w:p w:rsidR="00F50F2E" w:rsidRDefault="00000000">
      <w:r>
        <w:t>slick and salty</w:t>
      </w:r>
    </w:p>
    <w:p w:rsidR="00F50F2E" w:rsidRDefault="00F50F2E"/>
    <w:p w:rsidR="00F50F2E" w:rsidRDefault="00000000">
      <w:r>
        <w:t xml:space="preserve">Your eyes passionately locked with mine, </w:t>
      </w:r>
    </w:p>
    <w:p w:rsidR="00F50F2E" w:rsidRDefault="00F50F2E"/>
    <w:p w:rsidR="00F50F2E" w:rsidRDefault="00000000">
      <w:r>
        <w:t>then slowly descending shut</w:t>
      </w:r>
    </w:p>
    <w:p w:rsidR="00F50F2E" w:rsidRDefault="00F50F2E"/>
    <w:p w:rsidR="00F50F2E" w:rsidRDefault="00000000">
      <w:r>
        <w:t xml:space="preserve"> as we began to make out </w:t>
      </w:r>
    </w:p>
    <w:p w:rsidR="00F50F2E" w:rsidRDefault="00F50F2E"/>
    <w:p w:rsidR="00F50F2E" w:rsidRDefault="00000000">
      <w:r>
        <w:t>letting our tongues explore the lands of each other,</w:t>
      </w:r>
    </w:p>
    <w:p w:rsidR="00F50F2E" w:rsidRDefault="00F50F2E"/>
    <w:p w:rsidR="00F50F2E" w:rsidRDefault="00000000">
      <w:r>
        <w:lastRenderedPageBreak/>
        <w:t xml:space="preserve"> twisting and turning like restless lovers in bed</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I didn’t know whether or not </w:t>
      </w:r>
    </w:p>
    <w:p w:rsidR="00F50F2E" w:rsidRDefault="00F50F2E"/>
    <w:p w:rsidR="00F50F2E" w:rsidRDefault="00000000">
      <w:r>
        <w:t xml:space="preserve">I should have taken my eyes off you </w:t>
      </w:r>
    </w:p>
    <w:p w:rsidR="00F50F2E" w:rsidRDefault="00F50F2E"/>
    <w:p w:rsidR="00F50F2E" w:rsidRDefault="00000000">
      <w:r>
        <w:t xml:space="preserve">or </w:t>
      </w:r>
    </w:p>
    <w:p w:rsidR="00F50F2E" w:rsidRDefault="00F50F2E"/>
    <w:p w:rsidR="00F50F2E" w:rsidRDefault="00000000">
      <w:r>
        <w:t xml:space="preserve">stop witnessing </w:t>
      </w:r>
    </w:p>
    <w:p w:rsidR="00F50F2E" w:rsidRDefault="00F50F2E"/>
    <w:p w:rsidR="00F50F2E" w:rsidRDefault="00000000">
      <w:r>
        <w:t xml:space="preserve">the beauty </w:t>
      </w:r>
    </w:p>
    <w:p w:rsidR="00F50F2E" w:rsidRDefault="00F50F2E"/>
    <w:p w:rsidR="00F50F2E" w:rsidRDefault="00000000">
      <w:r>
        <w:t xml:space="preserve">of you </w:t>
      </w:r>
    </w:p>
    <w:p w:rsidR="00F50F2E" w:rsidRDefault="00F50F2E"/>
    <w:p w:rsidR="00F50F2E" w:rsidRDefault="00000000">
      <w:r>
        <w:t xml:space="preserve">indulging in the most prophetically carnal passion </w:t>
      </w:r>
    </w:p>
    <w:p w:rsidR="00F50F2E" w:rsidRDefault="00F50F2E"/>
    <w:p w:rsidR="00F50F2E" w:rsidRDefault="00000000">
      <w:r>
        <w:t xml:space="preserve">of reveling </w:t>
      </w:r>
    </w:p>
    <w:p w:rsidR="00F50F2E" w:rsidRDefault="00F50F2E"/>
    <w:p w:rsidR="00F50F2E" w:rsidRDefault="00000000">
      <w:r>
        <w:t>in my</w:t>
      </w:r>
    </w:p>
    <w:p w:rsidR="00F50F2E" w:rsidRDefault="00F50F2E"/>
    <w:p w:rsidR="00F50F2E" w:rsidRDefault="00000000">
      <w:r>
        <w:t xml:space="preserve"> naked</w:t>
      </w:r>
    </w:p>
    <w:p w:rsidR="00F50F2E" w:rsidRDefault="00F50F2E"/>
    <w:p w:rsidR="00F50F2E" w:rsidRDefault="00000000">
      <w:r>
        <w:t xml:space="preserve"> body.</w:t>
      </w:r>
    </w:p>
    <w:p w:rsidR="00F50F2E" w:rsidRDefault="00F50F2E"/>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F50F2E"/>
    <w:p w:rsidR="00F50F2E" w:rsidRDefault="00000000">
      <w:r>
        <w:t>The call signs of aero planes hung on your wall</w:t>
      </w:r>
    </w:p>
    <w:p w:rsidR="00F50F2E" w:rsidRDefault="00F50F2E"/>
    <w:p w:rsidR="00F50F2E" w:rsidRDefault="00000000">
      <w:r>
        <w:t xml:space="preserve">Randomized mixtures of numbers and letters </w:t>
      </w:r>
    </w:p>
    <w:p w:rsidR="00F50F2E" w:rsidRDefault="00F50F2E"/>
    <w:p w:rsidR="00F50F2E" w:rsidRDefault="00000000">
      <w:r>
        <w:t>that signify each plane specifically.</w:t>
      </w:r>
    </w:p>
    <w:p w:rsidR="00F50F2E" w:rsidRDefault="00F50F2E"/>
    <w:p w:rsidR="00F50F2E" w:rsidRDefault="00000000">
      <w:r>
        <w:t xml:space="preserve">The sounds of plane engines playing in the background </w:t>
      </w:r>
    </w:p>
    <w:p w:rsidR="00F50F2E" w:rsidRDefault="00F50F2E"/>
    <w:p w:rsidR="00F50F2E" w:rsidRDefault="00000000">
      <w:r>
        <w:t xml:space="preserve">as we drifted asleep, </w:t>
      </w:r>
    </w:p>
    <w:p w:rsidR="00F50F2E" w:rsidRDefault="00F50F2E"/>
    <w:p w:rsidR="00F50F2E" w:rsidRDefault="00000000">
      <w:r>
        <w:t xml:space="preserve">covered in sweat and remnants </w:t>
      </w:r>
    </w:p>
    <w:p w:rsidR="00F50F2E" w:rsidRDefault="00F50F2E"/>
    <w:p w:rsidR="00F50F2E" w:rsidRDefault="00000000">
      <w:r>
        <w:t xml:space="preserve">of </w:t>
      </w:r>
    </w:p>
    <w:p w:rsidR="00F50F2E" w:rsidRDefault="00F50F2E"/>
    <w:p w:rsidR="00F50F2E" w:rsidRDefault="00000000">
      <w:r>
        <w:t>each other’s</w:t>
      </w:r>
    </w:p>
    <w:p w:rsidR="00F50F2E" w:rsidRDefault="00000000">
      <w:r>
        <w:lastRenderedPageBreak/>
        <w:t xml:space="preserve"> cum</w:t>
      </w:r>
    </w:p>
    <w:p w:rsidR="00F50F2E" w:rsidRDefault="00F50F2E"/>
    <w:p w:rsidR="00F50F2E" w:rsidRDefault="00000000">
      <w:r>
        <w:t>“Alexa, turn on airplane sounds”</w:t>
      </w:r>
    </w:p>
    <w:p w:rsidR="00F50F2E" w:rsidRDefault="00F50F2E"/>
    <w:p w:rsidR="00F50F2E" w:rsidRDefault="00000000">
      <w:r>
        <w:t xml:space="preserve"> you barked into the ether</w:t>
      </w:r>
    </w:p>
    <w:p w:rsidR="00F50F2E" w:rsidRDefault="00F50F2E"/>
    <w:p w:rsidR="00F50F2E" w:rsidRDefault="00000000">
      <w:r>
        <w:t xml:space="preserve">As my head was curled seductively tucked into the perfect nook of your side, </w:t>
      </w:r>
    </w:p>
    <w:p w:rsidR="00F50F2E" w:rsidRDefault="00F50F2E"/>
    <w:p w:rsidR="00F50F2E" w:rsidRDefault="00000000">
      <w:r>
        <w:t xml:space="preserve">my left hand crisscrossed on your inner thigh, </w:t>
      </w:r>
    </w:p>
    <w:p w:rsidR="00F50F2E" w:rsidRDefault="00F50F2E"/>
    <w:p w:rsidR="00F50F2E" w:rsidRDefault="00F50F2E"/>
    <w:p w:rsidR="00F50F2E" w:rsidRDefault="00F50F2E"/>
    <w:p w:rsidR="00F50F2E" w:rsidRDefault="00000000">
      <w:r>
        <w:t xml:space="preserve">coddling the sweetest of spots </w:t>
      </w:r>
    </w:p>
    <w:p w:rsidR="00F50F2E" w:rsidRDefault="00F50F2E"/>
    <w:p w:rsidR="00F50F2E" w:rsidRDefault="00000000">
      <w:r>
        <w:t xml:space="preserve">as my right hand crept </w:t>
      </w:r>
    </w:p>
    <w:p w:rsidR="00F50F2E" w:rsidRDefault="00F50F2E"/>
    <w:p w:rsidR="00F50F2E" w:rsidRDefault="00000000">
      <w:r>
        <w:t xml:space="preserve">through the forest of fur </w:t>
      </w:r>
    </w:p>
    <w:p w:rsidR="00F50F2E" w:rsidRDefault="00F50F2E"/>
    <w:p w:rsidR="00F50F2E" w:rsidRDefault="00000000">
      <w:r>
        <w:t xml:space="preserve">on your </w:t>
      </w:r>
    </w:p>
    <w:p w:rsidR="00F50F2E" w:rsidRDefault="00F50F2E"/>
    <w:p w:rsidR="00F50F2E" w:rsidRDefault="00000000">
      <w:r>
        <w:t>chest.</w:t>
      </w:r>
    </w:p>
    <w:p w:rsidR="00F50F2E" w:rsidRDefault="00F50F2E"/>
    <w:p w:rsidR="00F50F2E" w:rsidRDefault="00000000">
      <w:r>
        <w:t>Your firm and chiseled torso</w:t>
      </w:r>
    </w:p>
    <w:p w:rsidR="00F50F2E" w:rsidRDefault="00F50F2E"/>
    <w:p w:rsidR="00F50F2E" w:rsidRDefault="00000000">
      <w:r>
        <w:t xml:space="preserve"> raising and lowering </w:t>
      </w:r>
    </w:p>
    <w:p w:rsidR="00F50F2E" w:rsidRDefault="00F50F2E"/>
    <w:p w:rsidR="00F50F2E" w:rsidRDefault="00000000">
      <w:r>
        <w:lastRenderedPageBreak/>
        <w:t xml:space="preserve">with each breath you took so delicately, </w:t>
      </w:r>
    </w:p>
    <w:p w:rsidR="00F50F2E" w:rsidRDefault="00F50F2E"/>
    <w:p w:rsidR="00F50F2E" w:rsidRDefault="00000000">
      <w:r>
        <w:t xml:space="preserve">each subtle whimper </w:t>
      </w:r>
    </w:p>
    <w:p w:rsidR="00F50F2E" w:rsidRDefault="00F50F2E"/>
    <w:p w:rsidR="00F50F2E" w:rsidRDefault="00000000">
      <w:r>
        <w:t xml:space="preserve">as I touched skin beneath that furry pelt </w:t>
      </w:r>
    </w:p>
    <w:p w:rsidR="00F50F2E" w:rsidRDefault="00F50F2E"/>
    <w:p w:rsidR="00F50F2E" w:rsidRDefault="00000000">
      <w:r>
        <w:t xml:space="preserve">that scratched my face </w:t>
      </w:r>
    </w:p>
    <w:p w:rsidR="00F50F2E" w:rsidRDefault="00F50F2E"/>
    <w:p w:rsidR="00F50F2E" w:rsidRDefault="00000000">
      <w:r>
        <w:t xml:space="preserve">(In a way that I became hard again each time, soiling my </w:t>
      </w:r>
    </w:p>
    <w:p w:rsidR="00F50F2E" w:rsidRDefault="00F50F2E"/>
    <w:p w:rsidR="00F50F2E" w:rsidRDefault="00000000">
      <w:r>
        <w:t>underwear with more precum)</w:t>
      </w:r>
    </w:p>
    <w:p w:rsidR="00F50F2E" w:rsidRDefault="00F50F2E"/>
    <w:p w:rsidR="00F50F2E" w:rsidRDefault="00000000">
      <w:r>
        <w:t xml:space="preserve">It was those moments I knew I was falling endlessly down a </w:t>
      </w:r>
    </w:p>
    <w:p w:rsidR="00F50F2E" w:rsidRDefault="00F50F2E"/>
    <w:p w:rsidR="00F50F2E" w:rsidRDefault="00000000">
      <w:r>
        <w:t>rabbit hole for you.</w:t>
      </w:r>
    </w:p>
    <w:p w:rsidR="00F50F2E" w:rsidRDefault="00F50F2E"/>
    <w:p w:rsidR="00F50F2E" w:rsidRDefault="00F50F2E"/>
    <w:p w:rsidR="00F50F2E" w:rsidRDefault="00000000">
      <w:r>
        <w:br/>
      </w:r>
    </w:p>
    <w:p w:rsidR="00F50F2E" w:rsidRDefault="00F50F2E"/>
    <w:p w:rsidR="00F50F2E" w:rsidRDefault="00F50F2E"/>
    <w:p w:rsidR="00F50F2E" w:rsidRDefault="00000000">
      <w:r>
        <w:t xml:space="preserve">Our love never faded; the flame just grew dimmer </w:t>
      </w:r>
    </w:p>
    <w:p w:rsidR="00F50F2E" w:rsidRDefault="00F50F2E"/>
    <w:p w:rsidR="00F50F2E" w:rsidRDefault="00000000">
      <w:r>
        <w:t xml:space="preserve">as I became more invested in this new suitor </w:t>
      </w:r>
    </w:p>
    <w:p w:rsidR="00F50F2E" w:rsidRDefault="00F50F2E"/>
    <w:p w:rsidR="00F50F2E" w:rsidRDefault="00000000">
      <w:r>
        <w:t>that stole my attention.</w:t>
      </w:r>
    </w:p>
    <w:p w:rsidR="00F50F2E" w:rsidRDefault="00F50F2E"/>
    <w:p w:rsidR="00F50F2E" w:rsidRDefault="00000000">
      <w:r>
        <w:t xml:space="preserve">Can a man truly love two people at once or is that </w:t>
      </w:r>
    </w:p>
    <w:p w:rsidR="00F50F2E" w:rsidRDefault="00F50F2E"/>
    <w:p w:rsidR="00F50F2E" w:rsidRDefault="00000000">
      <w:r>
        <w:t xml:space="preserve">a tale older than </w:t>
      </w:r>
    </w:p>
    <w:p w:rsidR="00F50F2E" w:rsidRDefault="00F50F2E"/>
    <w:p w:rsidR="00F50F2E" w:rsidRDefault="00000000">
      <w:r>
        <w:t xml:space="preserve">Aesop </w:t>
      </w:r>
    </w:p>
    <w:p w:rsidR="00F50F2E" w:rsidRDefault="00F50F2E"/>
    <w:p w:rsidR="00F50F2E" w:rsidRDefault="00000000">
      <w:r>
        <w:t xml:space="preserve">or </w:t>
      </w:r>
    </w:p>
    <w:p w:rsidR="00F50F2E" w:rsidRDefault="00F50F2E"/>
    <w:p w:rsidR="00F50F2E" w:rsidRDefault="00000000">
      <w:r>
        <w:t>The Brothers Grimm?</w:t>
      </w:r>
    </w:p>
    <w:p w:rsidR="00F50F2E" w:rsidRDefault="00F50F2E"/>
    <w:p w:rsidR="00F50F2E" w:rsidRDefault="00000000">
      <w:r>
        <w:t xml:space="preserve">I flew too close to the sun with my wings made of wax and accidentally knocked you down with me, </w:t>
      </w:r>
    </w:p>
    <w:p w:rsidR="00F50F2E" w:rsidRDefault="00F50F2E"/>
    <w:p w:rsidR="00F50F2E" w:rsidRDefault="00000000">
      <w:r>
        <w:t>tumbling towards a sea of sorrow and regret.</w:t>
      </w:r>
    </w:p>
    <w:p w:rsidR="00F50F2E" w:rsidRDefault="00F50F2E"/>
    <w:p w:rsidR="00F50F2E" w:rsidRDefault="00000000">
      <w:r>
        <w:t xml:space="preserve">Yet we managed to course correct our trajectory, balancing things out, </w:t>
      </w:r>
    </w:p>
    <w:p w:rsidR="00F50F2E" w:rsidRDefault="00F50F2E"/>
    <w:p w:rsidR="00F50F2E" w:rsidRDefault="00000000">
      <w:r>
        <w:t>learning new ways to fly and discuss what happens next.</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lastRenderedPageBreak/>
        <w:t>We started to realize that we are</w:t>
      </w:r>
    </w:p>
    <w:p w:rsidR="00F50F2E" w:rsidRDefault="00F50F2E"/>
    <w:p w:rsidR="00F50F2E" w:rsidRDefault="00000000">
      <w:r>
        <w:t xml:space="preserve"> two different people </w:t>
      </w:r>
    </w:p>
    <w:p w:rsidR="00F50F2E" w:rsidRDefault="00F50F2E"/>
    <w:p w:rsidR="00F50F2E" w:rsidRDefault="00000000">
      <w:r>
        <w:t xml:space="preserve">with two different sets off desires, </w:t>
      </w:r>
    </w:p>
    <w:p w:rsidR="00F50F2E" w:rsidRDefault="00F50F2E"/>
    <w:p w:rsidR="00F50F2E" w:rsidRDefault="00000000">
      <w:r>
        <w:t xml:space="preserve">but the main end goal being in love with </w:t>
      </w:r>
    </w:p>
    <w:p w:rsidR="00F50F2E" w:rsidRDefault="00F50F2E"/>
    <w:p w:rsidR="00F50F2E" w:rsidRDefault="00000000">
      <w:r>
        <w:t>one another</w:t>
      </w:r>
    </w:p>
    <w:p w:rsidR="00F50F2E" w:rsidRDefault="00F50F2E"/>
    <w:p w:rsidR="00F50F2E" w:rsidRDefault="00000000">
      <w:r>
        <w:t xml:space="preserve"> forever.</w:t>
      </w:r>
    </w:p>
    <w:p w:rsidR="00F50F2E" w:rsidRDefault="00F50F2E"/>
    <w:p w:rsidR="00F50F2E" w:rsidRDefault="00000000">
      <w:r>
        <w:t xml:space="preserve">Even with a cog in the machine </w:t>
      </w:r>
    </w:p>
    <w:p w:rsidR="00F50F2E" w:rsidRDefault="00F50F2E"/>
    <w:p w:rsidR="00F50F2E" w:rsidRDefault="00000000">
      <w:r>
        <w:t>of our romantic entanglement,</w:t>
      </w:r>
    </w:p>
    <w:p w:rsidR="00F50F2E" w:rsidRDefault="00F50F2E"/>
    <w:p w:rsidR="00F50F2E" w:rsidRDefault="00000000">
      <w:r>
        <w:t xml:space="preserve"> we agreed to learn </w:t>
      </w:r>
    </w:p>
    <w:p w:rsidR="00F50F2E" w:rsidRDefault="00F50F2E"/>
    <w:p w:rsidR="00F50F2E" w:rsidRDefault="00000000">
      <w:r>
        <w:t xml:space="preserve">how to </w:t>
      </w:r>
    </w:p>
    <w:p w:rsidR="00F50F2E" w:rsidRDefault="00F50F2E"/>
    <w:p w:rsidR="00F50F2E" w:rsidRDefault="00000000">
      <w:r>
        <w:t xml:space="preserve">move </w:t>
      </w:r>
    </w:p>
    <w:p w:rsidR="00F50F2E" w:rsidRDefault="00F50F2E"/>
    <w:p w:rsidR="00F50F2E" w:rsidRDefault="00000000">
      <w:r>
        <w:t>forward.</w:t>
      </w:r>
    </w:p>
    <w:p w:rsidR="00F50F2E" w:rsidRDefault="00F50F2E"/>
    <w:p w:rsidR="00F50F2E" w:rsidRDefault="00000000">
      <w:r>
        <w:br/>
      </w:r>
    </w:p>
    <w:p w:rsidR="00F50F2E" w:rsidRDefault="00000000">
      <w:r>
        <w:lastRenderedPageBreak/>
        <w:br/>
      </w:r>
    </w:p>
    <w:p w:rsidR="00F50F2E" w:rsidRDefault="00F50F2E"/>
    <w:p w:rsidR="00F50F2E" w:rsidRDefault="00F50F2E"/>
    <w:p w:rsidR="00F50F2E" w:rsidRDefault="00000000">
      <w:r>
        <w:t xml:space="preserve">You never told me that you were that kinky before, </w:t>
      </w:r>
    </w:p>
    <w:p w:rsidR="00F50F2E" w:rsidRDefault="00000000">
      <w:r>
        <w:t xml:space="preserve">talking about moments that </w:t>
      </w:r>
    </w:p>
    <w:p w:rsidR="00F50F2E" w:rsidRDefault="00000000">
      <w:r>
        <w:t xml:space="preserve">you and he shared </w:t>
      </w:r>
    </w:p>
    <w:p w:rsidR="00F50F2E" w:rsidRDefault="00000000">
      <w:r>
        <w:t xml:space="preserve">of orgies and party nights </w:t>
      </w:r>
    </w:p>
    <w:p w:rsidR="00F50F2E" w:rsidRDefault="00000000">
      <w:r>
        <w:t>that lasted for days on end.</w:t>
      </w:r>
    </w:p>
    <w:p w:rsidR="00F50F2E" w:rsidRDefault="00F50F2E"/>
    <w:p w:rsidR="00F50F2E" w:rsidRDefault="00000000">
      <w:r>
        <w:t xml:space="preserve">I have barely scratched the surface of what it means </w:t>
      </w:r>
    </w:p>
    <w:p w:rsidR="00F50F2E" w:rsidRDefault="00000000">
      <w:r>
        <w:t xml:space="preserve">to be a carnal and sexual deviant, </w:t>
      </w:r>
    </w:p>
    <w:p w:rsidR="00F50F2E" w:rsidRDefault="00000000">
      <w:r>
        <w:t xml:space="preserve">but I want to learn the ways you experienced, </w:t>
      </w:r>
    </w:p>
    <w:p w:rsidR="00F50F2E" w:rsidRDefault="00000000">
      <w:r>
        <w:t xml:space="preserve">through my own </w:t>
      </w:r>
    </w:p>
    <w:p w:rsidR="00F50F2E" w:rsidRDefault="00F50F2E"/>
    <w:p w:rsidR="00F50F2E" w:rsidRDefault="00000000">
      <w:r>
        <w:t>taste and touch.</w:t>
      </w:r>
    </w:p>
    <w:p w:rsidR="00F50F2E" w:rsidRDefault="00F50F2E"/>
    <w:p w:rsidR="00F50F2E" w:rsidRDefault="00000000">
      <w:r>
        <w:t xml:space="preserve">The desire to have multiple sets of hands </w:t>
      </w:r>
    </w:p>
    <w:p w:rsidR="00F50F2E" w:rsidRDefault="00000000">
      <w:r>
        <w:t xml:space="preserve">touching my body in the darkness, </w:t>
      </w:r>
    </w:p>
    <w:p w:rsidR="00F50F2E" w:rsidRDefault="00000000">
      <w:r>
        <w:t xml:space="preserve">not knowing how broken I am </w:t>
      </w:r>
    </w:p>
    <w:p w:rsidR="00F50F2E" w:rsidRDefault="00000000">
      <w:r>
        <w:t xml:space="preserve">or the trauma </w:t>
      </w:r>
    </w:p>
    <w:p w:rsidR="00F50F2E" w:rsidRDefault="00000000">
      <w:r>
        <w:t>I have experienced and endured</w:t>
      </w:r>
    </w:p>
    <w:p w:rsidR="00F50F2E" w:rsidRDefault="00000000">
      <w:r>
        <w:t>Placing too much pressure onto myself</w:t>
      </w:r>
    </w:p>
    <w:p w:rsidR="00F50F2E" w:rsidRDefault="00000000">
      <w:r>
        <w:t>That makes me so damned nervous.</w:t>
      </w:r>
    </w:p>
    <w:p w:rsidR="00F50F2E" w:rsidRDefault="00F50F2E"/>
    <w:p w:rsidR="00F50F2E" w:rsidRDefault="00000000">
      <w:r>
        <w:t xml:space="preserve">I want to become a blank canvas </w:t>
      </w:r>
    </w:p>
    <w:p w:rsidR="00F50F2E" w:rsidRDefault="00000000">
      <w:r>
        <w:lastRenderedPageBreak/>
        <w:t>that you as the artist.</w:t>
      </w:r>
    </w:p>
    <w:p w:rsidR="00F50F2E" w:rsidRDefault="00000000">
      <w:r>
        <w:t xml:space="preserve">paint an orgasm that will </w:t>
      </w:r>
    </w:p>
    <w:p w:rsidR="00F50F2E" w:rsidRDefault="00000000">
      <w:r>
        <w:t>make me blow my load</w:t>
      </w:r>
    </w:p>
    <w:p w:rsidR="00F50F2E" w:rsidRDefault="00000000">
      <w:r>
        <w:t xml:space="preserve">and mind. </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Can I just have that one wish </w:t>
      </w:r>
    </w:p>
    <w:p w:rsidR="00F50F2E" w:rsidRDefault="00000000">
      <w:r>
        <w:t xml:space="preserve">of being used </w:t>
      </w:r>
    </w:p>
    <w:p w:rsidR="00F50F2E" w:rsidRDefault="00000000">
      <w:r>
        <w:t xml:space="preserve">as the communal whore </w:t>
      </w:r>
    </w:p>
    <w:p w:rsidR="00F50F2E" w:rsidRDefault="00000000">
      <w:r>
        <w:t xml:space="preserve">everyone can drop a load into </w:t>
      </w:r>
    </w:p>
    <w:p w:rsidR="00F50F2E" w:rsidRDefault="00000000">
      <w:r>
        <w:t xml:space="preserve">and spit In my face, </w:t>
      </w:r>
    </w:p>
    <w:p w:rsidR="00F50F2E" w:rsidRDefault="00000000">
      <w:r>
        <w:t xml:space="preserve">telling me </w:t>
      </w:r>
    </w:p>
    <w:p w:rsidR="00F50F2E" w:rsidRDefault="00000000">
      <w:r>
        <w:t>I‘m not just a good little whore,</w:t>
      </w:r>
    </w:p>
    <w:p w:rsidR="00F50F2E" w:rsidRDefault="00000000">
      <w:r>
        <w:t>I’m the best they’ve ever had?</w:t>
      </w:r>
    </w:p>
    <w:p w:rsidR="00F50F2E" w:rsidRDefault="00F50F2E"/>
    <w:p w:rsidR="00F50F2E" w:rsidRDefault="00F50F2E"/>
    <w:p w:rsidR="00F50F2E" w:rsidRDefault="00000000">
      <w:r>
        <w:t>I want you to be the cruise director</w:t>
      </w:r>
    </w:p>
    <w:p w:rsidR="00F50F2E" w:rsidRDefault="00000000">
      <w:r>
        <w:t xml:space="preserve"> who plans each gentleman caller </w:t>
      </w:r>
    </w:p>
    <w:p w:rsidR="00F50F2E" w:rsidRDefault="00000000">
      <w:r>
        <w:t>In the night that proclaims his love for my pale flesh</w:t>
      </w:r>
    </w:p>
    <w:p w:rsidR="00F50F2E" w:rsidRDefault="00000000">
      <w:r>
        <w:t>And releases his confessional load into me,</w:t>
      </w:r>
    </w:p>
    <w:p w:rsidR="00F50F2E" w:rsidRDefault="00F50F2E"/>
    <w:p w:rsidR="00F50F2E" w:rsidRDefault="00F50F2E"/>
    <w:p w:rsidR="00F50F2E" w:rsidRDefault="00000000">
      <w:r>
        <w:lastRenderedPageBreak/>
        <w:t>Spilling out more and more</w:t>
      </w:r>
    </w:p>
    <w:p w:rsidR="00F50F2E" w:rsidRDefault="00000000">
      <w:r>
        <w:t>Like wine spilling from a cup that hath overflown</w:t>
      </w:r>
    </w:p>
    <w:p w:rsidR="00F50F2E" w:rsidRDefault="00000000">
      <w:r>
        <w:t xml:space="preserve"> as every next man pierces into me</w:t>
      </w:r>
    </w:p>
    <w:p w:rsidR="00F50F2E" w:rsidRDefault="00000000">
      <w:r>
        <w:t>like the nails pierced into Jesus’ hands</w:t>
      </w:r>
    </w:p>
    <w:p w:rsidR="00F50F2E" w:rsidRDefault="00000000">
      <w:r>
        <w:t xml:space="preserve"> moaning in ecstasy as the other jab their</w:t>
      </w:r>
    </w:p>
    <w:p w:rsidR="00F50F2E" w:rsidRDefault="00000000">
      <w:r>
        <w:t>fingers into my side</w:t>
      </w:r>
    </w:p>
    <w:p w:rsidR="00F50F2E" w:rsidRDefault="00000000">
      <w:r>
        <w:t>opening me wide.</w:t>
      </w:r>
    </w:p>
    <w:p w:rsidR="00F50F2E" w:rsidRDefault="00F50F2E"/>
    <w:p w:rsidR="00F50F2E" w:rsidRDefault="00000000">
      <w:r>
        <w:br/>
      </w:r>
    </w:p>
    <w:p w:rsidR="00F50F2E" w:rsidRDefault="00F50F2E"/>
    <w:p w:rsidR="00F50F2E" w:rsidRDefault="00000000">
      <w:r>
        <w:t xml:space="preserve">I want them to feed me the many loads slowly leaking from my vestal cunt </w:t>
      </w:r>
    </w:p>
    <w:p w:rsidR="00F50F2E" w:rsidRDefault="00000000">
      <w:r>
        <w:t>that so many reveled within, sharing motions of thrusting their fingers down my throat to make me gag.</w:t>
      </w:r>
    </w:p>
    <w:p w:rsidR="00F50F2E" w:rsidRDefault="00F50F2E"/>
    <w:p w:rsidR="00F50F2E" w:rsidRDefault="00000000">
      <w:r>
        <w:t xml:space="preserve">Staring at him with eyes of </w:t>
      </w:r>
    </w:p>
    <w:p w:rsidR="00F50F2E" w:rsidRDefault="00000000">
      <w:r>
        <w:t xml:space="preserve">love and respect </w:t>
      </w:r>
    </w:p>
    <w:p w:rsidR="00F50F2E" w:rsidRDefault="00000000">
      <w:r>
        <w:t>soaked in sweat and tears</w:t>
      </w:r>
    </w:p>
    <w:p w:rsidR="00F50F2E" w:rsidRDefault="00000000">
      <w:r>
        <w:t>bloodshot and glazed</w:t>
      </w:r>
    </w:p>
    <w:p w:rsidR="00F50F2E" w:rsidRDefault="00F50F2E"/>
    <w:p w:rsidR="00F50F2E" w:rsidRDefault="00F50F2E"/>
    <w:p w:rsidR="00F50F2E" w:rsidRDefault="00000000">
      <w:r>
        <w:t>while his burn with a fire of sin and passionate power</w:t>
      </w:r>
    </w:p>
    <w:p w:rsidR="00F50F2E" w:rsidRDefault="00000000">
      <w:r>
        <w:t xml:space="preserve"> to watch me </w:t>
      </w:r>
    </w:p>
    <w:p w:rsidR="00F50F2E" w:rsidRDefault="00000000">
      <w:r>
        <w:t xml:space="preserve">take more </w:t>
      </w:r>
    </w:p>
    <w:p w:rsidR="00F50F2E" w:rsidRDefault="00000000">
      <w:r>
        <w:t>than my limits</w:t>
      </w:r>
    </w:p>
    <w:p w:rsidR="00F50F2E" w:rsidRDefault="00000000">
      <w:r>
        <w:t>had ever been pushed before.</w:t>
      </w:r>
    </w:p>
    <w:p w:rsidR="00F50F2E" w:rsidRDefault="00F50F2E"/>
    <w:p w:rsidR="00F50F2E" w:rsidRDefault="00F50F2E"/>
    <w:p w:rsidR="00F50F2E" w:rsidRDefault="00000000">
      <w:r>
        <w:t>Did I become good enough for you Daddy?</w:t>
      </w:r>
      <w:r>
        <w:br/>
      </w:r>
    </w:p>
    <w:p w:rsidR="00F50F2E" w:rsidRDefault="00000000">
      <w:r>
        <w:t xml:space="preserve">That pure little Christian boy, </w:t>
      </w:r>
    </w:p>
    <w:p w:rsidR="00F50F2E" w:rsidRDefault="00000000">
      <w:r>
        <w:t xml:space="preserve">turned into the filthy cum bloated slut that you found in the picture show, </w:t>
      </w:r>
    </w:p>
    <w:p w:rsidR="00F50F2E" w:rsidRDefault="00000000">
      <w:r>
        <w:t xml:space="preserve">the vocal bravado of my wails escaping into the exposed overhead space of that red-light bathhouse, </w:t>
      </w:r>
    </w:p>
    <w:p w:rsidR="00F50F2E" w:rsidRDefault="00000000">
      <w:r>
        <w:t>that everyone had to come to see what glorification of heavenly glee I had expressed so vocally</w:t>
      </w:r>
    </w:p>
    <w:p w:rsidR="00F50F2E" w:rsidRDefault="00000000">
      <w:r>
        <w:t>was all about.</w:t>
      </w:r>
    </w:p>
    <w:p w:rsidR="00F50F2E" w:rsidRDefault="00F50F2E"/>
    <w:p w:rsidR="00F50F2E" w:rsidRDefault="00F50F2E"/>
    <w:p w:rsidR="00F50F2E" w:rsidRDefault="00F50F2E"/>
    <w:p w:rsidR="00F50F2E" w:rsidRDefault="00F50F2E"/>
    <w:p w:rsidR="00F50F2E" w:rsidRDefault="00000000">
      <w:r>
        <w:t xml:space="preserve">So hot, </w:t>
      </w:r>
    </w:p>
    <w:p w:rsidR="00F50F2E" w:rsidRDefault="00F50F2E"/>
    <w:p w:rsidR="00F50F2E" w:rsidRDefault="00000000">
      <w:r>
        <w:t xml:space="preserve">horny and heavy </w:t>
      </w:r>
    </w:p>
    <w:p w:rsidR="00F50F2E" w:rsidRDefault="00F50F2E"/>
    <w:p w:rsidR="00F50F2E" w:rsidRDefault="00000000">
      <w:r>
        <w:t xml:space="preserve">that even his own </w:t>
      </w:r>
    </w:p>
    <w:p w:rsidR="00F50F2E" w:rsidRDefault="00F50F2E"/>
    <w:p w:rsidR="00F50F2E" w:rsidRDefault="00000000">
      <w:r>
        <w:t xml:space="preserve">willful suspension </w:t>
      </w:r>
    </w:p>
    <w:p w:rsidR="00F50F2E" w:rsidRDefault="00F50F2E"/>
    <w:p w:rsidR="00F50F2E" w:rsidRDefault="00000000">
      <w:r>
        <w:t xml:space="preserve">of </w:t>
      </w:r>
    </w:p>
    <w:p w:rsidR="00F50F2E" w:rsidRDefault="00F50F2E"/>
    <w:p w:rsidR="00F50F2E" w:rsidRDefault="00000000">
      <w:r>
        <w:t>disbelief</w:t>
      </w:r>
    </w:p>
    <w:p w:rsidR="00F50F2E" w:rsidRDefault="00F50F2E"/>
    <w:p w:rsidR="00F50F2E" w:rsidRDefault="00000000">
      <w:r>
        <w:t xml:space="preserve"> astounded him that he could </w:t>
      </w:r>
    </w:p>
    <w:p w:rsidR="00F50F2E" w:rsidRDefault="00F50F2E"/>
    <w:p w:rsidR="00F50F2E" w:rsidRDefault="00000000">
      <w:r>
        <w:t>write these exact words.</w:t>
      </w:r>
    </w:p>
    <w:p w:rsidR="00F50F2E" w:rsidRDefault="00F50F2E"/>
    <w:p w:rsidR="00F50F2E" w:rsidRDefault="00000000">
      <w:r>
        <w:t xml:space="preserve">Maybe I was never that good little boy, </w:t>
      </w:r>
    </w:p>
    <w:p w:rsidR="00F50F2E" w:rsidRDefault="00F50F2E"/>
    <w:p w:rsidR="00F50F2E" w:rsidRDefault="00000000">
      <w:r>
        <w:t>but I know how to write an intense and realistic fantasy</w:t>
      </w:r>
    </w:p>
    <w:p w:rsidR="00F50F2E" w:rsidRDefault="00F50F2E"/>
    <w:p w:rsidR="00F50F2E" w:rsidRDefault="00000000">
      <w:r>
        <w:t xml:space="preserve"> that one day </w:t>
      </w:r>
    </w:p>
    <w:p w:rsidR="00F50F2E" w:rsidRDefault="00F50F2E"/>
    <w:p w:rsidR="00F50F2E" w:rsidRDefault="00000000">
      <w:r>
        <w:t xml:space="preserve">I hope becomes </w:t>
      </w:r>
    </w:p>
    <w:p w:rsidR="00F50F2E" w:rsidRDefault="00F50F2E"/>
    <w:p w:rsidR="00F50F2E" w:rsidRDefault="00000000">
      <w:r>
        <w:t xml:space="preserve">true </w:t>
      </w:r>
    </w:p>
    <w:p w:rsidR="00F50F2E" w:rsidRDefault="00F50F2E"/>
    <w:p w:rsidR="00F50F2E" w:rsidRDefault="00000000">
      <w:r>
        <w:t>(with you).</w:t>
      </w:r>
    </w:p>
    <w:p w:rsidR="00F50F2E" w:rsidRDefault="00F50F2E"/>
    <w:p w:rsidR="00F50F2E" w:rsidRDefault="00000000">
      <w:r>
        <w:br/>
      </w:r>
    </w:p>
    <w:p w:rsidR="00F50F2E" w:rsidRDefault="00000000">
      <w:r>
        <w:br/>
      </w:r>
    </w:p>
    <w:p w:rsidR="00F50F2E" w:rsidRDefault="00F50F2E"/>
    <w:p w:rsidR="00F50F2E" w:rsidRDefault="00F50F2E"/>
    <w:p w:rsidR="00F50F2E" w:rsidRDefault="00000000">
      <w:r>
        <w:t>Daddy, Daddy, Daddy</w:t>
      </w:r>
    </w:p>
    <w:p w:rsidR="00F50F2E" w:rsidRDefault="00F50F2E"/>
    <w:p w:rsidR="00F50F2E" w:rsidRDefault="00000000">
      <w:r>
        <w:t>Send me the men that you so think are willing to enter the holy chambers of my body</w:t>
      </w:r>
    </w:p>
    <w:p w:rsidR="00F50F2E" w:rsidRDefault="00F50F2E"/>
    <w:p w:rsidR="00F50F2E" w:rsidRDefault="00000000">
      <w:r>
        <w:t xml:space="preserve">You may be incapacitated but you can still control the immeasurable moments of desire that I have articulated to you </w:t>
      </w:r>
    </w:p>
    <w:p w:rsidR="00F50F2E" w:rsidRDefault="00F50F2E"/>
    <w:p w:rsidR="00F50F2E" w:rsidRDefault="00000000">
      <w:r>
        <w:t>Learning that we had two different desires of people, but both of us able to meet somewhere In the middle of what turns us on and makes us cum.</w:t>
      </w:r>
    </w:p>
    <w:p w:rsidR="00F50F2E" w:rsidRDefault="00F50F2E"/>
    <w:p w:rsidR="00F50F2E" w:rsidRDefault="00F50F2E"/>
    <w:p w:rsidR="00F50F2E" w:rsidRDefault="00000000">
      <w:r>
        <w:t>Daddy, Daddy, Daddy,</w:t>
      </w:r>
    </w:p>
    <w:p w:rsidR="00F50F2E" w:rsidRDefault="00F50F2E"/>
    <w:p w:rsidR="00F50F2E" w:rsidRDefault="00000000">
      <w:r>
        <w:t>Please let me swallow that load of yours that you have been saving for days because I haven’t been sexual these last few days and now I crave the passion of you overtaking me.</w:t>
      </w:r>
    </w:p>
    <w:p w:rsidR="00F50F2E" w:rsidRDefault="00F50F2E"/>
    <w:p w:rsidR="00F50F2E" w:rsidRDefault="00000000">
      <w:r>
        <w:t>Letting you flip me onto my stomach and slowly Insert your hand(s) Into me from behind</w:t>
      </w:r>
    </w:p>
    <w:p w:rsidR="00F50F2E" w:rsidRDefault="00F50F2E"/>
    <w:p w:rsidR="00F50F2E" w:rsidRDefault="00000000">
      <w:r>
        <w:t>Playing me like a puppet.</w:t>
      </w:r>
    </w:p>
    <w:p w:rsidR="00F50F2E" w:rsidRDefault="00000000">
      <w:r>
        <w:t>Breaching that moment of your knuckles shifting forward past my pelvic bone.</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Daddy, Daddy, Daddy,</w:t>
      </w:r>
    </w:p>
    <w:p w:rsidR="00F50F2E" w:rsidRDefault="00F50F2E"/>
    <w:p w:rsidR="00F50F2E" w:rsidRDefault="00000000">
      <w:r>
        <w:t>Make me the proudest little boy In the world as you fulfill all my desires and dreams of what It means to be fucked like a good little boy that you called me so many moons ago.</w:t>
      </w:r>
    </w:p>
    <w:p w:rsidR="00F50F2E" w:rsidRDefault="00F50F2E"/>
    <w:p w:rsidR="00F50F2E" w:rsidRDefault="00000000">
      <w:r>
        <w:t>Daddy, Daddy, Daddy,</w:t>
      </w:r>
    </w:p>
    <w:p w:rsidR="00F50F2E" w:rsidRDefault="00F50F2E"/>
    <w:p w:rsidR="00F50F2E" w:rsidRDefault="00000000">
      <w:r>
        <w:t>I hope I was good enough through these years that I made you happy even though I sanctified and soiled my own name, for a momentary lapse of reason that happened and created this divide.</w:t>
      </w:r>
    </w:p>
    <w:p w:rsidR="00F50F2E" w:rsidRDefault="00F50F2E"/>
    <w:p w:rsidR="00F50F2E" w:rsidRDefault="00000000">
      <w:r>
        <w:t>Maybe It was bound to happen, maybe It destroyed everything we ever love of each other, but It opened ourselves to new experiences and memories that I didn’t think we would evert enjoy except In a world of fantasy.</w:t>
      </w:r>
    </w:p>
    <w:p w:rsidR="00F50F2E" w:rsidRDefault="00F50F2E"/>
    <w:p w:rsidR="00F50F2E" w:rsidRDefault="00000000">
      <w:r>
        <w:t>Daddy, Daddy, Daddy,</w:t>
      </w:r>
    </w:p>
    <w:p w:rsidR="00F50F2E" w:rsidRDefault="00F50F2E"/>
    <w:p w:rsidR="00F50F2E" w:rsidRDefault="00000000">
      <w:r>
        <w:t>I love you and only you.</w:t>
      </w:r>
    </w:p>
    <w:p w:rsidR="00F50F2E" w:rsidRDefault="00F50F2E"/>
    <w:p w:rsidR="00F50F2E" w:rsidRDefault="00000000">
      <w:r>
        <w:t>Now let’s cut the shit and fuck like the animals we are.</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000000">
      <w:r>
        <w:t>Let’s finally clear the air of the discourse that Is surrounding all of the hot topic Issue of Him</w:t>
      </w:r>
    </w:p>
    <w:p w:rsidR="00F50F2E" w:rsidRDefault="00F50F2E"/>
    <w:p w:rsidR="00F50F2E" w:rsidRDefault="00000000">
      <w:r>
        <w:t>Not God, but Him, The One Who Shall Not Bare Name.</w:t>
      </w:r>
    </w:p>
    <w:p w:rsidR="00F50F2E" w:rsidRDefault="00F50F2E"/>
    <w:p w:rsidR="00F50F2E" w:rsidRDefault="00000000">
      <w:r>
        <w:t>The one who skillfully changed the land between us and creating a divide among gods that cannot be repaired.</w:t>
      </w:r>
    </w:p>
    <w:p w:rsidR="00F50F2E" w:rsidRDefault="00F50F2E"/>
    <w:p w:rsidR="00F50F2E" w:rsidRDefault="00000000">
      <w:r>
        <w:lastRenderedPageBreak/>
        <w:t>I had an affair, a sacrificial disgrace of our love that was destined to happen but probably not at this time.</w:t>
      </w:r>
    </w:p>
    <w:p w:rsidR="00F50F2E" w:rsidRDefault="00F50F2E"/>
    <w:p w:rsidR="00F50F2E" w:rsidRDefault="00000000">
      <w:r>
        <w:t>I was greedy and took more from the cookie jar than I was allowed to take yet I yearned for a new touch that wasn’t directed by your hand or me helplessly begging online yet never acting upon Impulse like I finally did.</w:t>
      </w:r>
    </w:p>
    <w:p w:rsidR="00F50F2E" w:rsidRDefault="00F50F2E"/>
    <w:p w:rsidR="00F50F2E" w:rsidRDefault="00000000">
      <w:r>
        <w:t>A monstrous clock that chimed at the midnight hour and sealed the marbled coffin lid on myself, trapping me In the confines of a place that’s will forever be my tomb.</w:t>
      </w:r>
    </w:p>
    <w:p w:rsidR="00F50F2E" w:rsidRDefault="00F50F2E"/>
    <w:p w:rsidR="00F50F2E" w:rsidRDefault="00000000">
      <w:r>
        <w:t>He will never be the Daddy that you are, but he became the next that showed compassion and preservation to call me out for my own flaws.</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(And I thank you, for that pen and paper ammunition that provided these words)</w:t>
      </w:r>
    </w:p>
    <w:p w:rsidR="00F50F2E" w:rsidRDefault="00F50F2E"/>
    <w:p w:rsidR="00F50F2E" w:rsidRDefault="00000000">
      <w:r>
        <w:t>I was hopeless and afraid of myself that I broke the laws of love and sanctity of marriage to have a reoccurring moment of repetitious desire.</w:t>
      </w:r>
    </w:p>
    <w:p w:rsidR="00F50F2E" w:rsidRDefault="00F50F2E"/>
    <w:p w:rsidR="00F50F2E" w:rsidRDefault="00000000">
      <w:r>
        <w:t>And then It all came to a halt as I took a tumble Into the void of disobedience, being reckless and unafraid (viewing myself as Invincible) and I crashed and burned Into the world around me</w:t>
      </w:r>
    </w:p>
    <w:p w:rsidR="00F50F2E" w:rsidRDefault="00F50F2E"/>
    <w:p w:rsidR="00F50F2E" w:rsidRDefault="00000000">
      <w:r>
        <w:t>With you having to text my secret lover as I lay In a hospital bed, with my neck locked In a brace, and back outstretched on a backboard, crying because I didn’t want you or him to see me In such a moment that I lost myself because j felt somewhat powerful (yet It was not what It seemed)</w:t>
      </w:r>
    </w:p>
    <w:p w:rsidR="00F50F2E" w:rsidRDefault="00F50F2E"/>
    <w:p w:rsidR="00F50F2E" w:rsidRDefault="00000000">
      <w:r>
        <w:t>I choked through tears and asked “can you please text *******” and In that moment I saw your heart break because you knew I was In love with him, and not you.</w:t>
      </w:r>
    </w:p>
    <w:p w:rsidR="00F50F2E" w:rsidRDefault="00F50F2E"/>
    <w:p w:rsidR="00F50F2E" w:rsidRDefault="00000000">
      <w:r>
        <w:br/>
      </w:r>
    </w:p>
    <w:p w:rsidR="00F50F2E" w:rsidRDefault="00000000">
      <w:r>
        <w:br/>
      </w:r>
    </w:p>
    <w:p w:rsidR="00F50F2E" w:rsidRDefault="00F50F2E"/>
    <w:p w:rsidR="00F50F2E" w:rsidRDefault="00000000">
      <w:r>
        <w:t>Under the safety of the Impending dusk</w:t>
      </w:r>
    </w:p>
    <w:p w:rsidR="00F50F2E" w:rsidRDefault="00000000">
      <w:r>
        <w:t>I snuck In the shadows of bus passages and tunnels navigating my way to your apartment</w:t>
      </w:r>
    </w:p>
    <w:p w:rsidR="00F50F2E" w:rsidRDefault="00000000">
      <w:r>
        <w:t>My mind spinning and turning a thousand or more variables of was I doing the right thing?</w:t>
      </w:r>
    </w:p>
    <w:p w:rsidR="00F50F2E" w:rsidRDefault="00F50F2E"/>
    <w:p w:rsidR="00F50F2E" w:rsidRDefault="00000000">
      <w:r>
        <w:t>Risky behavior and the thrill of being caught In the act of pleasuring myself with another man that was not you made my heart leap up and down screaming at me.</w:t>
      </w:r>
    </w:p>
    <w:p w:rsidR="00F50F2E" w:rsidRDefault="00F50F2E"/>
    <w:p w:rsidR="00F50F2E" w:rsidRDefault="00000000">
      <w:r>
        <w:t>I stood there under the streetlight, waiting for you to text me back that you were arriving.</w:t>
      </w:r>
    </w:p>
    <w:p w:rsidR="00F50F2E" w:rsidRDefault="00000000">
      <w:r>
        <w:t>You were more attractive than your pictures showed you to be.</w:t>
      </w:r>
    </w:p>
    <w:p w:rsidR="00F50F2E" w:rsidRDefault="00000000">
      <w:r>
        <w:t>Tall, dark hair, piercing blue eyes</w:t>
      </w:r>
    </w:p>
    <w:p w:rsidR="00F50F2E" w:rsidRDefault="00F50F2E"/>
    <w:p w:rsidR="00F50F2E" w:rsidRDefault="00000000">
      <w:r>
        <w:t>I couldn’t wait to get your clothes off to praise and touch your chiseled body</w:t>
      </w:r>
    </w:p>
    <w:p w:rsidR="00F50F2E" w:rsidRDefault="00000000">
      <w:r>
        <w:t>It was formal and friendly Introductions, my heart racing still as we got Into the elevator going up</w:t>
      </w:r>
    </w:p>
    <w:p w:rsidR="00F50F2E" w:rsidRDefault="00F50F2E"/>
    <w:p w:rsidR="00F50F2E" w:rsidRDefault="00000000">
      <w:r>
        <w:lastRenderedPageBreak/>
        <w:t>My whole body felt like It was on fire, profusely sweating and hoping you wouldn’t notice.</w:t>
      </w:r>
    </w:p>
    <w:p w:rsidR="00F50F2E" w:rsidRDefault="00000000">
      <w:r>
        <w:t>The door closed and our clothes became non-existent In a flash.</w:t>
      </w:r>
    </w:p>
    <w:p w:rsidR="00F50F2E" w:rsidRDefault="00F50F2E"/>
    <w:p w:rsidR="00F50F2E" w:rsidRDefault="00000000">
      <w:r>
        <w:t>Hands tenderly touching each other’s naked bodies as the sounds of cars sped down the 4th avenue racetrack, a white noise hiding the sounds of our lips gently pressing together.</w:t>
      </w:r>
    </w:p>
    <w:p w:rsidR="00F50F2E" w:rsidRDefault="00000000">
      <w:r>
        <w:t>I didn’t know In that moment my life would turn heads over heels for years to come.</w:t>
      </w:r>
    </w:p>
    <w:p w:rsidR="00F50F2E" w:rsidRDefault="00F50F2E"/>
    <w:p w:rsidR="00F50F2E" w:rsidRDefault="00000000">
      <w:r>
        <w:br/>
      </w:r>
    </w:p>
    <w:p w:rsidR="00F50F2E" w:rsidRDefault="00F50F2E"/>
    <w:p w:rsidR="00F50F2E" w:rsidRDefault="00F50F2E"/>
    <w:p w:rsidR="00F50F2E" w:rsidRDefault="00000000">
      <w:r>
        <w:t xml:space="preserve">The cocktail of chemicals and desire we </w:t>
      </w:r>
    </w:p>
    <w:p w:rsidR="00F50F2E" w:rsidRDefault="00000000">
      <w:r>
        <w:t xml:space="preserve">Ingested In the passionate moments of exploring </w:t>
      </w:r>
    </w:p>
    <w:p w:rsidR="00F50F2E" w:rsidRDefault="00000000">
      <w:r>
        <w:t xml:space="preserve">each other’s bodies were a combination of every </w:t>
      </w:r>
    </w:p>
    <w:p w:rsidR="00F50F2E" w:rsidRDefault="00000000">
      <w:r>
        <w:t>emotion I ever knew all at once.</w:t>
      </w:r>
    </w:p>
    <w:p w:rsidR="00F50F2E" w:rsidRDefault="00F50F2E"/>
    <w:p w:rsidR="00F50F2E" w:rsidRDefault="00000000">
      <w:r>
        <w:t xml:space="preserve">You were my shaman, </w:t>
      </w:r>
    </w:p>
    <w:p w:rsidR="00F50F2E" w:rsidRDefault="00000000">
      <w:r>
        <w:t>my guide Into this new realm</w:t>
      </w:r>
    </w:p>
    <w:p w:rsidR="00F50F2E" w:rsidRDefault="00000000">
      <w:r>
        <w:t xml:space="preserve"> of depravity and adulterous movements </w:t>
      </w:r>
    </w:p>
    <w:p w:rsidR="00F50F2E" w:rsidRDefault="00000000">
      <w:r>
        <w:t>In the shadows.</w:t>
      </w:r>
    </w:p>
    <w:p w:rsidR="00F50F2E" w:rsidRDefault="00F50F2E"/>
    <w:p w:rsidR="00F50F2E" w:rsidRDefault="00000000">
      <w:r>
        <w:t xml:space="preserve">The neon lights casting a soft glow </w:t>
      </w:r>
    </w:p>
    <w:p w:rsidR="00F50F2E" w:rsidRDefault="00000000">
      <w:r>
        <w:t xml:space="preserve">onto the walls as our naked bodies </w:t>
      </w:r>
    </w:p>
    <w:p w:rsidR="00F50F2E" w:rsidRDefault="00000000">
      <w:r>
        <w:t xml:space="preserve">wove together </w:t>
      </w:r>
    </w:p>
    <w:p w:rsidR="00F50F2E" w:rsidRDefault="00000000">
      <w:r>
        <w:t xml:space="preserve">In a symphony of discovering new sensations </w:t>
      </w:r>
    </w:p>
    <w:p w:rsidR="00F50F2E" w:rsidRDefault="00000000">
      <w:r>
        <w:t xml:space="preserve">with our heads In the clouds </w:t>
      </w:r>
    </w:p>
    <w:p w:rsidR="00F50F2E" w:rsidRDefault="00000000">
      <w:r>
        <w:t xml:space="preserve">the liquid drugs taking hold of our </w:t>
      </w:r>
    </w:p>
    <w:p w:rsidR="00F50F2E" w:rsidRDefault="00000000">
      <w:r>
        <w:lastRenderedPageBreak/>
        <w:t>heightened senses</w:t>
      </w:r>
    </w:p>
    <w:p w:rsidR="00F50F2E" w:rsidRDefault="00F50F2E"/>
    <w:p w:rsidR="00F50F2E" w:rsidRDefault="00000000">
      <w:r>
        <w:t xml:space="preserve">Cloud nine? </w:t>
      </w:r>
    </w:p>
    <w:p w:rsidR="00F50F2E" w:rsidRDefault="00000000">
      <w:r>
        <w:t xml:space="preserve">More like we were merging ourselves </w:t>
      </w:r>
    </w:p>
    <w:p w:rsidR="00F50F2E" w:rsidRDefault="00000000">
      <w:r>
        <w:t xml:space="preserve">with the universe </w:t>
      </w:r>
    </w:p>
    <w:p w:rsidR="00F50F2E" w:rsidRDefault="00000000">
      <w:r>
        <w:t xml:space="preserve">becoming extinct and only </w:t>
      </w:r>
    </w:p>
    <w:p w:rsidR="00F50F2E" w:rsidRDefault="00000000">
      <w:r>
        <w:t>our hands and mouths</w:t>
      </w:r>
    </w:p>
    <w:p w:rsidR="00F50F2E" w:rsidRDefault="00000000">
      <w:r>
        <w:t xml:space="preserve"> allowed moans of pleasure </w:t>
      </w:r>
    </w:p>
    <w:p w:rsidR="00F50F2E" w:rsidRDefault="00000000">
      <w:r>
        <w:t xml:space="preserve">searching each other’s </w:t>
      </w:r>
    </w:p>
    <w:p w:rsidR="00F50F2E" w:rsidRDefault="00000000">
      <w:r>
        <w:t>flesh and hearts.</w:t>
      </w:r>
    </w:p>
    <w:p w:rsidR="00F50F2E" w:rsidRDefault="00F50F2E"/>
    <w:p w:rsidR="00F50F2E" w:rsidRDefault="00000000">
      <w:r>
        <w:br/>
      </w:r>
    </w:p>
    <w:p w:rsidR="00F50F2E" w:rsidRDefault="00000000">
      <w:r>
        <w:br/>
      </w:r>
    </w:p>
    <w:p w:rsidR="00F50F2E" w:rsidRDefault="00F50F2E"/>
    <w:p w:rsidR="00F50F2E" w:rsidRDefault="00000000">
      <w:r>
        <w:t>I prayed at your feet</w:t>
      </w:r>
    </w:p>
    <w:p w:rsidR="00F50F2E" w:rsidRDefault="00F50F2E"/>
    <w:p w:rsidR="00F50F2E" w:rsidRDefault="00000000">
      <w:r>
        <w:t xml:space="preserve">Kneeling beneath the alter </w:t>
      </w:r>
    </w:p>
    <w:p w:rsidR="00F50F2E" w:rsidRDefault="00F50F2E"/>
    <w:p w:rsidR="00F50F2E" w:rsidRDefault="00000000">
      <w:r>
        <w:t>that was your perfect body</w:t>
      </w:r>
    </w:p>
    <w:p w:rsidR="00F50F2E" w:rsidRDefault="00F50F2E"/>
    <w:p w:rsidR="00F50F2E" w:rsidRDefault="00000000">
      <w:r>
        <w:t>Waiting for you to place your communion</w:t>
      </w:r>
    </w:p>
    <w:p w:rsidR="00F50F2E" w:rsidRDefault="00F50F2E"/>
    <w:p w:rsidR="00F50F2E" w:rsidRDefault="00000000">
      <w:r>
        <w:t>Onto my tongue</w:t>
      </w:r>
    </w:p>
    <w:p w:rsidR="00F50F2E" w:rsidRDefault="00F50F2E"/>
    <w:p w:rsidR="00F50F2E" w:rsidRDefault="00000000">
      <w:r>
        <w:t xml:space="preserve">Your engorged communal member </w:t>
      </w:r>
    </w:p>
    <w:p w:rsidR="00F50F2E" w:rsidRDefault="00F50F2E"/>
    <w:p w:rsidR="00F50F2E" w:rsidRDefault="00000000">
      <w:r>
        <w:t>swelled In my mouth</w:t>
      </w:r>
    </w:p>
    <w:p w:rsidR="00F50F2E" w:rsidRDefault="00F50F2E"/>
    <w:p w:rsidR="00F50F2E" w:rsidRDefault="00000000">
      <w:r>
        <w:t xml:space="preserve">As you delivered a flood of </w:t>
      </w:r>
    </w:p>
    <w:p w:rsidR="00F50F2E" w:rsidRDefault="00F50F2E"/>
    <w:p w:rsidR="00F50F2E" w:rsidRDefault="00000000">
      <w:r>
        <w:t>cum all over my tongue</w:t>
      </w:r>
    </w:p>
    <w:p w:rsidR="00F50F2E" w:rsidRDefault="00F50F2E"/>
    <w:p w:rsidR="00F50F2E" w:rsidRDefault="00000000">
      <w:r>
        <w:t>What you called your blood</w:t>
      </w:r>
    </w:p>
    <w:p w:rsidR="00F50F2E" w:rsidRDefault="00F50F2E"/>
    <w:p w:rsidR="00F50F2E" w:rsidRDefault="00000000">
      <w:r>
        <w:t>Tasted like ambrosia</w:t>
      </w:r>
    </w:p>
    <w:p w:rsidR="00F50F2E" w:rsidRDefault="00F50F2E"/>
    <w:p w:rsidR="00F50F2E" w:rsidRDefault="00000000">
      <w:r>
        <w:t>What you called your body</w:t>
      </w:r>
    </w:p>
    <w:p w:rsidR="00F50F2E" w:rsidRDefault="00F50F2E"/>
    <w:p w:rsidR="00F50F2E" w:rsidRDefault="00000000">
      <w:r>
        <w:t>Tasted like hickory and cinnamon</w:t>
      </w:r>
    </w:p>
    <w:p w:rsidR="00F50F2E" w:rsidRDefault="00F50F2E"/>
    <w:p w:rsidR="00F50F2E" w:rsidRDefault="00000000">
      <w:r>
        <w:t>A culmination of sugar and spice</w:t>
      </w:r>
    </w:p>
    <w:p w:rsidR="00F50F2E" w:rsidRDefault="00F50F2E"/>
    <w:p w:rsidR="00F50F2E" w:rsidRDefault="00000000">
      <w:r>
        <w:t>But everything wicked and full of delight</w:t>
      </w:r>
    </w:p>
    <w:p w:rsidR="00F50F2E" w:rsidRDefault="00F50F2E"/>
    <w:p w:rsidR="00F50F2E" w:rsidRDefault="00000000">
      <w:r>
        <w:br/>
      </w:r>
    </w:p>
    <w:p w:rsidR="00F50F2E" w:rsidRDefault="00F50F2E"/>
    <w:p w:rsidR="00F50F2E" w:rsidRDefault="00000000">
      <w:r>
        <w:t>He asked you If he could have a turn on ravaging my hole</w:t>
      </w:r>
    </w:p>
    <w:p w:rsidR="00F50F2E" w:rsidRDefault="00000000">
      <w:r>
        <w:t>Flooding his seed Into my guts</w:t>
      </w:r>
    </w:p>
    <w:p w:rsidR="00F50F2E" w:rsidRDefault="00000000">
      <w:r>
        <w:t>like all the other men you corralled from the dark rooms and showers In that den of Ill repute.</w:t>
      </w:r>
    </w:p>
    <w:p w:rsidR="00F50F2E" w:rsidRDefault="00000000">
      <w:r>
        <w:t>I spread my legs wide</w:t>
      </w:r>
    </w:p>
    <w:p w:rsidR="00F50F2E" w:rsidRDefault="00000000">
      <w:r>
        <w:lastRenderedPageBreak/>
        <w:t>Other gentlemen griping them firmly in the air</w:t>
      </w:r>
    </w:p>
    <w:p w:rsidR="00F50F2E" w:rsidRDefault="00000000">
      <w:r>
        <w:t xml:space="preserve"> as he glazed the lube across his shaft</w:t>
      </w:r>
    </w:p>
    <w:p w:rsidR="00F50F2E" w:rsidRDefault="00000000">
      <w:r>
        <w:t>Pushing his erect member In my tight youthful hole</w:t>
      </w:r>
    </w:p>
    <w:p w:rsidR="00F50F2E" w:rsidRDefault="00000000">
      <w:r>
        <w:t>My eyes rolled back In pleasure as he thrust himself deeper and deeper as the loads of those prior started to leak out with each to and fro motion of him balancing his posture to allow his throbbing cock to hit the perfect angle and stroke the g spot.</w:t>
      </w:r>
    </w:p>
    <w:p w:rsidR="00F50F2E" w:rsidRDefault="00000000">
      <w:r>
        <w:t>His continued thrusts turned faster and more aggressive as the beads of sweat dropped down on me</w:t>
      </w:r>
    </w:p>
    <w:p w:rsidR="00F50F2E" w:rsidRDefault="00000000">
      <w:r>
        <w:t>His voice hoarse from howling at the moon how good It felt to fuck me and my Insatiable hole.</w:t>
      </w:r>
    </w:p>
    <w:p w:rsidR="00F50F2E" w:rsidRDefault="00000000">
      <w:r>
        <w:t>His moans and gasps for air as he wiped sweat from his soaked brow made me erect as he continued his assault on my tight cunt.</w:t>
      </w:r>
    </w:p>
    <w:p w:rsidR="00F50F2E" w:rsidRDefault="00000000">
      <w:r>
        <w:t>Then a rapturous cacophony of his orgasm climaxing and the others shouting to shoot his load Inside of me echoed throughout the building In a monumental thunder as his hard dick erupted torrential streams of his viscous fluids Into me.</w:t>
      </w:r>
    </w:p>
    <w:p w:rsidR="00F50F2E" w:rsidRDefault="00F50F2E"/>
    <w:p w:rsidR="00F50F2E" w:rsidRDefault="00000000">
      <w:r>
        <w:t>Thanks Daddy I whispered In his ear as he collapsed on top of me, exhausted and fulfilled from a worthwhile cardio workout.</w:t>
      </w:r>
    </w:p>
    <w:p w:rsidR="00F50F2E" w:rsidRDefault="00F50F2E"/>
    <w:p w:rsidR="00F50F2E" w:rsidRDefault="00000000">
      <w:r>
        <w:t>His beard scratching my neck and making me rock hard again.</w:t>
      </w:r>
    </w:p>
    <w:p w:rsidR="00F50F2E" w:rsidRDefault="00F50F2E"/>
    <w:p w:rsidR="00F50F2E" w:rsidRDefault="00000000">
      <w:r>
        <w:br/>
      </w:r>
    </w:p>
    <w:p w:rsidR="00F50F2E" w:rsidRDefault="00F50F2E"/>
    <w:p w:rsidR="00F50F2E" w:rsidRDefault="00000000">
      <w:r>
        <w:br/>
      </w:r>
    </w:p>
    <w:p w:rsidR="00F50F2E" w:rsidRDefault="00F50F2E"/>
    <w:p w:rsidR="00F50F2E" w:rsidRDefault="00F50F2E"/>
    <w:p w:rsidR="00F50F2E" w:rsidRDefault="00F50F2E"/>
    <w:p w:rsidR="00F50F2E" w:rsidRDefault="00000000">
      <w:r>
        <w:t>How did you feel when you saw that smile creep across my face from ear to ear</w:t>
      </w:r>
    </w:p>
    <w:p w:rsidR="00F50F2E" w:rsidRDefault="00F50F2E"/>
    <w:p w:rsidR="00F50F2E" w:rsidRDefault="00000000">
      <w:r>
        <w:t>When I moaned In jubilee and astonishment of you finally fucking me after chasing that fantasy of hoping that one day we would move forward from just the simple pleasures of sucking each other off, and mutually masturbating while our chests touched?</w:t>
      </w:r>
    </w:p>
    <w:p w:rsidR="00F50F2E" w:rsidRDefault="00F50F2E"/>
    <w:p w:rsidR="00F50F2E" w:rsidRDefault="00000000">
      <w:r>
        <w:t>How did you feel when I moaned to fuck me harder and I whimpered Daddy to you</w:t>
      </w:r>
    </w:p>
    <w:p w:rsidR="00F50F2E" w:rsidRDefault="00000000">
      <w:r>
        <w:t>As you overtook me In a revolutionary moment that It felt like If the rapture had happened then and there I would be In my own personal heaven?</w:t>
      </w:r>
    </w:p>
    <w:p w:rsidR="00F50F2E" w:rsidRDefault="00000000">
      <w:r>
        <w:t>How did you feel as I allowed you to plunge your sword into my sheathe of flesh</w:t>
      </w:r>
    </w:p>
    <w:p w:rsidR="00F50F2E" w:rsidRDefault="00000000">
      <w:r>
        <w:t>As my eyes so feverishly rolled around because I had never anticipated to feel like I was a good little whore for you?</w:t>
      </w:r>
    </w:p>
    <w:p w:rsidR="00F50F2E" w:rsidRDefault="00F50F2E"/>
    <w:p w:rsidR="00F50F2E" w:rsidRDefault="00000000">
      <w:r>
        <w:t>I’ll have to ask next time we explore each other’s bodies</w:t>
      </w:r>
    </w:p>
    <w:p w:rsidR="00F50F2E" w:rsidRDefault="00000000">
      <w:r>
        <w:t>In that cabin In the woods.</w:t>
      </w:r>
    </w:p>
    <w:p w:rsidR="00F50F2E" w:rsidRDefault="00000000">
      <w:r>
        <w:t>That little slice of Heaven</w:t>
      </w:r>
    </w:p>
    <w:p w:rsidR="00F50F2E" w:rsidRDefault="00000000">
      <w:r>
        <w:t>Called</w:t>
      </w:r>
    </w:p>
    <w:p w:rsidR="00F50F2E" w:rsidRDefault="00000000">
      <w:r>
        <w:t>Camp David II</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In that brief moment of reason and clarity</w:t>
      </w:r>
    </w:p>
    <w:p w:rsidR="00F50F2E" w:rsidRDefault="00F50F2E"/>
    <w:p w:rsidR="00F50F2E" w:rsidRDefault="00000000">
      <w:r>
        <w:t>In between us taking a break to smoke again</w:t>
      </w:r>
    </w:p>
    <w:p w:rsidR="00F50F2E" w:rsidRDefault="00F50F2E"/>
    <w:p w:rsidR="00F50F2E" w:rsidRDefault="00000000">
      <w:r>
        <w:lastRenderedPageBreak/>
        <w:t>I looked at you</w:t>
      </w:r>
    </w:p>
    <w:p w:rsidR="00F50F2E" w:rsidRDefault="00F50F2E"/>
    <w:p w:rsidR="00F50F2E" w:rsidRDefault="00000000">
      <w:r>
        <w:t>And saw God</w:t>
      </w:r>
    </w:p>
    <w:p w:rsidR="00F50F2E" w:rsidRDefault="00F50F2E"/>
    <w:p w:rsidR="00F50F2E" w:rsidRDefault="00000000">
      <w:r>
        <w:t>Not the proverbial sky Daddy</w:t>
      </w:r>
    </w:p>
    <w:p w:rsidR="00F50F2E" w:rsidRDefault="00F50F2E"/>
    <w:p w:rsidR="00F50F2E" w:rsidRDefault="00000000">
      <w:r>
        <w:t>But a God who was there for me</w:t>
      </w:r>
    </w:p>
    <w:p w:rsidR="00F50F2E" w:rsidRDefault="00F50F2E"/>
    <w:p w:rsidR="00F50F2E" w:rsidRDefault="00000000">
      <w:r>
        <w:t>One who I reluctantly lashed out at because I have my own trauma to undertake reasoning with</w:t>
      </w:r>
    </w:p>
    <w:p w:rsidR="00F50F2E" w:rsidRDefault="00F50F2E"/>
    <w:p w:rsidR="00F50F2E" w:rsidRDefault="00000000">
      <w:r>
        <w:t>One who caught me staring and asked</w:t>
      </w:r>
    </w:p>
    <w:p w:rsidR="00F50F2E" w:rsidRDefault="00F50F2E"/>
    <w:p w:rsidR="00F50F2E" w:rsidRDefault="00000000">
      <w:r>
        <w:t>“What’s going on hot stuff?”</w:t>
      </w:r>
    </w:p>
    <w:p w:rsidR="00F50F2E" w:rsidRDefault="00F50F2E"/>
    <w:p w:rsidR="00F50F2E" w:rsidRDefault="00000000">
      <w:r>
        <w:t>And all I could do was smirk and respond softly</w:t>
      </w:r>
    </w:p>
    <w:p w:rsidR="00F50F2E" w:rsidRDefault="00F50F2E"/>
    <w:p w:rsidR="00F50F2E" w:rsidRDefault="00000000">
      <w:r>
        <w:t>“You are just so god damned sexy’”</w:t>
      </w:r>
    </w:p>
    <w:p w:rsidR="00F50F2E" w:rsidRDefault="00F50F2E"/>
    <w:p w:rsidR="00F50F2E" w:rsidRDefault="00000000">
      <w:r>
        <w:t>And I noticed for a brief moment</w:t>
      </w:r>
    </w:p>
    <w:p w:rsidR="00F50F2E" w:rsidRDefault="00F50F2E"/>
    <w:p w:rsidR="00F50F2E" w:rsidRDefault="00000000">
      <w:r>
        <w:t>A smile and brush of rose paint your cheeks</w:t>
      </w:r>
    </w:p>
    <w:p w:rsidR="00F50F2E" w:rsidRDefault="00F50F2E"/>
    <w:p w:rsidR="00F50F2E" w:rsidRDefault="00000000">
      <w:r>
        <w:t>Behind that salt and pepper beard.</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You stuck two fingers </w:t>
      </w:r>
    </w:p>
    <w:p w:rsidR="00F50F2E" w:rsidRDefault="00000000">
      <w:r>
        <w:t>In my mouth</w:t>
      </w:r>
    </w:p>
    <w:p w:rsidR="00F50F2E" w:rsidRDefault="00000000">
      <w:r>
        <w:t xml:space="preserve">Pulling my jaw down as you looked me </w:t>
      </w:r>
    </w:p>
    <w:p w:rsidR="00F50F2E" w:rsidRDefault="00000000">
      <w:r>
        <w:t>In the eyes and smiled</w:t>
      </w:r>
    </w:p>
    <w:p w:rsidR="00F50F2E" w:rsidRDefault="00000000">
      <w:r>
        <w:t>Spitting directly Into that gaping open maw of my mouth</w:t>
      </w:r>
    </w:p>
    <w:p w:rsidR="00F50F2E" w:rsidRDefault="00000000">
      <w:r>
        <w:t>With such aggressive force</w:t>
      </w:r>
    </w:p>
    <w:p w:rsidR="00F50F2E" w:rsidRDefault="00000000">
      <w:r>
        <w:t>I pleaded for more</w:t>
      </w:r>
    </w:p>
    <w:p w:rsidR="00F50F2E" w:rsidRDefault="00F50F2E"/>
    <w:p w:rsidR="00F50F2E" w:rsidRDefault="00F50F2E"/>
    <w:p w:rsidR="00F50F2E" w:rsidRDefault="00000000">
      <w:r>
        <w:t>Your other hand clutching my throbbing appendage, slowly stroking me up and down with slick lubed hands</w:t>
      </w:r>
    </w:p>
    <w:p w:rsidR="00F50F2E" w:rsidRDefault="00000000">
      <w:r>
        <w:t>You kept pushing me to the threshold of climax as your thumb and forefinger gently danced along the crown of my head</w:t>
      </w:r>
    </w:p>
    <w:p w:rsidR="00F50F2E" w:rsidRDefault="00F50F2E"/>
    <w:p w:rsidR="00F50F2E" w:rsidRDefault="00F50F2E"/>
    <w:p w:rsidR="00F50F2E" w:rsidRDefault="00000000">
      <w:r>
        <w:t>Tendrils of pre-cum dripping out</w:t>
      </w:r>
    </w:p>
    <w:p w:rsidR="00F50F2E" w:rsidRDefault="00000000">
      <w:r>
        <w:t>That you slowly scooped up placing onto your tongue</w:t>
      </w:r>
    </w:p>
    <w:p w:rsidR="00F50F2E" w:rsidRDefault="00000000">
      <w:r>
        <w:t>My moans of pleasure as you continued to edge me</w:t>
      </w:r>
    </w:p>
    <w:p w:rsidR="00F50F2E" w:rsidRDefault="00000000">
      <w:r>
        <w:t>Pressing your body against mine</w:t>
      </w:r>
    </w:p>
    <w:p w:rsidR="00F50F2E" w:rsidRDefault="00000000">
      <w:r>
        <w:t>In an embrace of fur and naked skin</w:t>
      </w:r>
    </w:p>
    <w:p w:rsidR="00F50F2E" w:rsidRDefault="00000000">
      <w:r>
        <w:t>Warm and tender (Is the flesh)</w:t>
      </w:r>
    </w:p>
    <w:p w:rsidR="00F50F2E" w:rsidRDefault="00F50F2E"/>
    <w:p w:rsidR="00F50F2E" w:rsidRDefault="00F50F2E"/>
    <w:p w:rsidR="00F50F2E" w:rsidRDefault="00000000">
      <w:r>
        <w:lastRenderedPageBreak/>
        <w:t>My hands discovering the hills and rolling plains of your face</w:t>
      </w:r>
    </w:p>
    <w:p w:rsidR="00F50F2E" w:rsidRDefault="00000000">
      <w:r>
        <w:t>One running along the sides, caressing your beard touching your ear ever so slightly</w:t>
      </w:r>
    </w:p>
    <w:p w:rsidR="00F50F2E" w:rsidRDefault="00000000">
      <w:r>
        <w:t>The other navigating downward from your exposed neck, discovering the peaks and valleys of your body</w:t>
      </w:r>
    </w:p>
    <w:p w:rsidR="00F50F2E" w:rsidRDefault="00F50F2E"/>
    <w:p w:rsidR="00F50F2E" w:rsidRDefault="00F50F2E"/>
    <w:p w:rsidR="00F50F2E" w:rsidRDefault="00F50F2E"/>
    <w:p w:rsidR="00F50F2E" w:rsidRDefault="00000000">
      <w:r>
        <w:t>Your pink swollen nipples plump, ready to be sucked upon</w:t>
      </w:r>
    </w:p>
    <w:p w:rsidR="00F50F2E" w:rsidRDefault="00000000">
      <w:r>
        <w:t>The tufts of gray/black hairs moving with each breath you take</w:t>
      </w:r>
    </w:p>
    <w:p w:rsidR="00F50F2E" w:rsidRDefault="00000000">
      <w:r>
        <w:t>Leading to the dark brown and neatly groomed pelvic area</w:t>
      </w:r>
    </w:p>
    <w:p w:rsidR="00F50F2E" w:rsidRDefault="00000000">
      <w:r>
        <w:t>Where I clasped onto your rock-hard member as well.</w:t>
      </w:r>
    </w:p>
    <w:p w:rsidR="00F50F2E" w:rsidRDefault="00F50F2E"/>
    <w:p w:rsidR="00F50F2E" w:rsidRDefault="00000000">
      <w:r>
        <w:t xml:space="preserve">Feeling you throb with each stroke </w:t>
      </w:r>
    </w:p>
    <w:p w:rsidR="00F50F2E" w:rsidRDefault="00000000">
      <w:r>
        <w:t>I gave you</w:t>
      </w:r>
    </w:p>
    <w:p w:rsidR="00F50F2E" w:rsidRDefault="00000000">
      <w:r>
        <w:t xml:space="preserve">Noticing you were also leaking </w:t>
      </w:r>
    </w:p>
    <w:p w:rsidR="00F50F2E" w:rsidRDefault="00F50F2E"/>
    <w:p w:rsidR="00F50F2E" w:rsidRDefault="00000000">
      <w:r>
        <w:t>all over my hand</w:t>
      </w:r>
    </w:p>
    <w:p w:rsidR="00F50F2E" w:rsidRDefault="00F50F2E"/>
    <w:p w:rsidR="00F50F2E" w:rsidRDefault="00000000">
      <w:r>
        <w:t xml:space="preserve">I needed to </w:t>
      </w:r>
    </w:p>
    <w:p w:rsidR="00F50F2E" w:rsidRDefault="00000000">
      <w:r>
        <w:t>taste It</w:t>
      </w:r>
    </w:p>
    <w:p w:rsidR="00F50F2E" w:rsidRDefault="00F50F2E"/>
    <w:p w:rsidR="00F50F2E" w:rsidRDefault="00000000">
      <w:r>
        <w:t xml:space="preserve">I craved nothing more </w:t>
      </w:r>
    </w:p>
    <w:p w:rsidR="00F50F2E" w:rsidRDefault="00000000">
      <w:r>
        <w:t>than you</w:t>
      </w:r>
    </w:p>
    <w:p w:rsidR="00F50F2E" w:rsidRDefault="00F50F2E"/>
    <w:p w:rsidR="00F50F2E" w:rsidRDefault="00000000">
      <w:r>
        <w:t>as well as your</w:t>
      </w:r>
    </w:p>
    <w:p w:rsidR="00F50F2E" w:rsidRDefault="00F50F2E"/>
    <w:p w:rsidR="00F50F2E" w:rsidRDefault="00000000">
      <w:r>
        <w:lastRenderedPageBreak/>
        <w:t xml:space="preserve"> Love</w:t>
      </w:r>
    </w:p>
    <w:p w:rsidR="00F50F2E" w:rsidRDefault="00F50F2E"/>
    <w:p w:rsidR="00F50F2E" w:rsidRDefault="00000000">
      <w:r>
        <w:t>Passion</w:t>
      </w:r>
    </w:p>
    <w:p w:rsidR="00F50F2E" w:rsidRDefault="00F50F2E"/>
    <w:p w:rsidR="00F50F2E" w:rsidRDefault="00000000">
      <w:r>
        <w:t>Cum</w:t>
      </w:r>
    </w:p>
    <w:p w:rsidR="00F50F2E" w:rsidRDefault="00F50F2E"/>
    <w:p w:rsidR="00F50F2E" w:rsidRDefault="00000000">
      <w:r>
        <w:t>Exploding Into My Mouth</w:t>
      </w:r>
    </w:p>
    <w:p w:rsidR="00F50F2E" w:rsidRDefault="00000000">
      <w:r>
        <w:t>&amp;</w:t>
      </w:r>
    </w:p>
    <w:p w:rsidR="00F50F2E" w:rsidRDefault="00000000">
      <w:r>
        <w:t>Soul</w:t>
      </w:r>
    </w:p>
    <w:p w:rsidR="00F50F2E" w:rsidRDefault="00F50F2E"/>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000000">
      <w:r>
        <w:t>You staring at me through the lenses of your camera</w:t>
      </w:r>
    </w:p>
    <w:p w:rsidR="00F50F2E" w:rsidRDefault="00F50F2E"/>
    <w:p w:rsidR="00F50F2E" w:rsidRDefault="00000000">
      <w:r>
        <w:t>As I stared up from on my knees</w:t>
      </w:r>
    </w:p>
    <w:p w:rsidR="00F50F2E" w:rsidRDefault="00F50F2E"/>
    <w:p w:rsidR="00F50F2E" w:rsidRDefault="00000000">
      <w:r>
        <w:t>Made me desire being under your towering dominance</w:t>
      </w:r>
    </w:p>
    <w:p w:rsidR="00F50F2E" w:rsidRDefault="00F50F2E"/>
    <w:p w:rsidR="00F50F2E" w:rsidRDefault="00000000">
      <w:r>
        <w:t>Forever and ever</w:t>
      </w:r>
    </w:p>
    <w:p w:rsidR="00F50F2E" w:rsidRDefault="00F50F2E"/>
    <w:p w:rsidR="00F50F2E" w:rsidRDefault="00000000">
      <w:r>
        <w:lastRenderedPageBreak/>
        <w:t>My head In the clouds</w:t>
      </w:r>
    </w:p>
    <w:p w:rsidR="00F50F2E" w:rsidRDefault="00F50F2E"/>
    <w:p w:rsidR="00F50F2E" w:rsidRDefault="00000000">
      <w:r>
        <w:t>Breathing In every scent that came off of your body</w:t>
      </w:r>
    </w:p>
    <w:p w:rsidR="00F50F2E" w:rsidRDefault="00F50F2E"/>
    <w:p w:rsidR="00F50F2E" w:rsidRDefault="00000000">
      <w:r>
        <w:t>The scent of sin and sex</w:t>
      </w:r>
    </w:p>
    <w:p w:rsidR="00F50F2E" w:rsidRDefault="00F50F2E"/>
    <w:p w:rsidR="00F50F2E" w:rsidRDefault="00000000">
      <w:r>
        <w:t>Of masculinity and manliness</w:t>
      </w:r>
    </w:p>
    <w:p w:rsidR="00F50F2E" w:rsidRDefault="00F50F2E"/>
    <w:p w:rsidR="00F50F2E" w:rsidRDefault="00000000">
      <w:r>
        <w:t>The fiery passion of rough hands</w:t>
      </w:r>
    </w:p>
    <w:p w:rsidR="00F50F2E" w:rsidRDefault="00000000">
      <w:r>
        <w:t>Caressing my boyish body like a child</w:t>
      </w:r>
    </w:p>
    <w:p w:rsidR="00F50F2E" w:rsidRDefault="00F50F2E"/>
    <w:p w:rsidR="00F50F2E" w:rsidRDefault="00000000">
      <w:r>
        <w:t>Delicate and fragile</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000000">
      <w:r>
        <w:t>When you accidentally dozed off on top of me as I still had your penis In my mouth</w:t>
      </w:r>
    </w:p>
    <w:p w:rsidR="00F50F2E" w:rsidRDefault="00F50F2E"/>
    <w:p w:rsidR="00F50F2E" w:rsidRDefault="00000000">
      <w:r>
        <w:t>Was a memorable one to say the least</w:t>
      </w:r>
    </w:p>
    <w:p w:rsidR="00F50F2E" w:rsidRDefault="00F50F2E"/>
    <w:p w:rsidR="00F50F2E" w:rsidRDefault="00000000">
      <w:r>
        <w:lastRenderedPageBreak/>
        <w:t>A simple act so glorious and genuinely charming yet heartwarming to see I had done my job of tiring you out</w:t>
      </w:r>
    </w:p>
    <w:p w:rsidR="00F50F2E" w:rsidRDefault="00F50F2E"/>
    <w:p w:rsidR="00F50F2E" w:rsidRDefault="00000000">
      <w:r>
        <w:t>Your soft snores escaping your open mouth</w:t>
      </w:r>
    </w:p>
    <w:p w:rsidR="00F50F2E" w:rsidRDefault="00000000">
      <w:r>
        <w:t>Waking every so often In moments of disbelief that you were dozing</w:t>
      </w:r>
    </w:p>
    <w:p w:rsidR="00F50F2E" w:rsidRDefault="00F50F2E"/>
    <w:p w:rsidR="00F50F2E" w:rsidRDefault="00000000">
      <w:r>
        <w:t>Going back to sucking me off then a brief rest</w:t>
      </w:r>
    </w:p>
    <w:p w:rsidR="00F50F2E" w:rsidRDefault="00F50F2E"/>
    <w:p w:rsidR="00F50F2E" w:rsidRDefault="00000000">
      <w:r>
        <w:t>I smirked when I had to shake you awake and twist our bodies back to resting upon your chest</w:t>
      </w:r>
    </w:p>
    <w:p w:rsidR="00F50F2E" w:rsidRDefault="00000000">
      <w:r>
        <w:t>Your strong arm wrapped around me</w:t>
      </w:r>
    </w:p>
    <w:p w:rsidR="00F50F2E" w:rsidRDefault="00000000">
      <w:r>
        <w:t>Embracing me ever long as you finally fell Into deep slumber.</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000000">
      <w:r>
        <w:t xml:space="preserve">Desire turned to love </w:t>
      </w:r>
    </w:p>
    <w:p w:rsidR="00F50F2E" w:rsidRDefault="00000000">
      <w:r>
        <w:t>(or maybe It was lust)</w:t>
      </w:r>
    </w:p>
    <w:p w:rsidR="00F50F2E" w:rsidRDefault="00F50F2E"/>
    <w:p w:rsidR="00F50F2E" w:rsidRDefault="00000000">
      <w:r>
        <w:t xml:space="preserve">When I realized that moment I looked Into your eyes and saw that I wanted </w:t>
      </w:r>
    </w:p>
    <w:p w:rsidR="00F50F2E" w:rsidRDefault="00000000">
      <w:r>
        <w:t xml:space="preserve">(needed) </w:t>
      </w:r>
    </w:p>
    <w:p w:rsidR="00F50F2E" w:rsidRDefault="00000000">
      <w:r>
        <w:t>to be with you forever</w:t>
      </w:r>
    </w:p>
    <w:p w:rsidR="00F50F2E" w:rsidRDefault="00F50F2E"/>
    <w:p w:rsidR="00F50F2E" w:rsidRDefault="00000000">
      <w:r>
        <w:t>LIMERENCE</w:t>
      </w:r>
    </w:p>
    <w:p w:rsidR="00F50F2E" w:rsidRDefault="00F50F2E"/>
    <w:p w:rsidR="00F50F2E" w:rsidRDefault="00000000">
      <w:r>
        <w:t>The sexual memories we crafted under those crystalline clouds</w:t>
      </w:r>
    </w:p>
    <w:p w:rsidR="00F50F2E" w:rsidRDefault="00000000">
      <w:r>
        <w:t>The tensions of my emotions bubbling over the top of the pot boiling because I fanned the flames so high with Infatuation</w:t>
      </w:r>
    </w:p>
    <w:p w:rsidR="00F50F2E" w:rsidRDefault="00F50F2E"/>
    <w:p w:rsidR="00F50F2E" w:rsidRDefault="00000000">
      <w:r>
        <w:t>CRYSTALIZATION</w:t>
      </w:r>
    </w:p>
    <w:p w:rsidR="00F50F2E" w:rsidRDefault="00F50F2E"/>
    <w:p w:rsidR="00F50F2E" w:rsidRDefault="00000000">
      <w:r>
        <w:t>Lustful words muttered In the darkness as the neon lights washed our bodies In silence and rapture of navigating each other from head to toe.</w:t>
      </w:r>
    </w:p>
    <w:p w:rsidR="00F50F2E" w:rsidRDefault="00F50F2E"/>
    <w:p w:rsidR="00F50F2E" w:rsidRDefault="00000000">
      <w:r>
        <w:t>LOVESICKNESS</w:t>
      </w:r>
    </w:p>
    <w:p w:rsidR="00F50F2E" w:rsidRDefault="00F50F2E"/>
    <w:p w:rsidR="00F50F2E" w:rsidRDefault="00000000">
      <w:r>
        <w:t>Drowning In what felt like seas of darkness I floated alone on a boat made for two</w:t>
      </w:r>
    </w:p>
    <w:p w:rsidR="00F50F2E" w:rsidRDefault="00F50F2E"/>
    <w:p w:rsidR="00F50F2E" w:rsidRDefault="00000000">
      <w:r>
        <w:br/>
      </w:r>
    </w:p>
    <w:p w:rsidR="00F50F2E" w:rsidRDefault="00000000">
      <w:r>
        <w:br/>
      </w:r>
    </w:p>
    <w:p w:rsidR="00F50F2E" w:rsidRDefault="00F50F2E"/>
    <w:p w:rsidR="00F50F2E" w:rsidRDefault="00F50F2E"/>
    <w:p w:rsidR="00F50F2E" w:rsidRDefault="00000000">
      <w:r>
        <w:t>A Poem For Germaine (Pt. I/III)</w:t>
      </w:r>
    </w:p>
    <w:p w:rsidR="00F50F2E" w:rsidRDefault="00F50F2E"/>
    <w:p w:rsidR="00F50F2E" w:rsidRDefault="00000000">
      <w:r>
        <w:t>“With the taste of venom gone</w:t>
      </w:r>
    </w:p>
    <w:p w:rsidR="00F50F2E" w:rsidRDefault="00000000">
      <w:r>
        <w:t>All that Is left Is sweet, sweet honey.”</w:t>
      </w:r>
    </w:p>
    <w:p w:rsidR="00F50F2E" w:rsidRDefault="00F50F2E"/>
    <w:p w:rsidR="00F50F2E" w:rsidRDefault="00000000">
      <w:r>
        <w:t>You whispered In my ear</w:t>
      </w:r>
    </w:p>
    <w:p w:rsidR="00F50F2E" w:rsidRDefault="00000000">
      <w:r>
        <w:t>As you collapsed onto me</w:t>
      </w:r>
    </w:p>
    <w:p w:rsidR="00F50F2E" w:rsidRDefault="00F50F2E"/>
    <w:p w:rsidR="00F50F2E" w:rsidRDefault="00000000">
      <w:r>
        <w:lastRenderedPageBreak/>
        <w:t>My legs still shaking In the air</w:t>
      </w:r>
    </w:p>
    <w:p w:rsidR="00F50F2E" w:rsidRDefault="00000000">
      <w:r>
        <w:t>After you finally got a chance to be a part of me</w:t>
      </w:r>
    </w:p>
    <w:p w:rsidR="00F50F2E" w:rsidRDefault="00F50F2E"/>
    <w:p w:rsidR="00F50F2E" w:rsidRDefault="00000000">
      <w:r>
        <w:t>A moment of transcendental orgasmic bliss</w:t>
      </w:r>
    </w:p>
    <w:p w:rsidR="00F50F2E" w:rsidRDefault="00000000">
      <w:r>
        <w:t>As you tried to keep yourself hard</w:t>
      </w:r>
    </w:p>
    <w:p w:rsidR="00F50F2E" w:rsidRDefault="00F50F2E"/>
    <w:p w:rsidR="00F50F2E" w:rsidRDefault="00000000">
      <w:r>
        <w:t>In that moment of passion</w:t>
      </w:r>
    </w:p>
    <w:p w:rsidR="00F50F2E" w:rsidRDefault="00000000">
      <w:r>
        <w:t>You so craved and yearned for.</w:t>
      </w:r>
    </w:p>
    <w:p w:rsidR="00F50F2E" w:rsidRDefault="00F50F2E"/>
    <w:p w:rsidR="00F50F2E" w:rsidRDefault="00000000">
      <w:r>
        <w:t>How long had the want and anticipation been</w:t>
      </w:r>
    </w:p>
    <w:p w:rsidR="00F50F2E" w:rsidRDefault="00000000">
      <w:r>
        <w:t>That you craved my body</w:t>
      </w:r>
    </w:p>
    <w:p w:rsidR="00F50F2E" w:rsidRDefault="00F50F2E"/>
    <w:p w:rsidR="00F50F2E" w:rsidRDefault="00000000">
      <w:r>
        <w:t>Locking our eyes In that moment</w:t>
      </w:r>
    </w:p>
    <w:p w:rsidR="00F50F2E" w:rsidRDefault="00000000">
      <w:r>
        <w:t>That you erupted Inside of me?</w:t>
      </w:r>
    </w:p>
    <w:p w:rsidR="00F50F2E" w:rsidRDefault="00F50F2E"/>
    <w:p w:rsidR="00F50F2E" w:rsidRDefault="00F50F2E"/>
    <w:p w:rsidR="00F50F2E" w:rsidRDefault="00000000">
      <w:r>
        <w:t>“Thank you for making this moment a reality”</w:t>
      </w:r>
    </w:p>
    <w:p w:rsidR="00F50F2E" w:rsidRDefault="00000000">
      <w:r>
        <w:t>You whispered In my ear as you collapsed upon me.</w:t>
      </w:r>
    </w:p>
    <w:p w:rsidR="00F50F2E" w:rsidRDefault="00F50F2E"/>
    <w:p w:rsidR="00F50F2E" w:rsidRDefault="00F50F2E"/>
    <w:p w:rsidR="00F50F2E" w:rsidRDefault="00F50F2E"/>
    <w:p w:rsidR="00F50F2E" w:rsidRDefault="00F50F2E"/>
    <w:p w:rsidR="00F50F2E" w:rsidRDefault="00F50F2E"/>
    <w:p w:rsidR="00F50F2E" w:rsidRDefault="00000000">
      <w:r>
        <w:t>Your eyes burning with smoldering embers</w:t>
      </w:r>
    </w:p>
    <w:p w:rsidR="00F50F2E" w:rsidRDefault="00000000">
      <w:r>
        <w:t>As you lifted yourself from my chest</w:t>
      </w:r>
    </w:p>
    <w:p w:rsidR="00F50F2E" w:rsidRDefault="00F50F2E"/>
    <w:p w:rsidR="00F50F2E" w:rsidRDefault="00000000">
      <w:r>
        <w:lastRenderedPageBreak/>
        <w:t>Sweat still beading on your brow</w:t>
      </w:r>
    </w:p>
    <w:p w:rsidR="00F50F2E" w:rsidRDefault="00000000">
      <w:r>
        <w:t>A smile cutting from ear to ear</w:t>
      </w:r>
    </w:p>
    <w:p w:rsidR="00F50F2E" w:rsidRDefault="00F50F2E"/>
    <w:p w:rsidR="00F50F2E" w:rsidRDefault="00000000">
      <w:r>
        <w:t>As I spoke back to you In reply</w:t>
      </w:r>
    </w:p>
    <w:p w:rsidR="00F50F2E" w:rsidRDefault="00F50F2E"/>
    <w:p w:rsidR="00F50F2E" w:rsidRDefault="00000000">
      <w:r>
        <w:t>“I told you once before,</w:t>
      </w:r>
    </w:p>
    <w:p w:rsidR="00F50F2E" w:rsidRDefault="00000000">
      <w:r>
        <w:t xml:space="preserve"> waiting for silver to turn to gold might never happen, </w:t>
      </w:r>
    </w:p>
    <w:p w:rsidR="00F50F2E" w:rsidRDefault="00000000">
      <w:r>
        <w:t>but I know alchemy”</w:t>
      </w:r>
    </w:p>
    <w:p w:rsidR="00F50F2E" w:rsidRDefault="00F50F2E"/>
    <w:p w:rsidR="00F50F2E" w:rsidRDefault="00000000">
      <w:r>
        <w:t xml:space="preserve">“And I know how to </w:t>
      </w:r>
    </w:p>
    <w:p w:rsidR="00F50F2E" w:rsidRDefault="00000000">
      <w:r>
        <w:t xml:space="preserve">suckle </w:t>
      </w:r>
    </w:p>
    <w:p w:rsidR="00F50F2E" w:rsidRDefault="00000000">
      <w:r>
        <w:t xml:space="preserve">delicious </w:t>
      </w:r>
    </w:p>
    <w:p w:rsidR="00F50F2E" w:rsidRDefault="00000000">
      <w:r>
        <w:t xml:space="preserve">rich honey </w:t>
      </w:r>
    </w:p>
    <w:p w:rsidR="00F50F2E" w:rsidRDefault="00000000">
      <w:r>
        <w:t xml:space="preserve">from the </w:t>
      </w:r>
    </w:p>
    <w:p w:rsidR="00F50F2E" w:rsidRDefault="00000000">
      <w:r>
        <w:t>vitriol of poison”</w:t>
      </w:r>
    </w:p>
    <w:p w:rsidR="00F50F2E" w:rsidRDefault="00F50F2E"/>
    <w:p w:rsidR="00F50F2E" w:rsidRDefault="00000000">
      <w:r>
        <w:t xml:space="preserve">Yours In passion, </w:t>
      </w:r>
    </w:p>
    <w:p w:rsidR="00F50F2E" w:rsidRDefault="00F50F2E"/>
    <w:p w:rsidR="00F50F2E" w:rsidRDefault="00000000">
      <w:r>
        <w:t xml:space="preserve">my friend, </w:t>
      </w:r>
    </w:p>
    <w:p w:rsidR="00F50F2E" w:rsidRDefault="00F50F2E"/>
    <w:p w:rsidR="00F50F2E" w:rsidRDefault="00000000">
      <w:r>
        <w:t xml:space="preserve">we will have a moment </w:t>
      </w:r>
    </w:p>
    <w:p w:rsidR="00F50F2E" w:rsidRDefault="00F50F2E"/>
    <w:p w:rsidR="00F50F2E" w:rsidRDefault="00000000">
      <w:r>
        <w:t>sometime again.</w:t>
      </w:r>
    </w:p>
    <w:p w:rsidR="00F50F2E" w:rsidRDefault="00F50F2E"/>
    <w:p w:rsidR="00F50F2E" w:rsidRDefault="00000000">
      <w:r>
        <w:br/>
      </w:r>
    </w:p>
    <w:p w:rsidR="00F50F2E" w:rsidRDefault="00000000">
      <w:r>
        <w:lastRenderedPageBreak/>
        <w:br/>
      </w:r>
    </w:p>
    <w:p w:rsidR="00F50F2E" w:rsidRDefault="00F50F2E"/>
    <w:p w:rsidR="00F50F2E" w:rsidRDefault="00F50F2E"/>
    <w:p w:rsidR="00F50F2E" w:rsidRDefault="00F50F2E"/>
    <w:p w:rsidR="00F50F2E" w:rsidRDefault="00F50F2E"/>
    <w:p w:rsidR="00F50F2E" w:rsidRDefault="00F50F2E"/>
    <w:p w:rsidR="00F50F2E" w:rsidRDefault="00000000">
      <w:r>
        <w:t>Cocooned In a hard shell of all the loads everyone at the bathhouse shot all over me, I transformed Inside Into something new.</w:t>
      </w:r>
    </w:p>
    <w:p w:rsidR="00F50F2E" w:rsidRDefault="00F50F2E"/>
    <w:p w:rsidR="00F50F2E" w:rsidRDefault="00000000">
      <w:r>
        <w:t>Letting go of all the fears, shame and anxiety of trying to peacock my way through this world.</w:t>
      </w:r>
    </w:p>
    <w:p w:rsidR="00F50F2E" w:rsidRDefault="00F50F2E"/>
    <w:p w:rsidR="00F50F2E" w:rsidRDefault="00000000">
      <w:r>
        <w:t>I broke through the many layers of sexual desire and depravity,</w:t>
      </w:r>
    </w:p>
    <w:p w:rsidR="00F50F2E" w:rsidRDefault="00000000">
      <w:r>
        <w:t>Swallowing gulps of their love as I emerged anew.</w:t>
      </w:r>
    </w:p>
    <w:p w:rsidR="00F50F2E" w:rsidRDefault="00F50F2E"/>
    <w:p w:rsidR="00F50F2E" w:rsidRDefault="00000000">
      <w:r>
        <w:t>I had to let go of the feeble and shy little boy I had been for so long and awaken to becoming the confident man who enjoyed being used In such depraved shows of sexual gratification that would Inevitably make their way online.</w:t>
      </w:r>
    </w:p>
    <w:p w:rsidR="00F50F2E" w:rsidRDefault="00F50F2E"/>
    <w:p w:rsidR="00F50F2E" w:rsidRDefault="00000000">
      <w:r>
        <w:t>I wanted to become a slut, a whore, a hole for anyone and everyone to Inseminate at their whim and want.</w:t>
      </w:r>
    </w:p>
    <w:p w:rsidR="00F50F2E" w:rsidRDefault="00000000">
      <w:r>
        <w:t>I wanted to feel something.</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000000">
      <w:r>
        <w:t>“Push that fucking load out boy”</w:t>
      </w:r>
    </w:p>
    <w:p w:rsidR="00F50F2E" w:rsidRDefault="00000000">
      <w:r>
        <w:t>He barked at me as he withdrew his cock from the depths of my sweet and tight little boy hole</w:t>
      </w:r>
    </w:p>
    <w:p w:rsidR="00F50F2E" w:rsidRDefault="00F50F2E"/>
    <w:p w:rsidR="00F50F2E" w:rsidRDefault="00000000">
      <w:r>
        <w:t>“Yeah, that’s a good little pup’”</w:t>
      </w:r>
    </w:p>
    <w:p w:rsidR="00F50F2E" w:rsidRDefault="00000000">
      <w:r>
        <w:t>He whispered In my ear as his chest arched atop my back</w:t>
      </w:r>
    </w:p>
    <w:p w:rsidR="00F50F2E" w:rsidRDefault="00000000">
      <w:r>
        <w:t>His hands running along my Inner thigh</w:t>
      </w:r>
    </w:p>
    <w:p w:rsidR="00F50F2E" w:rsidRDefault="00000000">
      <w:r>
        <w:t>As he fingered my hole</w:t>
      </w:r>
    </w:p>
    <w:p w:rsidR="00F50F2E" w:rsidRDefault="00F50F2E"/>
    <w:p w:rsidR="00F50F2E" w:rsidRDefault="00000000">
      <w:r>
        <w:t>“It’s so wet and tight In there I could cum again In you”</w:t>
      </w:r>
    </w:p>
    <w:p w:rsidR="00F50F2E" w:rsidRDefault="00000000">
      <w:r>
        <w:t>He breathed heavily as he pushed himself back In</w:t>
      </w:r>
    </w:p>
    <w:p w:rsidR="00F50F2E" w:rsidRDefault="00000000">
      <w:r>
        <w:t>Fully erect and at attention</w:t>
      </w:r>
    </w:p>
    <w:p w:rsidR="00F50F2E" w:rsidRDefault="00F50F2E"/>
    <w:p w:rsidR="00F50F2E" w:rsidRDefault="00000000">
      <w:r>
        <w:t>“Fuck yeah boy, that’s my hole forever”</w:t>
      </w:r>
    </w:p>
    <w:p w:rsidR="00F50F2E" w:rsidRDefault="00000000">
      <w:r>
        <w:t>And It was yours forever to use Sir</w:t>
      </w:r>
    </w:p>
    <w:p w:rsidR="00F50F2E" w:rsidRDefault="00000000">
      <w:r>
        <w:t>Whenever you want</w:t>
      </w:r>
    </w:p>
    <w:p w:rsidR="00F50F2E" w:rsidRDefault="00000000">
      <w:r>
        <w:t>Whenever you need</w:t>
      </w:r>
    </w:p>
    <w:p w:rsidR="00F50F2E" w:rsidRDefault="00000000">
      <w:r>
        <w:t>I am just a hole.</w:t>
      </w:r>
    </w:p>
    <w:p w:rsidR="00F50F2E" w:rsidRDefault="00F50F2E"/>
    <w:p w:rsidR="00F50F2E" w:rsidRDefault="00000000">
      <w:r>
        <w:br/>
      </w:r>
    </w:p>
    <w:p w:rsidR="00F50F2E" w:rsidRDefault="00000000">
      <w:r>
        <w:br/>
      </w:r>
    </w:p>
    <w:p w:rsidR="00F50F2E" w:rsidRDefault="00F50F2E"/>
    <w:p w:rsidR="00F50F2E" w:rsidRDefault="00000000">
      <w:r>
        <w:t>I sat there alone In the darkness taking bong rips of those crystal clouds reminiscing about our moments together</w:t>
      </w:r>
    </w:p>
    <w:p w:rsidR="00F50F2E" w:rsidRDefault="00F50F2E"/>
    <w:p w:rsidR="00F50F2E" w:rsidRDefault="00000000">
      <w:r>
        <w:t>Remembering that we had made some “b-rolls” as you so called them</w:t>
      </w:r>
    </w:p>
    <w:p w:rsidR="00F50F2E" w:rsidRDefault="00F50F2E"/>
    <w:p w:rsidR="00F50F2E" w:rsidRDefault="00000000">
      <w:r>
        <w:t>Moving pictures of you grasping my cock and swallowing down to the base with no gag reflex.</w:t>
      </w:r>
    </w:p>
    <w:p w:rsidR="00F50F2E" w:rsidRDefault="00F50F2E"/>
    <w:p w:rsidR="00F50F2E" w:rsidRDefault="00000000">
      <w:r>
        <w:t>“I can teach you how If you want to learn”</w:t>
      </w:r>
    </w:p>
    <w:p w:rsidR="00F50F2E" w:rsidRDefault="00000000">
      <w:r>
        <w:t>You muttered under the shadows beneath those neon lights</w:t>
      </w:r>
    </w:p>
    <w:p w:rsidR="00F50F2E" w:rsidRDefault="00F50F2E"/>
    <w:p w:rsidR="00F50F2E" w:rsidRDefault="00000000">
      <w:r>
        <w:t>Your smile haunting me as I grasped and tugged at my swollen member In real time</w:t>
      </w:r>
    </w:p>
    <w:p w:rsidR="00F50F2E" w:rsidRDefault="00F50F2E"/>
    <w:p w:rsidR="00F50F2E" w:rsidRDefault="00000000">
      <w:r>
        <w:t>The sound of me moaning as I sucked you off with bathhouse beats playing In the background sent me into a fit of fever as I blew clouds of cold smoke onto myself</w:t>
      </w:r>
    </w:p>
    <w:p w:rsidR="00F50F2E" w:rsidRDefault="00F50F2E"/>
    <w:p w:rsidR="00F50F2E" w:rsidRDefault="00000000">
      <w:r>
        <w:t>Not just praying nor wishing,</w:t>
      </w:r>
    </w:p>
    <w:p w:rsidR="00F50F2E" w:rsidRDefault="00000000">
      <w:r>
        <w:t>But fantasizing of you touching me once more,</w:t>
      </w:r>
    </w:p>
    <w:p w:rsidR="00F50F2E" w:rsidRDefault="00000000">
      <w:r>
        <w:t>Your embrace overtaking me with ebbs and flows of yearning and longing</w:t>
      </w:r>
    </w:p>
    <w:p w:rsidR="00F50F2E" w:rsidRDefault="00F50F2E"/>
    <w:p w:rsidR="00F50F2E" w:rsidRDefault="00000000">
      <w:r>
        <w:t>To feel your touch once more again.</w:t>
      </w:r>
    </w:p>
    <w:p w:rsidR="00F50F2E" w:rsidRDefault="00F50F2E"/>
    <w:p w:rsidR="00F50F2E" w:rsidRDefault="00000000">
      <w:r>
        <w:t>You’ll always be the Daddy who got away from me Sir.</w:t>
      </w:r>
    </w:p>
    <w:p w:rsidR="00F50F2E" w:rsidRDefault="00F50F2E"/>
    <w:p w:rsidR="00F50F2E" w:rsidRDefault="00000000">
      <w:r>
        <w:br/>
      </w:r>
    </w:p>
    <w:p w:rsidR="00F50F2E" w:rsidRDefault="00000000">
      <w:r>
        <w:lastRenderedPageBreak/>
        <w:br/>
      </w:r>
    </w:p>
    <w:p w:rsidR="00F50F2E" w:rsidRDefault="00F50F2E"/>
    <w:p w:rsidR="00F50F2E" w:rsidRDefault="00F50F2E"/>
    <w:p w:rsidR="00F50F2E" w:rsidRDefault="00F50F2E"/>
    <w:p w:rsidR="00F50F2E" w:rsidRDefault="00000000">
      <w:r>
        <w:t>Reminiscing about the moment I watched you grab my waist and thrust yourself Into me so feverishly In those moments that we were so caught up in sexual tension always sends me Into a fit of desire for It to happen again someday.</w:t>
      </w:r>
    </w:p>
    <w:p w:rsidR="00F50F2E" w:rsidRDefault="00F50F2E"/>
    <w:p w:rsidR="00F50F2E" w:rsidRDefault="00000000">
      <w:r>
        <w:t>The way that you methodically adjusted my moves and body to tilt and shift so you could be deeper and harder In me makes me erect at the mere thought.</w:t>
      </w:r>
    </w:p>
    <w:p w:rsidR="00F50F2E" w:rsidRDefault="00F50F2E"/>
    <w:p w:rsidR="00F50F2E" w:rsidRDefault="00000000">
      <w:r>
        <w:t>Your hands clasping me as I turned to watch you ravage me In the mirror.</w:t>
      </w:r>
    </w:p>
    <w:p w:rsidR="00F50F2E" w:rsidRDefault="00F50F2E"/>
    <w:p w:rsidR="00F50F2E" w:rsidRDefault="00000000">
      <w:r>
        <w:t>The smirk growing on your face as you noticed I was enjoying myself and wanting to witness the glorious moment</w:t>
      </w:r>
    </w:p>
    <w:p w:rsidR="00F50F2E" w:rsidRDefault="00F50F2E"/>
    <w:p w:rsidR="00F50F2E" w:rsidRDefault="00000000">
      <w:r>
        <w:t>Our silhouettes cast upon the wall; our naked bodies reflected upon stained glass windows you so desired to be hung</w:t>
      </w:r>
    </w:p>
    <w:p w:rsidR="00F50F2E" w:rsidRDefault="00000000">
      <w:r>
        <w:t>(I mean you were hung for sure Sir)</w:t>
      </w:r>
    </w:p>
    <w:p w:rsidR="00F50F2E" w:rsidRDefault="00F50F2E"/>
    <w:p w:rsidR="00F50F2E" w:rsidRDefault="00000000">
      <w:r>
        <w:t xml:space="preserve">The sound of you moaning as you took hold will always echo with those visual stimuli that I can never re-create again except </w:t>
      </w:r>
    </w:p>
    <w:p w:rsidR="00F50F2E" w:rsidRDefault="00F50F2E"/>
    <w:p w:rsidR="00F50F2E" w:rsidRDefault="00000000">
      <w:r>
        <w:t>In my memory.</w:t>
      </w:r>
    </w:p>
    <w:p w:rsidR="00F50F2E" w:rsidRDefault="00F50F2E"/>
    <w:p w:rsidR="00F50F2E" w:rsidRDefault="00000000">
      <w:r>
        <w:br/>
      </w:r>
    </w:p>
    <w:p w:rsidR="00F50F2E" w:rsidRDefault="00000000">
      <w:r>
        <w:br/>
      </w:r>
    </w:p>
    <w:p w:rsidR="00F50F2E" w:rsidRDefault="00000000">
      <w:r>
        <w:lastRenderedPageBreak/>
        <w:t>A Poem for Charles Pt. II</w:t>
      </w:r>
    </w:p>
    <w:p w:rsidR="00F50F2E" w:rsidRDefault="00000000">
      <w:r>
        <w:t>(A Continuation From Daddyland: The Search)</w:t>
      </w:r>
    </w:p>
    <w:p w:rsidR="00F50F2E" w:rsidRDefault="00F50F2E"/>
    <w:p w:rsidR="00F50F2E" w:rsidRDefault="00000000">
      <w:r>
        <w:t>I was a good boy, when I spread my legs wide and let you consummate the wellbeing of my spirit and soul</w:t>
      </w:r>
    </w:p>
    <w:p w:rsidR="00F50F2E" w:rsidRDefault="00F50F2E"/>
    <w:p w:rsidR="00F50F2E" w:rsidRDefault="00000000">
      <w:r>
        <w:t>My boyish anguish and desire were fulfilled with passion and harmony as you fucked me so good I didn’t even need to believe In god</w:t>
      </w:r>
    </w:p>
    <w:p w:rsidR="00F50F2E" w:rsidRDefault="00F50F2E"/>
    <w:p w:rsidR="00F50F2E" w:rsidRDefault="00000000">
      <w:r>
        <w:t>You were him.</w:t>
      </w:r>
    </w:p>
    <w:p w:rsidR="00F50F2E" w:rsidRDefault="00F50F2E"/>
    <w:p w:rsidR="00F50F2E" w:rsidRDefault="00000000">
      <w:r>
        <w:t>The flesh Incarnate of that omnipotent, all-seeing holy power people believed In, the trifecta of the father, the son and the Holy Spirit</w:t>
      </w:r>
    </w:p>
    <w:p w:rsidR="00F50F2E" w:rsidRDefault="00000000">
      <w:r>
        <w:t>Releasing yourself Into my sacred chambers, coating them white with his love and word</w:t>
      </w:r>
    </w:p>
    <w:p w:rsidR="00F50F2E" w:rsidRDefault="00F50F2E"/>
    <w:p w:rsidR="00F50F2E" w:rsidRDefault="00000000">
      <w:r>
        <w:t>Silky and warm, like being cleansed in holy water, but that holy water was you flooding my guts</w:t>
      </w:r>
    </w:p>
    <w:p w:rsidR="00F50F2E" w:rsidRDefault="00000000">
      <w:r>
        <w:t>Did I make you proud Daddy, when I let you consecrate that holy ground, reserved for you and only you?</w:t>
      </w:r>
    </w:p>
    <w:p w:rsidR="00F50F2E" w:rsidRDefault="00F50F2E"/>
    <w:p w:rsidR="00F50F2E" w:rsidRDefault="00000000">
      <w:r>
        <w:t>No one will ever know except us as we fuck our way out of our own personal hell Into a heaven that no one can hear me pounding on the wall for once, a place we can rest those rusty bones of yours and wrap our arms around each other for one last time In the most divine of lovers embraces once more.</w:t>
      </w:r>
    </w:p>
    <w:p w:rsidR="00F50F2E" w:rsidRDefault="00F50F2E"/>
    <w:p w:rsidR="00F50F2E" w:rsidRDefault="00000000">
      <w:r>
        <w:t>Because you are my only Daddy that I ever need.</w:t>
      </w:r>
    </w:p>
    <w:p w:rsidR="00F50F2E" w:rsidRDefault="00000000">
      <w:r>
        <w:t>A Promise &amp; A Thank You</w:t>
      </w:r>
    </w:p>
    <w:p w:rsidR="00F50F2E" w:rsidRDefault="00F50F2E"/>
    <w:p w:rsidR="00F50F2E" w:rsidRDefault="00000000">
      <w:r>
        <w:br/>
      </w:r>
    </w:p>
    <w:p w:rsidR="00F50F2E" w:rsidRDefault="00F50F2E"/>
    <w:p w:rsidR="00F50F2E" w:rsidRDefault="00000000">
      <w:r>
        <w:t>Gazing through crystal balls</w:t>
      </w:r>
    </w:p>
    <w:p w:rsidR="00F50F2E" w:rsidRDefault="00F50F2E"/>
    <w:p w:rsidR="00F50F2E" w:rsidRDefault="00000000">
      <w:r>
        <w:t>What did the future hold for us In those tense moments between us</w:t>
      </w:r>
    </w:p>
    <w:p w:rsidR="00F50F2E" w:rsidRDefault="00F50F2E"/>
    <w:p w:rsidR="00F50F2E" w:rsidRDefault="00000000">
      <w:r>
        <w:t>I was reactionary and fucked up</w:t>
      </w:r>
    </w:p>
    <w:p w:rsidR="00F50F2E" w:rsidRDefault="00F50F2E"/>
    <w:p w:rsidR="00F50F2E" w:rsidRDefault="00000000">
      <w:r>
        <w:t>We needed to talk.</w:t>
      </w:r>
    </w:p>
    <w:p w:rsidR="00F50F2E" w:rsidRDefault="00000000">
      <w:r>
        <w:t>My heart pounded furiously the night before wondering what the truth was going to become and where It would leave us next.</w:t>
      </w:r>
    </w:p>
    <w:p w:rsidR="00F50F2E" w:rsidRDefault="00F50F2E"/>
    <w:p w:rsidR="00F50F2E" w:rsidRDefault="00000000">
      <w:r>
        <w:t>I kept Imagining the 10-page magus opus I had painstakingly wrote over 5 days, transcribing It onto paper, being as meticulous as possible to drip my blood, tears and fears onto those thick white pages just as white as my skin that you enjoyed consuming, lying on the table as I entered through the threshold Into your abode.</w:t>
      </w:r>
    </w:p>
    <w:p w:rsidR="00F50F2E" w:rsidRDefault="00F50F2E"/>
    <w:p w:rsidR="00F50F2E" w:rsidRDefault="00000000">
      <w:r>
        <w:t>Maybe It never actually showed up.</w:t>
      </w:r>
    </w:p>
    <w:p w:rsidR="00F50F2E" w:rsidRDefault="00000000">
      <w:r>
        <w:t>Maybe you never actually opened It</w:t>
      </w:r>
    </w:p>
    <w:p w:rsidR="00F50F2E" w:rsidRDefault="00000000">
      <w:r>
        <w:t>Maybe It was still en route (Impossible)</w:t>
      </w:r>
    </w:p>
    <w:p w:rsidR="00F50F2E" w:rsidRDefault="00F50F2E"/>
    <w:p w:rsidR="00F50F2E" w:rsidRDefault="00000000">
      <w:r>
        <w:t>But still, a fear washed over me about the entire next steps between us Sir.</w:t>
      </w:r>
    </w:p>
    <w:p w:rsidR="00F50F2E" w:rsidRDefault="00F50F2E"/>
    <w:p w:rsidR="00F50F2E" w:rsidRDefault="00000000">
      <w:r>
        <w:t>I can only pray at your feet that you spare me the blade and allow me to kiss the feet you walk upon and lay flowers Instead of the knives I had plunged into the ground around you.</w:t>
      </w:r>
    </w:p>
    <w:p w:rsidR="00F50F2E" w:rsidRDefault="00F50F2E"/>
    <w:p w:rsidR="00F50F2E" w:rsidRDefault="00000000">
      <w:r>
        <w:br/>
      </w:r>
    </w:p>
    <w:p w:rsidR="00F50F2E" w:rsidRDefault="00F50F2E"/>
    <w:p w:rsidR="00F50F2E" w:rsidRDefault="00000000">
      <w:r>
        <w:lastRenderedPageBreak/>
        <w:t>Our eyes locked upon each other as I came walking down the hospital corridor, anxiously trying to hold myself together In a moment of attempting to stop the despair and fear that was pumping through my veins.</w:t>
      </w:r>
    </w:p>
    <w:p w:rsidR="00F50F2E" w:rsidRDefault="00F50F2E"/>
    <w:p w:rsidR="00F50F2E" w:rsidRDefault="00000000">
      <w:r>
        <w:t>We found a quiet place to sit and casually chat, you wished there was a bed we could sleep in, and so did I, Imagining your arms wrapped around me while they pushed medical scopes and Instruments Into his body while he lay subdued on a gurney.</w:t>
      </w:r>
    </w:p>
    <w:p w:rsidR="00F50F2E" w:rsidRDefault="00F50F2E"/>
    <w:p w:rsidR="00F50F2E" w:rsidRDefault="00000000">
      <w:r>
        <w:t>Is It bad that I wanted to kiss you?</w:t>
      </w:r>
    </w:p>
    <w:p w:rsidR="00F50F2E" w:rsidRDefault="00000000">
      <w:r>
        <w:t>Is It bad that I wanted to be naked with you?</w:t>
      </w:r>
    </w:p>
    <w:p w:rsidR="00F50F2E" w:rsidRDefault="00000000">
      <w:r>
        <w:t>Obviously those fleeting moments only lasted a moment before I remembered we were not on the best of terms</w:t>
      </w:r>
    </w:p>
    <w:p w:rsidR="00F50F2E" w:rsidRDefault="00F50F2E"/>
    <w:p w:rsidR="00F50F2E" w:rsidRDefault="00000000">
      <w:r>
        <w:t>You were full filling a promise I had asked of you weeks prior before I went nuclear reactionary about something so mundane and simple.</w:t>
      </w:r>
    </w:p>
    <w:p w:rsidR="00F50F2E" w:rsidRDefault="00F50F2E"/>
    <w:p w:rsidR="00F50F2E" w:rsidRDefault="00000000">
      <w:r>
        <w:t>I took time to myself and held court alone,</w:t>
      </w:r>
    </w:p>
    <w:p w:rsidR="00F50F2E" w:rsidRDefault="00000000">
      <w:r>
        <w:t>Studying those tomes on human emotion and psychology</w:t>
      </w:r>
    </w:p>
    <w:p w:rsidR="00F50F2E" w:rsidRDefault="00000000">
      <w:r>
        <w:t>I realized later after the drugs finally kicked In that I was needing help and I began the search to find It.</w:t>
      </w:r>
    </w:p>
    <w:p w:rsidR="00F50F2E" w:rsidRDefault="00F50F2E"/>
    <w:p w:rsidR="00F50F2E" w:rsidRDefault="00000000">
      <w:r>
        <w:t>It was the beginning of a path of healing I didn’t know I needed but one that would hopefully help me not lose you for the final time Sir.</w:t>
      </w:r>
    </w:p>
    <w:p w:rsidR="00F50F2E" w:rsidRDefault="00F50F2E"/>
    <w:p w:rsidR="00F50F2E" w:rsidRDefault="00000000">
      <w:r>
        <w:br/>
      </w:r>
    </w:p>
    <w:p w:rsidR="00F50F2E" w:rsidRDefault="00000000">
      <w:r>
        <w:br/>
      </w:r>
    </w:p>
    <w:p w:rsidR="00F50F2E" w:rsidRDefault="00F50F2E"/>
    <w:p w:rsidR="00F50F2E" w:rsidRDefault="00000000">
      <w:r>
        <w:t xml:space="preserve">I’m sure the look on my face as you spread my legs like I was In stirrups and spat upon my virgin hole </w:t>
      </w:r>
    </w:p>
    <w:p w:rsidR="00F50F2E" w:rsidRDefault="00000000">
      <w:r>
        <w:lastRenderedPageBreak/>
        <w:t>(I’m not the good little boy you think I am)</w:t>
      </w:r>
    </w:p>
    <w:p w:rsidR="00F50F2E" w:rsidRDefault="00000000">
      <w:r>
        <w:t>was just the right amount of shock and eager yearning</w:t>
      </w:r>
    </w:p>
    <w:p w:rsidR="00F50F2E" w:rsidRDefault="00000000">
      <w:r>
        <w:t>As you thrust your tongue deep Inside</w:t>
      </w:r>
    </w:p>
    <w:p w:rsidR="00F50F2E" w:rsidRDefault="00F50F2E"/>
    <w:p w:rsidR="00F50F2E" w:rsidRDefault="00000000">
      <w:r>
        <w:t>Twisting and turning</w:t>
      </w:r>
    </w:p>
    <w:p w:rsidR="00F50F2E" w:rsidRDefault="00000000">
      <w:r>
        <w:t>Lapping like a dog thirsty for water</w:t>
      </w:r>
    </w:p>
    <w:p w:rsidR="00F50F2E" w:rsidRDefault="00000000">
      <w:r>
        <w:t>Curving In ways I didn’t know someone could perform</w:t>
      </w:r>
    </w:p>
    <w:p w:rsidR="00F50F2E" w:rsidRDefault="00F50F2E"/>
    <w:p w:rsidR="00F50F2E" w:rsidRDefault="00000000">
      <w:r>
        <w:t>I was In heaven as you ate me out so feverishly</w:t>
      </w:r>
    </w:p>
    <w:p w:rsidR="00F50F2E" w:rsidRDefault="00000000">
      <w:r>
        <w:t>As If It was your last meal</w:t>
      </w:r>
    </w:p>
    <w:p w:rsidR="00F50F2E" w:rsidRDefault="00000000">
      <w:r>
        <w:t>Devouring every square centimeter of that crevasse on my body</w:t>
      </w:r>
    </w:p>
    <w:p w:rsidR="00F50F2E" w:rsidRDefault="00000000">
      <w:r>
        <w:t>Taking moments to come up for air</w:t>
      </w:r>
    </w:p>
    <w:p w:rsidR="00F50F2E" w:rsidRDefault="00000000">
      <w:r>
        <w:t>And spit upon It once more to keep It wet for you.</w:t>
      </w:r>
    </w:p>
    <w:p w:rsidR="00F50F2E" w:rsidRDefault="00F50F2E"/>
    <w:p w:rsidR="00F50F2E" w:rsidRDefault="00000000">
      <w:r>
        <w:t>Your hands clasping at my cheeks, grabbing handfuls of flesh</w:t>
      </w:r>
    </w:p>
    <w:p w:rsidR="00F50F2E" w:rsidRDefault="00000000">
      <w:r>
        <w:t>Like a child eating cake for the first time</w:t>
      </w:r>
    </w:p>
    <w:p w:rsidR="00F50F2E" w:rsidRDefault="00000000">
      <w:r>
        <w:t>Feverish and aggressive</w:t>
      </w:r>
    </w:p>
    <w:p w:rsidR="00F50F2E" w:rsidRDefault="00000000">
      <w:r>
        <w:t>Spreading me open so you could dive deeper within.</w:t>
      </w:r>
    </w:p>
    <w:p w:rsidR="00F50F2E" w:rsidRDefault="00F50F2E"/>
    <w:p w:rsidR="00F50F2E" w:rsidRDefault="00000000">
      <w:r>
        <w:t>Your face held such tender moments of glee and jubilee of astonishment that I tasted that good</w:t>
      </w:r>
    </w:p>
    <w:p w:rsidR="00F50F2E" w:rsidRDefault="00000000">
      <w:r>
        <w:t>As well as gratification of finally being able to have a proper meal before you took your time doing other sinful things to me.</w:t>
      </w:r>
    </w:p>
    <w:p w:rsidR="00F50F2E" w:rsidRDefault="00F50F2E"/>
    <w:p w:rsidR="00F50F2E" w:rsidRDefault="00000000">
      <w:r>
        <w:t>You can do whatever you want to my body Sir</w:t>
      </w:r>
    </w:p>
    <w:p w:rsidR="00F50F2E" w:rsidRDefault="00000000">
      <w:r>
        <w:t>I am yours, forever more.</w:t>
      </w:r>
    </w:p>
    <w:p w:rsidR="00F50F2E" w:rsidRDefault="00F50F2E"/>
    <w:p w:rsidR="00F50F2E" w:rsidRDefault="00F50F2E"/>
    <w:p w:rsidR="00F50F2E" w:rsidRDefault="00F50F2E"/>
    <w:p w:rsidR="00F50F2E" w:rsidRDefault="00000000">
      <w:r>
        <w:br/>
      </w:r>
    </w:p>
    <w:p w:rsidR="00F50F2E" w:rsidRDefault="00F50F2E"/>
    <w:p w:rsidR="00F50F2E" w:rsidRDefault="00000000">
      <w:r>
        <w:t>A Poem For Ernesto</w:t>
      </w:r>
    </w:p>
    <w:p w:rsidR="00F50F2E" w:rsidRDefault="00F50F2E"/>
    <w:p w:rsidR="00F50F2E" w:rsidRDefault="00000000">
      <w:r>
        <w:t>Stealing your glance from afar as you took a drag off your cigarette In the oddly chilly spring night</w:t>
      </w:r>
    </w:p>
    <w:p w:rsidR="00F50F2E" w:rsidRDefault="00000000">
      <w:r>
        <w:t>I had to wonder If you knew how much I desired you</w:t>
      </w:r>
    </w:p>
    <w:p w:rsidR="00F50F2E" w:rsidRDefault="00F50F2E"/>
    <w:p w:rsidR="00F50F2E" w:rsidRDefault="00000000">
      <w:r>
        <w:t>For many moons and many suns</w:t>
      </w:r>
    </w:p>
    <w:p w:rsidR="00F50F2E" w:rsidRDefault="00000000">
      <w:r>
        <w:t>I have had Imaginary dreams of seeing you naked</w:t>
      </w:r>
    </w:p>
    <w:p w:rsidR="00F50F2E" w:rsidRDefault="00000000">
      <w:r>
        <w:t>(Even though I have while hiding In the shadows of the background of the bar.)</w:t>
      </w:r>
    </w:p>
    <w:p w:rsidR="00F50F2E" w:rsidRDefault="00000000">
      <w:r>
        <w:t>Knowing that your body was exactly my type</w:t>
      </w:r>
    </w:p>
    <w:p w:rsidR="00F50F2E" w:rsidRDefault="00000000">
      <w:r>
        <w:t>Furry, darkened skin, eyes that held secrets of passion and ultra-violent desires.</w:t>
      </w:r>
    </w:p>
    <w:p w:rsidR="00F50F2E" w:rsidRDefault="00F50F2E"/>
    <w:p w:rsidR="00F50F2E" w:rsidRDefault="00000000">
      <w:r>
        <w:t>But In the moment we met recently, It was more of a somber re-Introduction of each other.</w:t>
      </w:r>
    </w:p>
    <w:p w:rsidR="00F50F2E" w:rsidRDefault="00000000">
      <w:r>
        <w:t>Learning that my husband had recently had a heart operation.</w:t>
      </w:r>
    </w:p>
    <w:p w:rsidR="00F50F2E" w:rsidRDefault="00000000">
      <w:r>
        <w:t>Those Immense fires that burned behind your eyes quickly burned out faster than I myself could ever cum.</w:t>
      </w:r>
    </w:p>
    <w:p w:rsidR="00F50F2E" w:rsidRDefault="00F50F2E"/>
    <w:p w:rsidR="00F50F2E" w:rsidRDefault="00000000">
      <w:r>
        <w:t>An intimate embrace of cathartic apology that I accepted and longed, yet didn’t know I needed.</w:t>
      </w:r>
    </w:p>
    <w:p w:rsidR="00F50F2E" w:rsidRDefault="00000000">
      <w:r>
        <w:t>Did you understand that you made me feel human for a brief moment In time that I never allow myself to obtain?</w:t>
      </w:r>
    </w:p>
    <w:p w:rsidR="00F50F2E" w:rsidRDefault="00F50F2E"/>
    <w:p w:rsidR="00F50F2E" w:rsidRDefault="00000000">
      <w:r>
        <w:t xml:space="preserve">Your arms clasping around me, searching far and wide for the perfect way to embrace me </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 xml:space="preserve">Allowed me to let my walls down and reminisce about those fevered moments of wanting to have you take me to the bathroom </w:t>
      </w:r>
    </w:p>
    <w:p w:rsidR="00F50F2E" w:rsidRDefault="00000000">
      <w:r>
        <w:t xml:space="preserve">push me to my knees </w:t>
      </w:r>
    </w:p>
    <w:p w:rsidR="00F50F2E" w:rsidRDefault="00000000">
      <w:r>
        <w:t xml:space="preserve">make me suck you off </w:t>
      </w:r>
    </w:p>
    <w:p w:rsidR="00F50F2E" w:rsidRDefault="00000000">
      <w:r>
        <w:t xml:space="preserve">to </w:t>
      </w:r>
    </w:p>
    <w:p w:rsidR="00F50F2E" w:rsidRDefault="00000000">
      <w:r>
        <w:t>completion.</w:t>
      </w:r>
    </w:p>
    <w:p w:rsidR="00F50F2E" w:rsidRDefault="00F50F2E"/>
    <w:p w:rsidR="00F50F2E" w:rsidRDefault="00000000">
      <w:r>
        <w:t xml:space="preserve">Swallowing every drop of that </w:t>
      </w:r>
    </w:p>
    <w:p w:rsidR="00F50F2E" w:rsidRDefault="00000000">
      <w:r>
        <w:t>Devious</w:t>
      </w:r>
    </w:p>
    <w:p w:rsidR="00F50F2E" w:rsidRDefault="00000000">
      <w:r>
        <w:t xml:space="preserve"> Infectious </w:t>
      </w:r>
    </w:p>
    <w:p w:rsidR="00F50F2E" w:rsidRDefault="00000000">
      <w:r>
        <w:t>(Smile)</w:t>
      </w:r>
    </w:p>
    <w:p w:rsidR="00F50F2E" w:rsidRDefault="00000000">
      <w:r>
        <w:t>DESIRE</w:t>
      </w:r>
    </w:p>
    <w:p w:rsidR="00F50F2E" w:rsidRDefault="00000000">
      <w:r>
        <w:t>that I subdue because I have so much already going on.</w:t>
      </w:r>
    </w:p>
    <w:p w:rsidR="00F50F2E" w:rsidRDefault="00F50F2E"/>
    <w:p w:rsidR="00F50F2E" w:rsidRDefault="00000000">
      <w:r>
        <w:t>But maybe one day soon, I’ll write these words for you and slyly hand you an envelope with your name written on it.</w:t>
      </w:r>
    </w:p>
    <w:p w:rsidR="00F50F2E" w:rsidRDefault="00F50F2E"/>
    <w:p w:rsidR="00F50F2E" w:rsidRDefault="00000000">
      <w:r>
        <w:t>Containing these exact words</w:t>
      </w:r>
    </w:p>
    <w:p w:rsidR="00F50F2E" w:rsidRDefault="00000000">
      <w:r>
        <w:t>Hoping that you realize I Idolize you but also want you to do very bad things to me.</w:t>
      </w:r>
    </w:p>
    <w:p w:rsidR="00F50F2E" w:rsidRDefault="00F50F2E"/>
    <w:p w:rsidR="00F50F2E" w:rsidRDefault="00000000">
      <w:r>
        <w:t xml:space="preserve">But a boy can wait a long time for the right moment </w:t>
      </w:r>
    </w:p>
    <w:p w:rsidR="00F50F2E" w:rsidRDefault="00000000">
      <w:r>
        <w:lastRenderedPageBreak/>
        <w:t>that we will Indulge In our carnal desires of exploring each other’s bodies.</w:t>
      </w:r>
    </w:p>
    <w:p w:rsidR="00F50F2E" w:rsidRDefault="00F50F2E"/>
    <w:p w:rsidR="00F50F2E" w:rsidRDefault="00000000">
      <w:r>
        <w:br/>
      </w:r>
    </w:p>
    <w:p w:rsidR="00F50F2E" w:rsidRDefault="00000000">
      <w:r>
        <w:br/>
      </w:r>
    </w:p>
    <w:p w:rsidR="00F50F2E" w:rsidRDefault="00F50F2E"/>
    <w:p w:rsidR="00F50F2E" w:rsidRDefault="00F50F2E"/>
    <w:p w:rsidR="00F50F2E" w:rsidRDefault="00000000">
      <w:r>
        <w:t>The crowds In my head erupted In cheer and shouts</w:t>
      </w:r>
    </w:p>
    <w:p w:rsidR="00F50F2E" w:rsidRDefault="00F50F2E"/>
    <w:p w:rsidR="00F50F2E" w:rsidRDefault="00000000">
      <w:r>
        <w:t>As I finished snorting the line of coke that was so precariously placed on your erect cock.</w:t>
      </w:r>
    </w:p>
    <w:p w:rsidR="00F50F2E" w:rsidRDefault="00F50F2E"/>
    <w:p w:rsidR="00F50F2E" w:rsidRDefault="00F50F2E"/>
    <w:p w:rsidR="00F50F2E" w:rsidRDefault="00000000">
      <w:r>
        <w:t>A moment I had heard of people doing but never thinking It could become a reality</w:t>
      </w:r>
    </w:p>
    <w:p w:rsidR="00F50F2E" w:rsidRDefault="00F50F2E"/>
    <w:p w:rsidR="00F50F2E" w:rsidRDefault="00F50F2E"/>
    <w:p w:rsidR="00F50F2E" w:rsidRDefault="00000000">
      <w:r>
        <w:t>Until you asked me</w:t>
      </w:r>
    </w:p>
    <w:p w:rsidR="00F50F2E" w:rsidRDefault="00F50F2E"/>
    <w:p w:rsidR="00F50F2E" w:rsidRDefault="00F50F2E"/>
    <w:p w:rsidR="00F50F2E" w:rsidRDefault="00000000">
      <w:r>
        <w:t>What turns you on</w:t>
      </w:r>
    </w:p>
    <w:p w:rsidR="00F50F2E" w:rsidRDefault="00000000">
      <w:r>
        <w:t>What haven’t you done yet</w:t>
      </w:r>
    </w:p>
    <w:p w:rsidR="00F50F2E" w:rsidRDefault="00F50F2E"/>
    <w:p w:rsidR="00F50F2E" w:rsidRDefault="00000000">
      <w:r>
        <w:t>What do you want to do</w:t>
      </w:r>
    </w:p>
    <w:p w:rsidR="00F50F2E" w:rsidRDefault="00F50F2E"/>
    <w:p w:rsidR="00F50F2E" w:rsidRDefault="00000000">
      <w:r>
        <w:t>With respect and eager desire to help me complete some of my darkest fantasies</w:t>
      </w:r>
    </w:p>
    <w:p w:rsidR="00F50F2E" w:rsidRDefault="00F50F2E"/>
    <w:p w:rsidR="00F50F2E" w:rsidRDefault="00F50F2E"/>
    <w:p w:rsidR="00F50F2E" w:rsidRDefault="00000000">
      <w:r>
        <w:lastRenderedPageBreak/>
        <w:t>You made me feel like a god.</w:t>
      </w:r>
    </w:p>
    <w:p w:rsidR="00F50F2E" w:rsidRDefault="00F50F2E"/>
    <w:p w:rsidR="00F50F2E" w:rsidRDefault="00000000">
      <w:r>
        <w:t>Craving more and more depravity of wanting to become that filthy pig of a man hiding deep within that scared and shy little boy.</w:t>
      </w:r>
    </w:p>
    <w:p w:rsidR="00F50F2E" w:rsidRDefault="00F50F2E"/>
    <w:p w:rsidR="00F50F2E" w:rsidRDefault="00F50F2E"/>
    <w:p w:rsidR="00F50F2E" w:rsidRDefault="00F50F2E"/>
    <w:p w:rsidR="00F50F2E" w:rsidRDefault="00F50F2E"/>
    <w:p w:rsidR="00F50F2E" w:rsidRDefault="00F50F2E"/>
    <w:p w:rsidR="00F50F2E" w:rsidRDefault="00000000">
      <w:r>
        <w:t>Simple kinks had been explored before but I wanted more</w:t>
      </w:r>
    </w:p>
    <w:p w:rsidR="00F50F2E" w:rsidRDefault="00F50F2E"/>
    <w:p w:rsidR="00F50F2E" w:rsidRDefault="00000000">
      <w:r>
        <w:t>Something deeper and darker that would be Illegal In 36 different states</w:t>
      </w:r>
    </w:p>
    <w:p w:rsidR="00F50F2E" w:rsidRDefault="00F50F2E"/>
    <w:p w:rsidR="00F50F2E" w:rsidRDefault="00000000">
      <w:r>
        <w:t>“I would let him put his cigarette out In my asshole”</w:t>
      </w:r>
    </w:p>
    <w:p w:rsidR="00F50F2E" w:rsidRDefault="00F50F2E"/>
    <w:p w:rsidR="00F50F2E" w:rsidRDefault="00000000">
      <w:r>
        <w:t>I once jokingly said to a friend</w:t>
      </w:r>
    </w:p>
    <w:p w:rsidR="00F50F2E" w:rsidRDefault="00F50F2E"/>
    <w:p w:rsidR="00F50F2E" w:rsidRDefault="00F50F2E"/>
    <w:p w:rsidR="00F50F2E" w:rsidRDefault="00F50F2E"/>
    <w:p w:rsidR="00F50F2E" w:rsidRDefault="00F50F2E"/>
    <w:p w:rsidR="00F50F2E" w:rsidRDefault="00000000">
      <w:r>
        <w:t>Little did I know that some of those depraved and Immoral things would become a reality</w:t>
      </w:r>
    </w:p>
    <w:p w:rsidR="00F50F2E" w:rsidRDefault="00F50F2E"/>
    <w:p w:rsidR="00F50F2E" w:rsidRDefault="00000000">
      <w:r>
        <w:t>Making even the Marque De Sade blush In his jail cell as he wrote his absolute vile of a piece of literature known to man.</w:t>
      </w:r>
    </w:p>
    <w:p w:rsidR="00F50F2E" w:rsidRDefault="00F50F2E"/>
    <w:p w:rsidR="00F50F2E" w:rsidRDefault="00000000">
      <w:r>
        <w:t>The 120 Days of Sodom</w:t>
      </w:r>
    </w:p>
    <w:p w:rsidR="00F50F2E" w:rsidRDefault="00F50F2E"/>
    <w:p w:rsidR="00F50F2E" w:rsidRDefault="00000000">
      <w:r>
        <w:lastRenderedPageBreak/>
        <w:t>But this Is just adulterous poetry, merely fiction.</w:t>
      </w:r>
    </w:p>
    <w:p w:rsidR="00F50F2E" w:rsidRDefault="00F50F2E"/>
    <w:p w:rsidR="00F50F2E" w:rsidRDefault="00000000">
      <w:r>
        <w:t>Right?</w:t>
      </w:r>
    </w:p>
    <w:p w:rsidR="00F50F2E" w:rsidRDefault="00F50F2E"/>
    <w:p w:rsidR="00F50F2E" w:rsidRDefault="00000000">
      <w:r>
        <w:br/>
      </w:r>
    </w:p>
    <w:p w:rsidR="00F50F2E" w:rsidRDefault="00000000">
      <w:r>
        <w:br/>
      </w:r>
    </w:p>
    <w:p w:rsidR="00F50F2E" w:rsidRDefault="00F50F2E"/>
    <w:p w:rsidR="00F50F2E" w:rsidRDefault="00F50F2E"/>
    <w:p w:rsidR="00F50F2E" w:rsidRDefault="00000000">
      <w:r>
        <w:t>Your heart beating In my ear as I laid my head on your chest</w:t>
      </w:r>
    </w:p>
    <w:p w:rsidR="00F50F2E" w:rsidRDefault="00000000">
      <w:r>
        <w:t>Tucked In that perfect spot In your arm</w:t>
      </w:r>
    </w:p>
    <w:p w:rsidR="00F50F2E" w:rsidRDefault="00000000">
      <w:r>
        <w:t>Felt like home.</w:t>
      </w:r>
    </w:p>
    <w:p w:rsidR="00F50F2E" w:rsidRDefault="00F50F2E"/>
    <w:p w:rsidR="00F50F2E" w:rsidRDefault="00000000">
      <w:r>
        <w:t>The only place I could feel safe and comfortable from the dangers of the world that were on the prowl around me</w:t>
      </w:r>
    </w:p>
    <w:p w:rsidR="00F50F2E" w:rsidRDefault="00000000">
      <w:r>
        <w:t>Vicious beasts with blood-soaked fangs</w:t>
      </w:r>
    </w:p>
    <w:p w:rsidR="00F50F2E" w:rsidRDefault="00000000">
      <w:r>
        <w:t>Their stomachs hanging from their mouths at dawn</w:t>
      </w:r>
    </w:p>
    <w:p w:rsidR="00F50F2E" w:rsidRDefault="00F50F2E"/>
    <w:p w:rsidR="00F50F2E" w:rsidRDefault="00000000">
      <w:r>
        <w:t>Your touch as you placed your arm around me</w:t>
      </w:r>
    </w:p>
    <w:p w:rsidR="00F50F2E" w:rsidRDefault="00000000">
      <w:r>
        <w:t>Holding me closely to your side</w:t>
      </w:r>
    </w:p>
    <w:p w:rsidR="00F50F2E" w:rsidRDefault="00000000">
      <w:r>
        <w:t>Felt like safety.</w:t>
      </w:r>
    </w:p>
    <w:p w:rsidR="00F50F2E" w:rsidRDefault="00F50F2E"/>
    <w:p w:rsidR="00F50F2E" w:rsidRDefault="00000000">
      <w:r>
        <w:t>The only place I could let my walls down and become the truest form of myself to you</w:t>
      </w:r>
    </w:p>
    <w:p w:rsidR="00F50F2E" w:rsidRDefault="00000000">
      <w:r>
        <w:t>Allowing my bleeding heart to finally rest from the daggers of life wanting to pierce and stab at my tender flesh.</w:t>
      </w:r>
    </w:p>
    <w:p w:rsidR="00F50F2E" w:rsidRDefault="00F50F2E"/>
    <w:p w:rsidR="00F50F2E" w:rsidRDefault="00000000">
      <w:r>
        <w:t>Those moments will always be memories I will cherish forever</w:t>
      </w:r>
    </w:p>
    <w:p w:rsidR="00F50F2E" w:rsidRDefault="00000000">
      <w:r>
        <w:lastRenderedPageBreak/>
        <w:t>Even after the fact that you are gone</w:t>
      </w:r>
    </w:p>
    <w:p w:rsidR="00F50F2E" w:rsidRDefault="00000000">
      <w:r>
        <w:t>And we will never have anything like that again.</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F50F2E"/>
    <w:p w:rsidR="00F50F2E" w:rsidRDefault="00000000">
      <w:r>
        <w:t xml:space="preserve">His lips pressed against my neck, </w:t>
      </w:r>
    </w:p>
    <w:p w:rsidR="00F50F2E" w:rsidRDefault="00000000">
      <w:r>
        <w:t>his rough beard scratching</w:t>
      </w:r>
    </w:p>
    <w:p w:rsidR="00F50F2E" w:rsidRDefault="00000000">
      <w:r>
        <w:t>And sending me Into fits of passion</w:t>
      </w:r>
    </w:p>
    <w:p w:rsidR="00F50F2E" w:rsidRDefault="00F50F2E"/>
    <w:p w:rsidR="00F50F2E" w:rsidRDefault="00000000">
      <w:r>
        <w:t>His hands navigated the length of my torso</w:t>
      </w:r>
    </w:p>
    <w:p w:rsidR="00F50F2E" w:rsidRDefault="00000000">
      <w:r>
        <w:t>Searching every Inch for something I couldn’t pinpoint</w:t>
      </w:r>
    </w:p>
    <w:p w:rsidR="00F50F2E" w:rsidRDefault="00F50F2E"/>
    <w:p w:rsidR="00F50F2E" w:rsidRDefault="00000000">
      <w:r>
        <w:t>His legs Intertwined between mine</w:t>
      </w:r>
    </w:p>
    <w:p w:rsidR="00F50F2E" w:rsidRDefault="00000000">
      <w:r>
        <w:t>As we rolled and tossed each other around In the bed</w:t>
      </w:r>
    </w:p>
    <w:p w:rsidR="00F50F2E" w:rsidRDefault="00F50F2E"/>
    <w:p w:rsidR="00F50F2E" w:rsidRDefault="00000000">
      <w:r>
        <w:t>Like sea glass being tossed at sea.</w:t>
      </w:r>
    </w:p>
    <w:p w:rsidR="00F50F2E" w:rsidRDefault="00000000">
      <w:r>
        <w:t>His eyes locked In passion with mine</w:t>
      </w:r>
    </w:p>
    <w:p w:rsidR="00F50F2E" w:rsidRDefault="00000000">
      <w:r>
        <w:t>Those oceans of desire</w:t>
      </w:r>
    </w:p>
    <w:p w:rsidR="00F50F2E" w:rsidRDefault="00F50F2E"/>
    <w:p w:rsidR="00F50F2E" w:rsidRDefault="00000000">
      <w:r>
        <w:t>Drowning me In waves of lust</w:t>
      </w:r>
    </w:p>
    <w:p w:rsidR="00F50F2E" w:rsidRDefault="00000000">
      <w:r>
        <w:t>His tongue tasting parts of my body</w:t>
      </w:r>
    </w:p>
    <w:p w:rsidR="00F50F2E" w:rsidRDefault="00000000">
      <w:r>
        <w:lastRenderedPageBreak/>
        <w:t>That made me squirm and twist In ecstasy</w:t>
      </w:r>
    </w:p>
    <w:p w:rsidR="00F50F2E" w:rsidRDefault="00F50F2E"/>
    <w:p w:rsidR="00F50F2E" w:rsidRDefault="00000000">
      <w:r>
        <w:t>Touch me once more like that Sir</w:t>
      </w:r>
    </w:p>
    <w:p w:rsidR="00F50F2E" w:rsidRDefault="00000000">
      <w:r>
        <w:t>It’s all I crave for one last time.</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F50F2E"/>
    <w:p w:rsidR="00F50F2E" w:rsidRDefault="00000000">
      <w:r>
        <w:t>The steady thumping of the techno bass line mixed with the baritone and tenor moans of men acting upon carnal Indulgence hung heavy In the air</w:t>
      </w:r>
    </w:p>
    <w:p w:rsidR="00F50F2E" w:rsidRDefault="00F50F2E"/>
    <w:p w:rsidR="00F50F2E" w:rsidRDefault="00000000">
      <w:r>
        <w:t>The squeals of the little Latin boy In the room next to me begging to be double penetrated</w:t>
      </w:r>
    </w:p>
    <w:p w:rsidR="00F50F2E" w:rsidRDefault="00000000">
      <w:r>
        <w:t>The clicking sounds of torch’s sparking blue flames upturned to glass pipes</w:t>
      </w:r>
    </w:p>
    <w:p w:rsidR="00F50F2E" w:rsidRDefault="00F50F2E"/>
    <w:p w:rsidR="00F50F2E" w:rsidRDefault="00000000">
      <w:r>
        <w:t>Crystal clouds floating to the roof</w:t>
      </w:r>
    </w:p>
    <w:p w:rsidR="00F50F2E" w:rsidRDefault="00000000">
      <w:r>
        <w:t>The acrid smell of amyl nitrite permeating my nostrils</w:t>
      </w:r>
    </w:p>
    <w:p w:rsidR="00F50F2E" w:rsidRDefault="00000000">
      <w:r>
        <w:t>As we snorted lines off of unholy bibles</w:t>
      </w:r>
    </w:p>
    <w:p w:rsidR="00F50F2E" w:rsidRDefault="00000000">
      <w:r>
        <w:t>Our Father Who Art In Sin</w:t>
      </w:r>
    </w:p>
    <w:p w:rsidR="00F50F2E" w:rsidRDefault="00000000">
      <w:r>
        <w:t>Deliver his flesh unto mine</w:t>
      </w:r>
    </w:p>
    <w:p w:rsidR="00F50F2E" w:rsidRDefault="00000000">
      <w:r>
        <w:t>And his cum Into me</w:t>
      </w:r>
    </w:p>
    <w:p w:rsidR="00F50F2E" w:rsidRDefault="00F50F2E"/>
    <w:p w:rsidR="00F50F2E" w:rsidRDefault="00000000">
      <w:r>
        <w:t>The dimly lit hallways, the slick carpets stained with lubricants</w:t>
      </w:r>
    </w:p>
    <w:p w:rsidR="00F50F2E" w:rsidRDefault="00000000">
      <w:r>
        <w:lastRenderedPageBreak/>
        <w:t>The thin creaky walls groaning as slutty little bottoms pounded greasy hands upon them begging to be fucked harder than before.</w:t>
      </w:r>
    </w:p>
    <w:p w:rsidR="00F50F2E" w:rsidRDefault="00F50F2E"/>
    <w:p w:rsidR="00F50F2E" w:rsidRDefault="00000000">
      <w:r>
        <w:br/>
      </w:r>
    </w:p>
    <w:p w:rsidR="00F50F2E" w:rsidRDefault="00000000">
      <w:r>
        <w:br/>
      </w:r>
    </w:p>
    <w:p w:rsidR="00F50F2E" w:rsidRDefault="00F50F2E"/>
    <w:p w:rsidR="00F50F2E" w:rsidRDefault="00000000">
      <w:r>
        <w:t xml:space="preserve">Smoke bellowed from the sides of your mouth </w:t>
      </w:r>
    </w:p>
    <w:p w:rsidR="00F50F2E" w:rsidRDefault="00000000">
      <w:r>
        <w:t xml:space="preserve">as you slowly devoured every Inch of me, </w:t>
      </w:r>
    </w:p>
    <w:p w:rsidR="00F50F2E" w:rsidRDefault="00000000">
      <w:r>
        <w:t xml:space="preserve">cold and cool to the touch, </w:t>
      </w:r>
    </w:p>
    <w:p w:rsidR="00F50F2E" w:rsidRDefault="00F50F2E"/>
    <w:p w:rsidR="00F50F2E" w:rsidRDefault="00000000">
      <w:r>
        <w:t xml:space="preserve">but your tongue and mouth </w:t>
      </w:r>
    </w:p>
    <w:p w:rsidR="00F50F2E" w:rsidRDefault="00F50F2E"/>
    <w:p w:rsidR="00F50F2E" w:rsidRDefault="00000000">
      <w:r>
        <w:t xml:space="preserve">oh so </w:t>
      </w:r>
    </w:p>
    <w:p w:rsidR="00F50F2E" w:rsidRDefault="00F50F2E"/>
    <w:p w:rsidR="00F50F2E" w:rsidRDefault="00000000">
      <w:r>
        <w:t>warm and Inviting</w:t>
      </w:r>
    </w:p>
    <w:p w:rsidR="00F50F2E" w:rsidRDefault="00F50F2E"/>
    <w:p w:rsidR="00F50F2E" w:rsidRDefault="00000000">
      <w:r>
        <w:t xml:space="preserve">Those still pictures moving </w:t>
      </w:r>
    </w:p>
    <w:p w:rsidR="00F50F2E" w:rsidRDefault="00000000">
      <w:r>
        <w:t xml:space="preserve">In motion </w:t>
      </w:r>
    </w:p>
    <w:p w:rsidR="00F50F2E" w:rsidRDefault="00000000">
      <w:r>
        <w:t xml:space="preserve">you recorded </w:t>
      </w:r>
    </w:p>
    <w:p w:rsidR="00F50F2E" w:rsidRDefault="00F50F2E"/>
    <w:p w:rsidR="00F50F2E" w:rsidRDefault="00000000">
      <w:r>
        <w:t xml:space="preserve">became the only thing </w:t>
      </w:r>
    </w:p>
    <w:p w:rsidR="00F50F2E" w:rsidRDefault="00000000">
      <w:r>
        <w:t xml:space="preserve">that could get me off </w:t>
      </w:r>
    </w:p>
    <w:p w:rsidR="00F50F2E" w:rsidRDefault="00000000">
      <w:r>
        <w:t>In the latter of days</w:t>
      </w:r>
    </w:p>
    <w:p w:rsidR="00F50F2E" w:rsidRDefault="00F50F2E"/>
    <w:p w:rsidR="00F50F2E" w:rsidRDefault="00000000">
      <w:r>
        <w:t xml:space="preserve">Memories of our sexual endeavors </w:t>
      </w:r>
    </w:p>
    <w:p w:rsidR="00F50F2E" w:rsidRDefault="00000000">
      <w:r>
        <w:lastRenderedPageBreak/>
        <w:t xml:space="preserve">desires that wafted </w:t>
      </w:r>
    </w:p>
    <w:p w:rsidR="00F50F2E" w:rsidRDefault="00000000">
      <w:r>
        <w:t xml:space="preserve">In those crystalline clouds we blew </w:t>
      </w:r>
    </w:p>
    <w:p w:rsidR="00F50F2E" w:rsidRDefault="00000000">
      <w:r>
        <w:t xml:space="preserve">Into each other’s eager and ready mouths, </w:t>
      </w:r>
    </w:p>
    <w:p w:rsidR="00F50F2E" w:rsidRDefault="00000000">
      <w:r>
        <w:t xml:space="preserve">waiting to French kiss </w:t>
      </w:r>
    </w:p>
    <w:p w:rsidR="00F50F2E" w:rsidRDefault="00F50F2E"/>
    <w:p w:rsidR="00F50F2E" w:rsidRDefault="00000000">
      <w:r>
        <w:t>allowing our tongues to</w:t>
      </w:r>
    </w:p>
    <w:p w:rsidR="00F50F2E" w:rsidRDefault="00F50F2E"/>
    <w:p w:rsidR="00F50F2E" w:rsidRDefault="00000000">
      <w:r>
        <w:t xml:space="preserve"> dance a majestic tango.</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The sight of you smirking </w:t>
      </w:r>
    </w:p>
    <w:p w:rsidR="00F50F2E" w:rsidRDefault="00F50F2E"/>
    <w:p w:rsidR="00F50F2E" w:rsidRDefault="00000000">
      <w:r>
        <w:t>as you nibbled the head of my raging hardon</w:t>
      </w:r>
    </w:p>
    <w:p w:rsidR="00F50F2E" w:rsidRDefault="00F50F2E"/>
    <w:p w:rsidR="00F50F2E" w:rsidRDefault="00000000">
      <w:r>
        <w:t xml:space="preserve">Stroking It </w:t>
      </w:r>
    </w:p>
    <w:p w:rsidR="00F50F2E" w:rsidRDefault="00F50F2E"/>
    <w:p w:rsidR="00F50F2E" w:rsidRDefault="00000000">
      <w:r>
        <w:t xml:space="preserve">slowly as you stared </w:t>
      </w:r>
    </w:p>
    <w:p w:rsidR="00F50F2E" w:rsidRDefault="00F50F2E"/>
    <w:p w:rsidR="00F50F2E" w:rsidRDefault="00000000">
      <w:r>
        <w:t>Into the camera</w:t>
      </w:r>
    </w:p>
    <w:p w:rsidR="00F50F2E" w:rsidRDefault="00F50F2E"/>
    <w:p w:rsidR="00F50F2E" w:rsidRDefault="00000000">
      <w:r>
        <w:t>My engorged vein</w:t>
      </w:r>
    </w:p>
    <w:p w:rsidR="00F50F2E" w:rsidRDefault="00F50F2E"/>
    <w:p w:rsidR="00F50F2E" w:rsidRDefault="00000000">
      <w:r>
        <w:lastRenderedPageBreak/>
        <w:t>(Fig, 4A: Cowper’s Gland)</w:t>
      </w:r>
    </w:p>
    <w:p w:rsidR="00F50F2E" w:rsidRDefault="00F50F2E"/>
    <w:p w:rsidR="00F50F2E" w:rsidRDefault="00000000">
      <w:r>
        <w:t>Pulsating at each methodical motion</w:t>
      </w:r>
    </w:p>
    <w:p w:rsidR="00F50F2E" w:rsidRDefault="00F50F2E"/>
    <w:p w:rsidR="00F50F2E" w:rsidRDefault="00000000">
      <w:r>
        <w:t xml:space="preserve">My moans overpowering the sounds of those bathhouse bass </w:t>
      </w:r>
    </w:p>
    <w:p w:rsidR="00F50F2E" w:rsidRDefault="00F50F2E"/>
    <w:p w:rsidR="00F50F2E" w:rsidRDefault="00000000">
      <w:r>
        <w:t>lines thumping In the background beneath the shadows of the</w:t>
      </w:r>
    </w:p>
    <w:p w:rsidR="00F50F2E" w:rsidRDefault="00F50F2E"/>
    <w:p w:rsidR="00F50F2E" w:rsidRDefault="00000000">
      <w:r>
        <w:t xml:space="preserve"> red district lights</w:t>
      </w:r>
    </w:p>
    <w:p w:rsidR="00F50F2E" w:rsidRDefault="00F50F2E"/>
    <w:p w:rsidR="00F50F2E" w:rsidRDefault="00000000">
      <w:r>
        <w:t xml:space="preserve">There was the sound of me enjoying myself so ecstatically </w:t>
      </w:r>
    </w:p>
    <w:p w:rsidR="00F50F2E" w:rsidRDefault="00F50F2E"/>
    <w:p w:rsidR="00F50F2E" w:rsidRDefault="00000000">
      <w:r>
        <w:t>as I sucked you off</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Feverishly slobbering</w:t>
      </w:r>
    </w:p>
    <w:p w:rsidR="00F50F2E" w:rsidRDefault="00F50F2E"/>
    <w:p w:rsidR="00F50F2E" w:rsidRDefault="00000000">
      <w:r>
        <w:t>Gasping for air as I choked down</w:t>
      </w:r>
    </w:p>
    <w:p w:rsidR="00F50F2E" w:rsidRDefault="00F50F2E"/>
    <w:p w:rsidR="00F50F2E" w:rsidRDefault="00000000">
      <w:r>
        <w:lastRenderedPageBreak/>
        <w:t>To the base of your groin.</w:t>
      </w:r>
    </w:p>
    <w:p w:rsidR="00F50F2E" w:rsidRDefault="00F50F2E"/>
    <w:p w:rsidR="00F50F2E" w:rsidRDefault="00000000">
      <w:r>
        <w:t>Letting you slide all the way down my throat</w:t>
      </w:r>
    </w:p>
    <w:p w:rsidR="00F50F2E" w:rsidRDefault="00000000">
      <w:r>
        <w:t xml:space="preserve">slowly reeling back </w:t>
      </w:r>
    </w:p>
    <w:p w:rsidR="00F50F2E" w:rsidRDefault="00F50F2E"/>
    <w:p w:rsidR="00F50F2E" w:rsidRDefault="00000000">
      <w:r>
        <w:t>feeling you throb harder</w:t>
      </w:r>
    </w:p>
    <w:p w:rsidR="00F50F2E" w:rsidRDefault="00F50F2E"/>
    <w:p w:rsidR="00F50F2E" w:rsidRDefault="00000000">
      <w:r>
        <w:t xml:space="preserve"> as I took a gulp of air</w:t>
      </w:r>
    </w:p>
    <w:p w:rsidR="00F50F2E" w:rsidRDefault="00F50F2E"/>
    <w:p w:rsidR="00F50F2E" w:rsidRDefault="00000000">
      <w:r>
        <w:t>“Fuck that Is so hot.”</w:t>
      </w:r>
    </w:p>
    <w:p w:rsidR="00F50F2E" w:rsidRDefault="00000000">
      <w:r>
        <w:t>You muttered as I came up for air</w:t>
      </w:r>
    </w:p>
    <w:p w:rsidR="00F50F2E" w:rsidRDefault="00000000">
      <w:r>
        <w:t>Eyes slick with tears</w:t>
      </w:r>
    </w:p>
    <w:p w:rsidR="00F50F2E" w:rsidRDefault="00F50F2E"/>
    <w:p w:rsidR="00F50F2E" w:rsidRDefault="00000000">
      <w:r>
        <w:t>“Anything for you sir.”</w:t>
      </w:r>
    </w:p>
    <w:p w:rsidR="00F50F2E" w:rsidRDefault="00F50F2E"/>
    <w:p w:rsidR="00F50F2E" w:rsidRDefault="00000000">
      <w:r>
        <w:br/>
      </w:r>
    </w:p>
    <w:p w:rsidR="00F50F2E" w:rsidRDefault="00000000">
      <w:r>
        <w:br/>
      </w:r>
    </w:p>
    <w:p w:rsidR="00F50F2E" w:rsidRDefault="00F50F2E"/>
    <w:p w:rsidR="00F50F2E" w:rsidRDefault="00F50F2E"/>
    <w:p w:rsidR="00F50F2E" w:rsidRDefault="00F50F2E"/>
    <w:p w:rsidR="00F50F2E" w:rsidRDefault="00000000">
      <w:r>
        <w:t>My bag of wonders has many tricks and party favors for us to Indulge In</w:t>
      </w:r>
    </w:p>
    <w:p w:rsidR="00F50F2E" w:rsidRDefault="00000000">
      <w:r>
        <w:t>At a moment’s notice my friend</w:t>
      </w:r>
    </w:p>
    <w:p w:rsidR="00F50F2E" w:rsidRDefault="00000000">
      <w:r>
        <w:t>We have uppers, and downers and things to make you goon for hours</w:t>
      </w:r>
    </w:p>
    <w:p w:rsidR="00F50F2E" w:rsidRDefault="00F50F2E"/>
    <w:p w:rsidR="00F50F2E" w:rsidRDefault="00000000">
      <w:r>
        <w:lastRenderedPageBreak/>
        <w:t>We have poppers, lube, condoms and more In stock hidden behind compartment walls you wouldn’t know exist.</w:t>
      </w:r>
    </w:p>
    <w:p w:rsidR="00F50F2E" w:rsidRDefault="00F50F2E"/>
    <w:p w:rsidR="00F50F2E" w:rsidRDefault="00000000">
      <w:r>
        <w:t>For the larger and more advantageous trips I can pack even more to excite your pleasures and desires</w:t>
      </w:r>
    </w:p>
    <w:p w:rsidR="00F50F2E" w:rsidRDefault="00F50F2E"/>
    <w:p w:rsidR="00F50F2E" w:rsidRDefault="00000000">
      <w:r>
        <w:t>From small toys to large ones</w:t>
      </w:r>
    </w:p>
    <w:p w:rsidR="00F50F2E" w:rsidRDefault="00000000">
      <w:r>
        <w:t>From fists to plugs</w:t>
      </w:r>
    </w:p>
    <w:p w:rsidR="00F50F2E" w:rsidRDefault="00000000">
      <w:r>
        <w:t>And rope and ball gags</w:t>
      </w:r>
    </w:p>
    <w:p w:rsidR="00F50F2E" w:rsidRDefault="00000000">
      <w:r>
        <w:t>To stimulate and overpower you</w:t>
      </w:r>
    </w:p>
    <w:p w:rsidR="00F50F2E" w:rsidRDefault="00F50F2E"/>
    <w:p w:rsidR="00F50F2E" w:rsidRDefault="00000000">
      <w:r>
        <w:t>I can show you things you never knew that I would be Into If only you just asked.</w:t>
      </w:r>
    </w:p>
    <w:p w:rsidR="00F50F2E" w:rsidRDefault="00F50F2E"/>
    <w:p w:rsidR="00F50F2E" w:rsidRDefault="00000000">
      <w:r>
        <w:t>But let’s just leave that all up for behind closed doors and maybe another time when we can have the peeping toms view through the gloryhole In the wall In that room we once rented at the baths.</w:t>
      </w:r>
    </w:p>
    <w:p w:rsidR="00F50F2E" w:rsidRDefault="00F50F2E"/>
    <w:p w:rsidR="00F50F2E" w:rsidRDefault="00000000">
      <w:r>
        <w:t>Yet again, I’ll leave that all up to Imagination my friends.</w:t>
      </w:r>
    </w:p>
    <w:p w:rsidR="00F50F2E" w:rsidRDefault="00F50F2E"/>
    <w:p w:rsidR="00F50F2E" w:rsidRDefault="00000000">
      <w:r>
        <w:br/>
      </w:r>
    </w:p>
    <w:p w:rsidR="00F50F2E" w:rsidRDefault="00000000">
      <w:r>
        <w:br/>
      </w:r>
    </w:p>
    <w:p w:rsidR="00F50F2E" w:rsidRDefault="00F50F2E"/>
    <w:p w:rsidR="00F50F2E" w:rsidRDefault="00000000">
      <w:r>
        <w:t>A Poem For Anonymous</w:t>
      </w:r>
    </w:p>
    <w:p w:rsidR="00F50F2E" w:rsidRDefault="00F50F2E"/>
    <w:p w:rsidR="00F50F2E" w:rsidRDefault="00000000">
      <w:r>
        <w:t>When you pulled me towards the end of the couch and started bouncing my lean and tender frame on your beer can thick uncut cock</w:t>
      </w:r>
    </w:p>
    <w:p w:rsidR="00F50F2E" w:rsidRDefault="00000000">
      <w:r>
        <w:lastRenderedPageBreak/>
        <w:t>I could only gasp In shock that you were hitting spots deep within that I had never felt touched before</w:t>
      </w:r>
    </w:p>
    <w:p w:rsidR="00F50F2E" w:rsidRDefault="00000000">
      <w:r>
        <w:t>Your thick thighs resting mine on top as you held me by the knees and thrust upwards and evermore harder each time Into me</w:t>
      </w:r>
    </w:p>
    <w:p w:rsidR="00F50F2E" w:rsidRDefault="00000000">
      <w:r>
        <w:t>My eyes rolled back Into my head as you hit regions that had remained undiscovered even by others</w:t>
      </w:r>
    </w:p>
    <w:p w:rsidR="00F50F2E" w:rsidRDefault="00F50F2E"/>
    <w:p w:rsidR="00F50F2E" w:rsidRDefault="00000000">
      <w:r>
        <w:t>“Holy fuck”</w:t>
      </w:r>
    </w:p>
    <w:p w:rsidR="00F50F2E" w:rsidRDefault="00000000">
      <w:r>
        <w:t>I howled</w:t>
      </w:r>
    </w:p>
    <w:p w:rsidR="00F50F2E" w:rsidRDefault="00F50F2E"/>
    <w:p w:rsidR="00F50F2E" w:rsidRDefault="00000000">
      <w:r>
        <w:t>You smirked and kept up with your assault on my gaping hole</w:t>
      </w:r>
    </w:p>
    <w:p w:rsidR="00F50F2E" w:rsidRDefault="00000000">
      <w:r>
        <w:t>Your hips dancing to and fro In a motion I didn’t know someone could perform</w:t>
      </w:r>
    </w:p>
    <w:p w:rsidR="00F50F2E" w:rsidRDefault="00000000">
      <w:r>
        <w:t>Heavy moans and deep bass huffs escaped your throat as you kept up the onslaught of pushing that absolute girthy monster of a cock I had ever encountered (thus far) Into me.</w:t>
      </w:r>
    </w:p>
    <w:p w:rsidR="00F50F2E" w:rsidRDefault="00000000">
      <w:r>
        <w:t>My hands ran along your furry chest</w:t>
      </w:r>
    </w:p>
    <w:p w:rsidR="00F50F2E" w:rsidRDefault="00000000">
      <w:r>
        <w:t>Stopping at both erect nipples</w:t>
      </w:r>
    </w:p>
    <w:p w:rsidR="00F50F2E" w:rsidRDefault="00000000">
      <w:r>
        <w:t>Twirling them In my fingers</w:t>
      </w:r>
    </w:p>
    <w:p w:rsidR="00F50F2E" w:rsidRDefault="00000000">
      <w:r>
        <w:t>Feeling you become stiffer and harder Inside</w:t>
      </w:r>
    </w:p>
    <w:p w:rsidR="00F50F2E" w:rsidRDefault="00000000">
      <w:r>
        <w:t>“Oh. OH! OH MY! OH MY FUCKING GOD!”</w:t>
      </w:r>
    </w:p>
    <w:p w:rsidR="00F50F2E" w:rsidRDefault="00000000">
      <w:r>
        <w:t>I yearningly uttered between gasps for air as my face started to tingle with electricity.</w:t>
      </w:r>
    </w:p>
    <w:p w:rsidR="00F50F2E" w:rsidRDefault="00F50F2E"/>
    <w:p w:rsidR="00F50F2E" w:rsidRDefault="00000000">
      <w:r>
        <w:t>You told me to get on my stomach and turned around and began to ride me In a reverse cowboy position</w:t>
      </w:r>
    </w:p>
    <w:p w:rsidR="00F50F2E" w:rsidRDefault="00000000">
      <w:r>
        <w:t>(Something I never had experienced before)</w:t>
      </w:r>
    </w:p>
    <w:p w:rsidR="00F50F2E" w:rsidRDefault="00000000">
      <w:r>
        <w:t>In an absolute state of shock and awe</w:t>
      </w:r>
    </w:p>
    <w:p w:rsidR="00F50F2E" w:rsidRDefault="00000000">
      <w:r>
        <w:t>Of how much deeper you could possibly get Into me.</w:t>
      </w:r>
    </w:p>
    <w:p w:rsidR="00F50F2E" w:rsidRDefault="00000000">
      <w:r>
        <w:t>We took moments between the aforementioned to blow clouds and watch the adulterous films playing on the wall.</w:t>
      </w:r>
    </w:p>
    <w:p w:rsidR="00F50F2E" w:rsidRDefault="00000000">
      <w:r>
        <w:lastRenderedPageBreak/>
        <w:t>Gulps of water to quell our parched throats</w:t>
      </w:r>
    </w:p>
    <w:p w:rsidR="00F50F2E" w:rsidRDefault="00F50F2E"/>
    <w:p w:rsidR="00F50F2E" w:rsidRDefault="00000000">
      <w:r>
        <w:t>The real question though, was It weird for me when I had to walk halfway down the street to get picked up by my husband after you fucked me like I’ve never been fucked before?</w:t>
      </w:r>
    </w:p>
    <w:p w:rsidR="00F50F2E" w:rsidRDefault="00000000">
      <w:r>
        <w:t>My legs wobbly and loose like someone replaced my muscles with jelly.</w:t>
      </w:r>
    </w:p>
    <w:p w:rsidR="00F50F2E" w:rsidRDefault="00000000">
      <w:r>
        <w:t>The cold spring rain biting my face as I tried to light a cigarette.</w:t>
      </w:r>
    </w:p>
    <w:p w:rsidR="00F50F2E" w:rsidRDefault="00000000">
      <w:r>
        <w:t>There were moments of passion and carnality, but also personal and Insightful moments of tenderness that showed your humanity.</w:t>
      </w:r>
    </w:p>
    <w:p w:rsidR="00F50F2E" w:rsidRDefault="00F50F2E"/>
    <w:p w:rsidR="00F50F2E" w:rsidRDefault="00000000">
      <w:r>
        <w:t>You stretched my legs when I shrieked In grimace from cramps In ways that no one has ever twisted my body In, but In a way that It felt so good but so painfully bad at the same time.</w:t>
      </w:r>
    </w:p>
    <w:p w:rsidR="00F50F2E" w:rsidRDefault="00000000">
      <w:r>
        <w:t>We shared reveries of art and desires</w:t>
      </w:r>
    </w:p>
    <w:p w:rsidR="00F50F2E" w:rsidRDefault="00000000">
      <w:r>
        <w:t>We shared comical relief moments to alleviate the tension of a random hookup quickly coordinated</w:t>
      </w:r>
    </w:p>
    <w:p w:rsidR="00F50F2E" w:rsidRDefault="00000000">
      <w:r>
        <w:t>That you had to take your dog out.</w:t>
      </w:r>
    </w:p>
    <w:p w:rsidR="00F50F2E" w:rsidRDefault="00F50F2E"/>
    <w:p w:rsidR="00F50F2E" w:rsidRDefault="00000000">
      <w:r>
        <w:t>You also told me to never fucking call you Daddy</w:t>
      </w:r>
    </w:p>
    <w:p w:rsidR="00F50F2E" w:rsidRDefault="00000000">
      <w:r>
        <w:t>And I never did Sir.</w:t>
      </w:r>
    </w:p>
    <w:p w:rsidR="00F50F2E" w:rsidRDefault="00000000">
      <w:r>
        <w:t>But I did tell you I’d put you In this book.</w:t>
      </w:r>
    </w:p>
    <w:p w:rsidR="00F50F2E" w:rsidRDefault="00F50F2E"/>
    <w:p w:rsidR="00F50F2E" w:rsidRDefault="00000000">
      <w:r>
        <w:br/>
      </w:r>
    </w:p>
    <w:p w:rsidR="00F50F2E" w:rsidRDefault="00F50F2E"/>
    <w:p w:rsidR="00F50F2E" w:rsidRDefault="00000000">
      <w:r>
        <w:t>A Poem For Germaine Pt. II/III</w:t>
      </w:r>
    </w:p>
    <w:p w:rsidR="00F50F2E" w:rsidRDefault="00F50F2E"/>
    <w:p w:rsidR="00F50F2E" w:rsidRDefault="00000000">
      <w:r>
        <w:t>The night we met there was something In the air that we both knew was not for either of us</w:t>
      </w:r>
    </w:p>
    <w:p w:rsidR="00F50F2E" w:rsidRDefault="00F50F2E"/>
    <w:p w:rsidR="00F50F2E" w:rsidRDefault="00000000">
      <w:r>
        <w:t>Locking eyes we muttered under our breaths</w:t>
      </w:r>
    </w:p>
    <w:p w:rsidR="00F50F2E" w:rsidRDefault="00F50F2E"/>
    <w:p w:rsidR="00F50F2E" w:rsidRDefault="00000000">
      <w:r>
        <w:t>“Wanna go together?”</w:t>
      </w:r>
    </w:p>
    <w:p w:rsidR="00F50F2E" w:rsidRDefault="00000000">
      <w:r>
        <w:t>Also synchronized</w:t>
      </w:r>
    </w:p>
    <w:p w:rsidR="00F50F2E" w:rsidRDefault="00F50F2E"/>
    <w:p w:rsidR="00F50F2E" w:rsidRDefault="00000000">
      <w:r>
        <w:t>We agreed and parted ways briefly before re-connecting In my room.</w:t>
      </w:r>
    </w:p>
    <w:p w:rsidR="00F50F2E" w:rsidRDefault="00000000">
      <w:r>
        <w:t>My bag of wonders ever so Inviting</w:t>
      </w:r>
    </w:p>
    <w:p w:rsidR="00F50F2E" w:rsidRDefault="00000000">
      <w:r>
        <w:t>I asked what you wanted</w:t>
      </w:r>
    </w:p>
    <w:p w:rsidR="00F50F2E" w:rsidRDefault="00000000">
      <w:r>
        <w:t>And crafted and procured two fine lines of cocaine</w:t>
      </w:r>
    </w:p>
    <w:p w:rsidR="00F50F2E" w:rsidRDefault="00000000">
      <w:r>
        <w:t>On the black leather of my Unholy Bible</w:t>
      </w:r>
    </w:p>
    <w:p w:rsidR="00F50F2E" w:rsidRDefault="00F50F2E"/>
    <w:p w:rsidR="00F50F2E" w:rsidRDefault="00000000">
      <w:r>
        <w:t>You snorted them up quickly with a straw as red as fire</w:t>
      </w:r>
    </w:p>
    <w:p w:rsidR="00F50F2E" w:rsidRDefault="00000000">
      <w:r>
        <w:t>Me, sparking a torch upon glass and Inhaling and exhaling clouds</w:t>
      </w:r>
    </w:p>
    <w:p w:rsidR="00F50F2E" w:rsidRDefault="00F50F2E"/>
    <w:p w:rsidR="00F50F2E" w:rsidRDefault="00000000">
      <w:r>
        <w:t xml:space="preserve">I took that moment to quickly realize I had a gift </w:t>
      </w:r>
    </w:p>
    <w:p w:rsidR="00F50F2E" w:rsidRDefault="00000000">
      <w:r>
        <w:t>(more than just a load In your mouth)</w:t>
      </w:r>
    </w:p>
    <w:p w:rsidR="00F50F2E" w:rsidRDefault="00000000">
      <w:r>
        <w:t>Awaiting In the top of my locker</w:t>
      </w:r>
    </w:p>
    <w:p w:rsidR="00F50F2E" w:rsidRDefault="00000000">
      <w:r>
        <w:t>Secured In a Manila envelope</w:t>
      </w:r>
    </w:p>
    <w:p w:rsidR="00F50F2E" w:rsidRDefault="00000000">
      <w:r>
        <w:t>Waiting to be spoken.</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“Can I read It for you?” I whispered as we overheard our neighbors pounding against the wall</w:t>
      </w:r>
    </w:p>
    <w:p w:rsidR="00F50F2E" w:rsidRDefault="00000000">
      <w:r>
        <w:lastRenderedPageBreak/>
        <w:t>You declined and I was ok with It.</w:t>
      </w:r>
    </w:p>
    <w:p w:rsidR="00F50F2E" w:rsidRDefault="00F50F2E"/>
    <w:p w:rsidR="00F50F2E" w:rsidRDefault="00000000">
      <w:r>
        <w:t>Your eyes ate up every line that was feverishly written not even minutes before, Ink keys that clacked and clambered onto a pale white page.</w:t>
      </w:r>
    </w:p>
    <w:p w:rsidR="00F50F2E" w:rsidRDefault="00F50F2E"/>
    <w:p w:rsidR="00F50F2E" w:rsidRDefault="00000000">
      <w:r>
        <w:t>Your smile growing larger and larger as you relived each moment and Inspiration that was on those pages</w:t>
      </w:r>
    </w:p>
    <w:p w:rsidR="00F50F2E" w:rsidRDefault="00F50F2E"/>
    <w:p w:rsidR="00F50F2E" w:rsidRDefault="00000000">
      <w:r>
        <w:t>“This Is the sweetest thing anyone has ever given me,”</w:t>
      </w:r>
    </w:p>
    <w:p w:rsidR="00F50F2E" w:rsidRDefault="00000000">
      <w:r>
        <w:t>“Oh I know exactly that moment”</w:t>
      </w:r>
    </w:p>
    <w:p w:rsidR="00F50F2E" w:rsidRDefault="00000000">
      <w:r>
        <w:t>Brief moments of serendipity crawled across your face as you finished to the end.</w:t>
      </w:r>
    </w:p>
    <w:p w:rsidR="00F50F2E" w:rsidRDefault="00000000">
      <w:r>
        <w:t>“This will live on my nightstand forever’”</w:t>
      </w:r>
    </w:p>
    <w:p w:rsidR="00F50F2E" w:rsidRDefault="00F50F2E"/>
    <w:p w:rsidR="00F50F2E" w:rsidRDefault="00000000">
      <w:r>
        <w:t>And then I let you give me a tour of the place, allowing myself full self-realization of what a true friend can be and how It can be more than just sex.</w:t>
      </w:r>
    </w:p>
    <w:p w:rsidR="00F50F2E" w:rsidRDefault="00000000">
      <w:r>
        <w:br/>
        <w:t>We soaked In the steam room, surrounded by obscenely thick clouds of mist and moisture</w:t>
      </w:r>
    </w:p>
    <w:p w:rsidR="00F50F2E" w:rsidRDefault="00000000">
      <w:r>
        <w:t>Our bodies glistening and gleaning In the low-light</w:t>
      </w:r>
    </w:p>
    <w:p w:rsidR="00F50F2E" w:rsidRDefault="00000000">
      <w:r>
        <w:t>Faintly catching each other’s gazes as we breathed In deep the heavy air.</w:t>
      </w:r>
    </w:p>
    <w:p w:rsidR="00F50F2E" w:rsidRDefault="00000000">
      <w:r>
        <w:t>My muscles relaxing finally from a stressful day of being human.</w:t>
      </w:r>
    </w:p>
    <w:p w:rsidR="00F50F2E" w:rsidRDefault="00F50F2E"/>
    <w:p w:rsidR="00F50F2E" w:rsidRDefault="00F50F2E"/>
    <w:p w:rsidR="00F50F2E" w:rsidRDefault="00000000">
      <w:r>
        <w:t>We moved to the dry sauna and had casual banter about friends and lovers between, a few strangers coming In to attempt to vie for our attention, us both so captivated with learning that we had more In common than we realized.</w:t>
      </w:r>
    </w:p>
    <w:p w:rsidR="00F50F2E" w:rsidRDefault="00F50F2E"/>
    <w:p w:rsidR="00F50F2E" w:rsidRDefault="00000000">
      <w:r>
        <w:t>It wasn’t falling In love, It was connecting as friends and blossoming a new part of our relationship we both needed.</w:t>
      </w:r>
    </w:p>
    <w:p w:rsidR="00F50F2E" w:rsidRDefault="00000000">
      <w:r>
        <w:lastRenderedPageBreak/>
        <w:t>Learning about traumas and Intersectional moments that we would have never spoken In public but behind closed doors and private memberships, we discussed so much It became a cherished moment of vulnerability.</w:t>
      </w:r>
    </w:p>
    <w:p w:rsidR="00F50F2E" w:rsidRDefault="00F50F2E"/>
    <w:p w:rsidR="00F50F2E" w:rsidRDefault="00000000">
      <w:r>
        <w:t>We rendezvoused back In my room and I dolled us out more lines of blow and myself more tea to Indulge In</w:t>
      </w:r>
    </w:p>
    <w:p w:rsidR="00F50F2E" w:rsidRDefault="00000000">
      <w:r>
        <w:t>Our neighbors having quiet their own party of their own.</w:t>
      </w:r>
    </w:p>
    <w:p w:rsidR="00F50F2E" w:rsidRDefault="00000000">
      <w:r>
        <w:t>The sound of people falling Into walls and potentially falling onto the floor because they had hit their limits.</w:t>
      </w:r>
    </w:p>
    <w:p w:rsidR="00F50F2E" w:rsidRDefault="00000000">
      <w:r>
        <w:t>We smirked and silently laughed at It all only caring about the serenity that was us enjoying ourselves.</w:t>
      </w:r>
    </w:p>
    <w:p w:rsidR="00F50F2E" w:rsidRDefault="00F50F2E"/>
    <w:p w:rsidR="00F50F2E" w:rsidRDefault="00000000">
      <w:r>
        <w:t>“I need a fucking cigarette” I stammered</w:t>
      </w:r>
    </w:p>
    <w:p w:rsidR="00F50F2E" w:rsidRDefault="00000000">
      <w:r>
        <w:t>“Me too’”</w:t>
      </w:r>
    </w:p>
    <w:p w:rsidR="00F50F2E" w:rsidRDefault="00F50F2E"/>
    <w:p w:rsidR="00F50F2E" w:rsidRDefault="00000000">
      <w:r>
        <w:t>We became clothed and back In costume and departed for the 3am morning darkness, sparking up In the dark hoping to avoid the random tweakers lurking In the shadows like cockroaches discussing “did that all just really happen” and casual banter to make them scamper away.</w:t>
      </w:r>
    </w:p>
    <w:p w:rsidR="00F50F2E" w:rsidRDefault="00F50F2E"/>
    <w:p w:rsidR="00F50F2E" w:rsidRDefault="00F50F2E"/>
    <w:p w:rsidR="00F50F2E" w:rsidRDefault="00F50F2E"/>
    <w:p w:rsidR="00F50F2E" w:rsidRDefault="00F50F2E"/>
    <w:p w:rsidR="00F50F2E" w:rsidRDefault="00F50F2E"/>
    <w:p w:rsidR="00F50F2E" w:rsidRDefault="00F50F2E"/>
    <w:p w:rsidR="00F50F2E" w:rsidRDefault="00F50F2E"/>
    <w:p w:rsidR="00F50F2E" w:rsidRDefault="00000000">
      <w:r>
        <w:t>It was the first time I felt liberated In a sexual way to a community that I never knew how to exist In, albeit on a very slow night, It still allowed me to experience a new type of freedom that I could finally let my walls down.</w:t>
      </w:r>
    </w:p>
    <w:p w:rsidR="00F50F2E" w:rsidRDefault="00F50F2E"/>
    <w:p w:rsidR="00F50F2E" w:rsidRDefault="00000000">
      <w:r>
        <w:lastRenderedPageBreak/>
        <w:t>This Isn’t even a poem at this point, nor an essay, but a fucking Immense and personal THANK YOU for being YOU.</w:t>
      </w:r>
    </w:p>
    <w:p w:rsidR="00F50F2E" w:rsidRDefault="00F50F2E"/>
    <w:p w:rsidR="00F50F2E" w:rsidRDefault="00000000">
      <w:r>
        <w:t>I will not name names of who you are for obvious reasons, but I know you will read this, and when you do, you will know exactly who this Is about.</w:t>
      </w:r>
    </w:p>
    <w:p w:rsidR="00F50F2E" w:rsidRDefault="00F50F2E"/>
    <w:p w:rsidR="00F50F2E" w:rsidRDefault="00000000">
      <w:r>
        <w:t>I can’t teach you alchemy</w:t>
      </w:r>
    </w:p>
    <w:p w:rsidR="00F50F2E" w:rsidRDefault="00000000">
      <w:r>
        <w:t>But I can teach you what a real friend Is.</w:t>
      </w:r>
    </w:p>
    <w:p w:rsidR="00F50F2E" w:rsidRDefault="00000000">
      <w:r>
        <w:t>Yours In passion.</w:t>
      </w:r>
    </w:p>
    <w:p w:rsidR="00F50F2E" w:rsidRDefault="00F50F2E"/>
    <w:p w:rsidR="00F50F2E" w:rsidRDefault="00F50F2E"/>
    <w:p w:rsidR="00F50F2E" w:rsidRDefault="00F50F2E"/>
    <w:p w:rsidR="00F50F2E" w:rsidRDefault="00F50F2E"/>
    <w:p w:rsidR="00F50F2E" w:rsidRDefault="00F50F2E"/>
    <w:p w:rsidR="00F50F2E" w:rsidRDefault="00000000">
      <w:r>
        <w:br/>
      </w:r>
    </w:p>
    <w:p w:rsidR="00F50F2E" w:rsidRDefault="00000000">
      <w:r>
        <w:br/>
      </w:r>
    </w:p>
    <w:p w:rsidR="00F50F2E" w:rsidRDefault="00F50F2E"/>
    <w:p w:rsidR="00F50F2E" w:rsidRDefault="00000000">
      <w:r>
        <w:t>Heavy was the crown of cocks that hung upon my head while I sat upon the throne as red as a rosebud</w:t>
      </w:r>
    </w:p>
    <w:p w:rsidR="00F50F2E" w:rsidRDefault="00000000">
      <w:r>
        <w:t>Pondering moments of devilish delights and gleefully masturbating my stiff cock whilst smoking spherical glass bowls of crystal</w:t>
      </w:r>
    </w:p>
    <w:p w:rsidR="00F50F2E" w:rsidRDefault="00F50F2E"/>
    <w:p w:rsidR="00F50F2E" w:rsidRDefault="00000000">
      <w:r>
        <w:t>I was sin Incarnate as I Inhaled and blew smoke onto the nearest cock requested to my side</w:t>
      </w:r>
    </w:p>
    <w:p w:rsidR="00F50F2E" w:rsidRDefault="00000000">
      <w:r>
        <w:t>Throbbing and hard</w:t>
      </w:r>
    </w:p>
    <w:p w:rsidR="00F50F2E" w:rsidRDefault="00000000">
      <w:r>
        <w:t>Precum leaking out like a faucet broken for many years</w:t>
      </w:r>
    </w:p>
    <w:p w:rsidR="00F50F2E" w:rsidRDefault="00000000">
      <w:r>
        <w:t>The consistent drip drops of liquid sin being wasted</w:t>
      </w:r>
    </w:p>
    <w:p w:rsidR="00F50F2E" w:rsidRDefault="00000000">
      <w:r>
        <w:lastRenderedPageBreak/>
        <w:t>Falling to the filthy floorboards of my den of sin and delight</w:t>
      </w:r>
    </w:p>
    <w:p w:rsidR="00F50F2E" w:rsidRDefault="00F50F2E"/>
    <w:p w:rsidR="00F50F2E" w:rsidRDefault="00000000">
      <w:r>
        <w:t>I finally learned how to put down the fucking roses and pick up the sword and unsheathe my mighty member</w:t>
      </w:r>
    </w:p>
    <w:p w:rsidR="00F50F2E" w:rsidRDefault="00000000">
      <w:r>
        <w:t>To write words of tantalization and sensation that would make even the Virgin Mary’s cunt blush red</w:t>
      </w:r>
    </w:p>
    <w:p w:rsidR="00F50F2E" w:rsidRDefault="00F50F2E"/>
    <w:p w:rsidR="00F50F2E" w:rsidRDefault="00000000">
      <w:r>
        <w:t>Dramatization? No.</w:t>
      </w:r>
    </w:p>
    <w:p w:rsidR="00F50F2E" w:rsidRDefault="00000000">
      <w:r>
        <w:t>Realization? Yes.</w:t>
      </w:r>
    </w:p>
    <w:p w:rsidR="00F50F2E" w:rsidRDefault="00000000">
      <w:r>
        <w:t>An awakening to take the reins of a baneful past and create a king from a boy.</w:t>
      </w:r>
    </w:p>
    <w:p w:rsidR="00F50F2E" w:rsidRDefault="00000000">
      <w:r>
        <w:t>To create that edifice of lust that I always had Imagined and yearned for</w:t>
      </w:r>
    </w:p>
    <w:p w:rsidR="00F50F2E" w:rsidRDefault="00000000">
      <w:r>
        <w:t>That sacred temple covered In filth and sanctimony</w:t>
      </w:r>
    </w:p>
    <w:p w:rsidR="00F50F2E" w:rsidRDefault="00000000">
      <w:r>
        <w:t>The moans of savage howls of gladiators fighting with their cocks out</w:t>
      </w:r>
    </w:p>
    <w:p w:rsidR="00F50F2E" w:rsidRDefault="00000000">
      <w:r>
        <w:t>Plunging deep Into one another as the crowds In the coliseum cheer and shout to finish Inside of him.</w:t>
      </w:r>
    </w:p>
    <w:p w:rsidR="00F50F2E" w:rsidRDefault="00F50F2E"/>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000000">
      <w:r>
        <w:t>Was It the load leaking out of my destroyed hole that got you hard again</w:t>
      </w:r>
    </w:p>
    <w:p w:rsidR="00F50F2E" w:rsidRDefault="00F50F2E"/>
    <w:p w:rsidR="00F50F2E" w:rsidRDefault="00000000">
      <w:r>
        <w:t>Or the second drink of something delicate and poisonous that we mixed to enhance our pleasure</w:t>
      </w:r>
    </w:p>
    <w:p w:rsidR="00F50F2E" w:rsidRDefault="00F50F2E"/>
    <w:p w:rsidR="00F50F2E" w:rsidRDefault="00000000">
      <w:r>
        <w:t>Was It my arching back yearning for you to hate fuck me for one last time</w:t>
      </w:r>
    </w:p>
    <w:p w:rsidR="00F50F2E" w:rsidRDefault="00F50F2E"/>
    <w:p w:rsidR="00F50F2E" w:rsidRDefault="00000000">
      <w:r>
        <w:t>Or the dick pills we swallowed to last longer</w:t>
      </w:r>
    </w:p>
    <w:p w:rsidR="00F50F2E" w:rsidRDefault="00F50F2E"/>
    <w:p w:rsidR="00F50F2E" w:rsidRDefault="00000000">
      <w:r>
        <w:t>Truth be told neither of us will ever know the true answers to these questions</w:t>
      </w:r>
    </w:p>
    <w:p w:rsidR="00F50F2E" w:rsidRDefault="00F50F2E"/>
    <w:p w:rsidR="00F50F2E" w:rsidRDefault="00000000">
      <w:r>
        <w:t>Lest we seduce one another a fourth time</w:t>
      </w:r>
    </w:p>
    <w:p w:rsidR="00F50F2E" w:rsidRDefault="00F50F2E"/>
    <w:p w:rsidR="00F50F2E" w:rsidRDefault="00000000">
      <w:r>
        <w:br/>
      </w:r>
    </w:p>
    <w:p w:rsidR="00F50F2E" w:rsidRDefault="00000000">
      <w:r>
        <w:br/>
      </w:r>
    </w:p>
    <w:p w:rsidR="00F50F2E" w:rsidRDefault="00F50F2E"/>
    <w:p w:rsidR="00F50F2E" w:rsidRDefault="00000000">
      <w:r>
        <w:t>You felt like heaven as you slathered your sword In midnight oil and slid It stealthily Into my own scabbard</w:t>
      </w:r>
    </w:p>
    <w:p w:rsidR="00F50F2E" w:rsidRDefault="00F50F2E"/>
    <w:p w:rsidR="00F50F2E" w:rsidRDefault="00000000">
      <w:r>
        <w:t>Sheathing and unsheathing It In calculated and swift motions that pierced crevices I never knew existed</w:t>
      </w:r>
    </w:p>
    <w:p w:rsidR="00F50F2E" w:rsidRDefault="00F50F2E"/>
    <w:p w:rsidR="00F50F2E" w:rsidRDefault="00000000">
      <w:r>
        <w:t>I was the stone</w:t>
      </w:r>
    </w:p>
    <w:p w:rsidR="00F50F2E" w:rsidRDefault="00000000">
      <w:r>
        <w:t>You were the sword</w:t>
      </w:r>
    </w:p>
    <w:p w:rsidR="00F50F2E" w:rsidRDefault="00F50F2E"/>
    <w:p w:rsidR="00F50F2E" w:rsidRDefault="00000000">
      <w:r>
        <w:t>We became the fabled tale of who could pull It and be crowned the new King.</w:t>
      </w:r>
    </w:p>
    <w:p w:rsidR="00F50F2E" w:rsidRDefault="00F50F2E"/>
    <w:p w:rsidR="00F50F2E" w:rsidRDefault="00000000">
      <w:r>
        <w:t>You standing over me unsheathing that mighty broadsword</w:t>
      </w:r>
    </w:p>
    <w:p w:rsidR="00F50F2E" w:rsidRDefault="00000000">
      <w:r>
        <w:t>The shaft of the blade perfectly aligned at the hilt</w:t>
      </w:r>
    </w:p>
    <w:p w:rsidR="00F50F2E" w:rsidRDefault="00000000">
      <w:r>
        <w:t>Glistening In the neon light</w:t>
      </w:r>
    </w:p>
    <w:p w:rsidR="00F50F2E" w:rsidRDefault="00000000">
      <w:r>
        <w:lastRenderedPageBreak/>
        <w:t>Reflected onto stained glass windows that hung In cabins far away</w:t>
      </w:r>
    </w:p>
    <w:p w:rsidR="00F50F2E" w:rsidRDefault="00F50F2E"/>
    <w:p w:rsidR="00F50F2E" w:rsidRDefault="00000000">
      <w:r>
        <w:t>The crown goes to the victor</w:t>
      </w:r>
    </w:p>
    <w:p w:rsidR="00F50F2E" w:rsidRDefault="00000000">
      <w:r>
        <w:t>Of the swordsman who can subdue the greedy bottom with an Insatiable lust for proverbial weapons</w:t>
      </w:r>
    </w:p>
    <w:p w:rsidR="00F50F2E" w:rsidRDefault="00F50F2E"/>
    <w:p w:rsidR="00F50F2E" w:rsidRDefault="00000000">
      <w:r>
        <w:t>Crafted by leather clad and hairy chested metal smiths who’s bulging muscles and thick, horses hung cock swung from under their protective armor</w:t>
      </w:r>
    </w:p>
    <w:p w:rsidR="00F50F2E" w:rsidRDefault="00F50F2E"/>
    <w:p w:rsidR="00F50F2E" w:rsidRDefault="00000000">
      <w:r>
        <w:t xml:space="preserve">Sweat glistening across the dense forests of salt and pepper chest hairs and thick jet-black beards </w:t>
      </w:r>
    </w:p>
    <w:p w:rsidR="00F50F2E" w:rsidRDefault="00000000">
      <w:r>
        <w:t>as they hammered and shaped the finest of steel</w:t>
      </w:r>
    </w:p>
    <w:p w:rsidR="00F50F2E" w:rsidRDefault="00000000">
      <w:r>
        <w:t>Quenching It In vats of cum</w:t>
      </w:r>
    </w:p>
    <w:p w:rsidR="00F50F2E" w:rsidRDefault="00F50F2E"/>
    <w:p w:rsidR="00F50F2E" w:rsidRDefault="00F50F2E"/>
    <w:p w:rsidR="00F50F2E" w:rsidRDefault="00000000">
      <w:r>
        <w:t>Crystal smoke rising as they tempered the blade</w:t>
      </w:r>
    </w:p>
    <w:p w:rsidR="00F50F2E" w:rsidRDefault="00000000">
      <w:r>
        <w:t>Ready for It to be sheathed In Its forever host.</w:t>
      </w:r>
    </w:p>
    <w:p w:rsidR="00F50F2E" w:rsidRDefault="00F50F2E"/>
    <w:p w:rsidR="00F50F2E" w:rsidRDefault="00000000">
      <w:r>
        <w:t>The groans and grunts as they worked endlessly through the morning and boiling hot afternoons to create the most majestic of weapons that the world had ever bared eyes upon.</w:t>
      </w:r>
    </w:p>
    <w:p w:rsidR="00F50F2E" w:rsidRDefault="00F50F2E"/>
    <w:p w:rsidR="00F50F2E" w:rsidRDefault="00000000">
      <w:r>
        <w:t>The workers sweat dripping onto the red-hot Iron</w:t>
      </w:r>
    </w:p>
    <w:p w:rsidR="00F50F2E" w:rsidRDefault="00000000">
      <w:r>
        <w:t>Sizzling Into the atmosphere</w:t>
      </w:r>
    </w:p>
    <w:p w:rsidR="00F50F2E" w:rsidRDefault="00000000">
      <w:r>
        <w:t>Unleashing the scent of musk, hickory and honeysuckle.</w:t>
      </w:r>
    </w:p>
    <w:p w:rsidR="00F50F2E" w:rsidRDefault="00F50F2E"/>
    <w:p w:rsidR="00F50F2E" w:rsidRDefault="00000000">
      <w:r>
        <w:t xml:space="preserve">The gossamer of every sacred load you collected to bestow upon a weapon so mighty </w:t>
      </w:r>
    </w:p>
    <w:p w:rsidR="00F50F2E" w:rsidRDefault="00000000">
      <w:r>
        <w:t>shimmered In the witching hour</w:t>
      </w:r>
    </w:p>
    <w:p w:rsidR="00F50F2E" w:rsidRDefault="00000000">
      <w:r>
        <w:t>As the clock struck 2am</w:t>
      </w:r>
    </w:p>
    <w:p w:rsidR="00F50F2E" w:rsidRDefault="00F50F2E"/>
    <w:p w:rsidR="00F50F2E" w:rsidRDefault="00000000">
      <w:r>
        <w:t>A brief moment of reprise and rest was to be taken before the bestial and regal prize was to be bestowed upon the young slut as you so requested.</w:t>
      </w:r>
    </w:p>
    <w:p w:rsidR="00F50F2E" w:rsidRDefault="00F50F2E"/>
    <w:p w:rsidR="00F50F2E" w:rsidRDefault="00000000">
      <w:r>
        <w:t>“Make the boy wait.”</w:t>
      </w:r>
    </w:p>
    <w:p w:rsidR="00F50F2E" w:rsidRDefault="00F50F2E"/>
    <w:p w:rsidR="00F50F2E" w:rsidRDefault="00000000">
      <w:r>
        <w:t>And so I waited.</w:t>
      </w:r>
    </w:p>
    <w:p w:rsidR="00F50F2E" w:rsidRDefault="00F50F2E"/>
    <w:p w:rsidR="00F50F2E" w:rsidRDefault="00000000">
      <w:r>
        <w:br/>
      </w:r>
    </w:p>
    <w:p w:rsidR="00F50F2E" w:rsidRDefault="00F50F2E"/>
    <w:p w:rsidR="00F50F2E" w:rsidRDefault="00000000">
      <w:r>
        <w:br/>
      </w:r>
    </w:p>
    <w:p w:rsidR="00F50F2E" w:rsidRDefault="00000000">
      <w:r>
        <w:t xml:space="preserve">Did the angels sing In eruption In a unanimous applause as your multi-day load pent up just for me  </w:t>
      </w:r>
    </w:p>
    <w:p w:rsidR="00F50F2E" w:rsidRDefault="00000000">
      <w:r>
        <w:t xml:space="preserve">flooded their sacred halls of cherubs jubilee, throngs of baby-faced sluts </w:t>
      </w:r>
    </w:p>
    <w:p w:rsidR="00F50F2E" w:rsidRDefault="00F50F2E"/>
    <w:p w:rsidR="00F50F2E" w:rsidRDefault="00000000">
      <w:r>
        <w:t>Yearned In hysterics, a glorious cacophony of rapturous and divine cheer that was never foretold In their prophecies</w:t>
      </w:r>
    </w:p>
    <w:p w:rsidR="00F50F2E" w:rsidRDefault="00000000">
      <w:r>
        <w:t xml:space="preserve">Scribbled drunkenly on bar napkins </w:t>
      </w:r>
    </w:p>
    <w:p w:rsidR="00F50F2E" w:rsidRDefault="00000000">
      <w:r>
        <w:t>In dive bars across the world</w:t>
      </w:r>
    </w:p>
    <w:p w:rsidR="00F50F2E" w:rsidRDefault="00F50F2E"/>
    <w:p w:rsidR="00F50F2E" w:rsidRDefault="00000000">
      <w:r>
        <w:t>That you and me would ever meet, let alone fuck</w:t>
      </w:r>
    </w:p>
    <w:p w:rsidR="00F50F2E" w:rsidRDefault="00F50F2E"/>
    <w:p w:rsidR="00F50F2E" w:rsidRDefault="00000000">
      <w:r>
        <w:t>A prophetic vision only whispered behind bar curtains and whispered In secret chats between groups of onlookers who wondered the secrets  of a wordsmith</w:t>
      </w:r>
    </w:p>
    <w:p w:rsidR="00F50F2E" w:rsidRDefault="00000000">
      <w:r>
        <w:t>Eavesdropping on their conversations from asunder.</w:t>
      </w:r>
    </w:p>
    <w:p w:rsidR="00F50F2E" w:rsidRDefault="00F50F2E"/>
    <w:p w:rsidR="00F50F2E" w:rsidRDefault="00000000">
      <w:r>
        <w:lastRenderedPageBreak/>
        <w:t>Turning random words Into stanzas of erotic poetic Edda</w:t>
      </w:r>
    </w:p>
    <w:p w:rsidR="00F50F2E" w:rsidRDefault="00000000">
      <w:r>
        <w:t>Like Vivaldi crafting the Seasons</w:t>
      </w:r>
    </w:p>
    <w:p w:rsidR="00F50F2E" w:rsidRDefault="00F50F2E"/>
    <w:p w:rsidR="00F50F2E" w:rsidRDefault="00000000">
      <w:r>
        <w:t xml:space="preserve">The thrum of deep cut house beats subliminally coding passionate bemoans of men acting like men fucking the ever-living hell out of each other deep within </w:t>
      </w:r>
    </w:p>
    <w:p w:rsidR="00F50F2E" w:rsidRDefault="00F50F2E"/>
    <w:p w:rsidR="00F50F2E" w:rsidRDefault="00000000">
      <w:r>
        <w:t>The ever-silent beacon observing the observable universe of the local nightlife, reveling In moments of casual banter and curious deceptions</w:t>
      </w:r>
    </w:p>
    <w:p w:rsidR="00F50F2E" w:rsidRDefault="00F50F2E"/>
    <w:p w:rsidR="00F50F2E" w:rsidRDefault="00000000">
      <w:r>
        <w:t xml:space="preserve">Cultivating the bountiful plethora of makeshift Ideas of what It means to become </w:t>
      </w:r>
    </w:p>
    <w:p w:rsidR="00F50F2E" w:rsidRDefault="00F50F2E"/>
    <w:p w:rsidR="00F50F2E" w:rsidRDefault="00F50F2E"/>
    <w:p w:rsidR="00F50F2E" w:rsidRDefault="00000000">
      <w:r>
        <w:t xml:space="preserve">a slut, </w:t>
      </w:r>
    </w:p>
    <w:p w:rsidR="00F50F2E" w:rsidRDefault="00F50F2E"/>
    <w:p w:rsidR="00F50F2E" w:rsidRDefault="00000000">
      <w:r>
        <w:t xml:space="preserve">a whore </w:t>
      </w:r>
    </w:p>
    <w:p w:rsidR="00F50F2E" w:rsidRDefault="00F50F2E"/>
    <w:p w:rsidR="00F50F2E" w:rsidRDefault="00000000">
      <w:r>
        <w:t>aptly to be defined,</w:t>
      </w:r>
    </w:p>
    <w:p w:rsidR="00F50F2E" w:rsidRDefault="00F50F2E"/>
    <w:p w:rsidR="00F50F2E" w:rsidRDefault="00000000">
      <w:r>
        <w:t xml:space="preserve">Daddy’s </w:t>
      </w:r>
    </w:p>
    <w:p w:rsidR="00F50F2E" w:rsidRDefault="00000000">
      <w:r>
        <w:t xml:space="preserve">good </w:t>
      </w:r>
    </w:p>
    <w:p w:rsidR="00F50F2E" w:rsidRDefault="00000000">
      <w:r>
        <w:t xml:space="preserve">little </w:t>
      </w:r>
    </w:p>
    <w:p w:rsidR="00F50F2E" w:rsidRDefault="00000000">
      <w:r>
        <w:t>boy.</w:t>
      </w:r>
    </w:p>
    <w:p w:rsidR="00F50F2E" w:rsidRDefault="00F50F2E"/>
    <w:p w:rsidR="00F50F2E" w:rsidRDefault="00000000">
      <w:r>
        <w:t>What did It feel like to be crowned the bell of the ball</w:t>
      </w:r>
    </w:p>
    <w:p w:rsidR="00F50F2E" w:rsidRDefault="00000000">
      <w:r>
        <w:t>The cock sucking queen</w:t>
      </w:r>
    </w:p>
    <w:p w:rsidR="00F50F2E" w:rsidRDefault="00000000">
      <w:r>
        <w:t>The biggest slut of the town</w:t>
      </w:r>
    </w:p>
    <w:p w:rsidR="00F50F2E" w:rsidRDefault="00000000">
      <w:r>
        <w:t xml:space="preserve">The majestic fool who slept with the wrong people In the </w:t>
      </w:r>
    </w:p>
    <w:p w:rsidR="00F50F2E" w:rsidRDefault="00000000">
      <w:r>
        <w:lastRenderedPageBreak/>
        <w:t xml:space="preserve">right and wrong </w:t>
      </w:r>
    </w:p>
    <w:p w:rsidR="00F50F2E" w:rsidRDefault="00000000">
      <w:r>
        <w:t>era</w:t>
      </w:r>
    </w:p>
    <w:p w:rsidR="00F50F2E" w:rsidRDefault="00F50F2E"/>
    <w:p w:rsidR="00F50F2E" w:rsidRDefault="00000000">
      <w:r>
        <w:t xml:space="preserve">The carefree faggot who loved to suck dick </w:t>
      </w:r>
    </w:p>
    <w:p w:rsidR="00F50F2E" w:rsidRDefault="00000000">
      <w:r>
        <w:t xml:space="preserve">nothing more </w:t>
      </w:r>
    </w:p>
    <w:p w:rsidR="00F50F2E" w:rsidRDefault="00000000">
      <w:r>
        <w:t>nothing less</w:t>
      </w:r>
    </w:p>
    <w:p w:rsidR="00F50F2E" w:rsidRDefault="00000000">
      <w:r>
        <w:t>To attempt to recreate the ultraviolet false realities of what porn tries to define so well yet fails to enable of Itself</w:t>
      </w:r>
    </w:p>
    <w:p w:rsidR="00F50F2E" w:rsidRDefault="00F50F2E"/>
    <w:p w:rsidR="00F50F2E" w:rsidRDefault="00000000">
      <w:r>
        <w:t xml:space="preserve">Yet those moments can become a reality </w:t>
      </w:r>
    </w:p>
    <w:p w:rsidR="00F50F2E" w:rsidRDefault="00000000">
      <w:r>
        <w:t xml:space="preserve">If you let them become a reality </w:t>
      </w:r>
    </w:p>
    <w:p w:rsidR="00F50F2E" w:rsidRDefault="00000000">
      <w:r>
        <w:t>In your own mind</w:t>
      </w:r>
    </w:p>
    <w:p w:rsidR="00F50F2E" w:rsidRDefault="00F50F2E"/>
    <w:p w:rsidR="00F50F2E" w:rsidRDefault="00000000">
      <w:r>
        <w:t>The feelings and full release of closeted Inhibitions detailing  human remorse and dignity</w:t>
      </w:r>
    </w:p>
    <w:p w:rsidR="00F50F2E" w:rsidRDefault="00F50F2E"/>
    <w:p w:rsidR="00F50F2E" w:rsidRDefault="00000000">
      <w:r>
        <w:t xml:space="preserve">Allowing Daddy </w:t>
      </w:r>
    </w:p>
    <w:p w:rsidR="00F50F2E" w:rsidRDefault="00000000">
      <w:r>
        <w:t>&amp;</w:t>
      </w:r>
    </w:p>
    <w:p w:rsidR="00F50F2E" w:rsidRDefault="00000000">
      <w:r>
        <w:t xml:space="preserve"> Sir</w:t>
      </w:r>
    </w:p>
    <w:p w:rsidR="00F50F2E" w:rsidRDefault="00F50F2E"/>
    <w:p w:rsidR="00F50F2E" w:rsidRDefault="00000000">
      <w:r>
        <w:t xml:space="preserve"> to make you the true little whore you wanted to become</w:t>
      </w:r>
    </w:p>
    <w:p w:rsidR="00F50F2E" w:rsidRDefault="00F50F2E"/>
    <w:p w:rsidR="00F50F2E" w:rsidRDefault="00000000">
      <w:r>
        <w:t>“Fee Is $75”</w:t>
      </w:r>
    </w:p>
    <w:p w:rsidR="00F50F2E" w:rsidRDefault="00F50F2E"/>
    <w:p w:rsidR="00F50F2E" w:rsidRDefault="00000000">
      <w:r>
        <w:t>They whispered short and hotly under their breath</w:t>
      </w:r>
    </w:p>
    <w:p w:rsidR="00F50F2E" w:rsidRDefault="00000000">
      <w:r>
        <w:t>They directed each suitor to a respective cherry-red velvet roped walkway, the nuanced decorations of royalty where merely a false disguise to create the illusion of safety hiding the reality of animalistic danger that lurked in the darkness with eyes peering from behind curtains held open by men with the hands of wolves</w:t>
      </w:r>
    </w:p>
    <w:p w:rsidR="00F50F2E" w:rsidRDefault="00F50F2E"/>
    <w:p w:rsidR="00F50F2E" w:rsidRDefault="00000000">
      <w:r>
        <w:t xml:space="preserve">I finally became everything my Father hated </w:t>
      </w:r>
      <w:r>
        <w:br/>
        <w:t>everything he ever despised</w:t>
      </w:r>
    </w:p>
    <w:p w:rsidR="00F50F2E" w:rsidRDefault="00000000">
      <w:r>
        <w:t>The perfect little faggot only a man’s man would hate but secretly wanted to take advantage of because he was denying his own truths</w:t>
      </w:r>
    </w:p>
    <w:p w:rsidR="00F50F2E" w:rsidRDefault="00F50F2E"/>
    <w:p w:rsidR="00F50F2E" w:rsidRDefault="00000000">
      <w:r>
        <w:t>Did It feel good when you plunged yourself Into me</w:t>
      </w:r>
    </w:p>
    <w:p w:rsidR="00F50F2E" w:rsidRDefault="00000000">
      <w:r>
        <w:t>Sanctifying the youth that you brought unto this world</w:t>
      </w:r>
    </w:p>
    <w:p w:rsidR="00F50F2E" w:rsidRDefault="00000000">
      <w:r>
        <w:t>Flooding those youthful virgin cheeks with your love?</w:t>
      </w:r>
    </w:p>
    <w:p w:rsidR="00F50F2E" w:rsidRDefault="00000000">
      <w:r>
        <w:t>Because you still can Dad, a strangely passionate desire to be fucked by the Insatiable man who raised me.</w:t>
      </w:r>
    </w:p>
    <w:p w:rsidR="00F50F2E" w:rsidRDefault="00F50F2E"/>
    <w:p w:rsidR="00F50F2E" w:rsidRDefault="00000000">
      <w:r>
        <w:t>(Obviously I have Daddy Issues)</w:t>
      </w:r>
    </w:p>
    <w:p w:rsidR="00F50F2E" w:rsidRDefault="00F50F2E"/>
    <w:p w:rsidR="00F50F2E" w:rsidRDefault="00F50F2E"/>
    <w:p w:rsidR="00F50F2E" w:rsidRDefault="00F50F2E"/>
    <w:p w:rsidR="00F50F2E" w:rsidRDefault="00000000">
      <w:r>
        <w:br/>
      </w:r>
    </w:p>
    <w:p w:rsidR="00F50F2E" w:rsidRDefault="00000000">
      <w:r>
        <w:t>A Poem On Depravity</w:t>
      </w:r>
    </w:p>
    <w:p w:rsidR="00F50F2E" w:rsidRDefault="00F50F2E"/>
    <w:p w:rsidR="00F50F2E" w:rsidRDefault="00000000">
      <w:r>
        <w:t>“Which God would you let fuck you?”</w:t>
      </w:r>
    </w:p>
    <w:p w:rsidR="00F50F2E" w:rsidRDefault="00000000">
      <w:r>
        <w:t>Was not the question I was expecting asked In that moment after he sucked me off like he was attempting to suck a golf ball through a garden hose.</w:t>
      </w:r>
    </w:p>
    <w:p w:rsidR="00F50F2E" w:rsidRDefault="00000000">
      <w:r>
        <w:t>We touched on those taboo topics about age play and how young we were with our first moments of sexual awakening to love sucking dick.</w:t>
      </w:r>
    </w:p>
    <w:p w:rsidR="00F50F2E" w:rsidRDefault="00000000">
      <w:r>
        <w:t>It was surreal more for me In that moment as I was breaking every rule of our relationship but It was fucking hot.</w:t>
      </w:r>
    </w:p>
    <w:p w:rsidR="00F50F2E" w:rsidRDefault="00000000">
      <w:r>
        <w:t>The drugs had begun to take me over In a way that I was ready for but wished I had my shaman with me (but alas)</w:t>
      </w:r>
    </w:p>
    <w:p w:rsidR="00F50F2E" w:rsidRDefault="00000000">
      <w:r>
        <w:lastRenderedPageBreak/>
        <w:t>The moment was of passionate discussion about each of what would be to a psychologist childhood abuse and molestation became a passionate desire to have you suck me off again as I hit my bong and hand It to you to blow smoke upon my throbbing cock.</w:t>
      </w:r>
    </w:p>
    <w:p w:rsidR="00F50F2E" w:rsidRDefault="00000000">
      <w:r>
        <w:t>Swallowing It all In one gulp.</w:t>
      </w:r>
    </w:p>
    <w:p w:rsidR="00F50F2E" w:rsidRDefault="00000000">
      <w:r>
        <w:t>You did verity well In Impressing me with your throat skill my friend, I was merely looking for a snack</w:t>
      </w:r>
    </w:p>
    <w:p w:rsidR="00F50F2E" w:rsidRDefault="00000000">
      <w:r>
        <w:t>And you delivered a platter of cock hungry passion of devouring every thick Inch of my girth.</w:t>
      </w:r>
    </w:p>
    <w:p w:rsidR="00F50F2E" w:rsidRDefault="00000000">
      <w:r>
        <w:t>“Eastern Germanic”</w:t>
      </w:r>
    </w:p>
    <w:p w:rsidR="00F50F2E" w:rsidRDefault="00000000">
      <w:r>
        <w:t>I whispered softly</w:t>
      </w:r>
    </w:p>
    <w:p w:rsidR="00F50F2E" w:rsidRDefault="00000000">
      <w:r>
        <w:t>As I blew smoke on your engorged member staring back at me.</w:t>
      </w:r>
    </w:p>
    <w:p w:rsidR="00F50F2E" w:rsidRDefault="00000000">
      <w:r>
        <w:t>You smirked with that Ned Flanders ass mustache and continued your onslaught of sucking me</w:t>
      </w:r>
    </w:p>
    <w:p w:rsidR="00F50F2E" w:rsidRDefault="00000000">
      <w:r>
        <w:t>Slurping every hefty Inch Into your eager mouth.</w:t>
      </w:r>
    </w:p>
    <w:p w:rsidR="00F50F2E" w:rsidRDefault="00000000">
      <w:r>
        <w:t>Drool slowly trickling from the corners as you gagged while the angels laughed as you cut up your mouth.</w:t>
      </w:r>
    </w:p>
    <w:p w:rsidR="00F50F2E" w:rsidRDefault="00F50F2E"/>
    <w:p w:rsidR="00F50F2E" w:rsidRDefault="00F50F2E"/>
    <w:p w:rsidR="00F50F2E" w:rsidRDefault="00F50F2E"/>
    <w:p w:rsidR="00F50F2E" w:rsidRDefault="00000000">
      <w:r>
        <w:br/>
      </w:r>
    </w:p>
    <w:p w:rsidR="00F50F2E" w:rsidRDefault="00F50F2E"/>
    <w:p w:rsidR="00F50F2E" w:rsidRDefault="00F50F2E"/>
    <w:p w:rsidR="00F50F2E" w:rsidRDefault="00000000">
      <w:r>
        <w:t>A Poem For Germaine Pt. III/III</w:t>
      </w:r>
    </w:p>
    <w:p w:rsidR="00F50F2E" w:rsidRDefault="00F50F2E"/>
    <w:p w:rsidR="00F50F2E" w:rsidRDefault="00F50F2E"/>
    <w:p w:rsidR="00F50F2E" w:rsidRDefault="00000000">
      <w:r>
        <w:t>The steady thumping of the techno bass line mixed with the baritone and tenor moans of men acting upon carnal Indulgence hung heavy In the air</w:t>
      </w:r>
    </w:p>
    <w:p w:rsidR="00F50F2E" w:rsidRDefault="00F50F2E"/>
    <w:p w:rsidR="00F50F2E" w:rsidRDefault="00000000">
      <w:r>
        <w:lastRenderedPageBreak/>
        <w:t>The squeals of the little Latin boy In the room next to me begging to be double penetrated</w:t>
      </w:r>
    </w:p>
    <w:p w:rsidR="00F50F2E" w:rsidRDefault="00000000">
      <w:r>
        <w:t>The clicking sounds of torch’s sparking blue flames upturned to glass pipes</w:t>
      </w:r>
    </w:p>
    <w:p w:rsidR="00F50F2E" w:rsidRDefault="00F50F2E"/>
    <w:p w:rsidR="00F50F2E" w:rsidRDefault="00000000">
      <w:r>
        <w:t>Crystal clouds floating to the roof</w:t>
      </w:r>
    </w:p>
    <w:p w:rsidR="00F50F2E" w:rsidRDefault="00000000">
      <w:r>
        <w:t>The acrid smell of amyl nitrite permeating my nostrils</w:t>
      </w:r>
    </w:p>
    <w:p w:rsidR="00F50F2E" w:rsidRDefault="00000000">
      <w:r>
        <w:t>As we snorted lines off of unholy bibles</w:t>
      </w:r>
    </w:p>
    <w:p w:rsidR="00F50F2E" w:rsidRDefault="00000000">
      <w:r>
        <w:t>Our Father Who Art In Sin</w:t>
      </w:r>
    </w:p>
    <w:p w:rsidR="00F50F2E" w:rsidRDefault="00000000">
      <w:r>
        <w:t>Deliver his flesh unto mine</w:t>
      </w:r>
    </w:p>
    <w:p w:rsidR="00F50F2E" w:rsidRDefault="00000000">
      <w:r>
        <w:t>And his cum Into me</w:t>
      </w:r>
    </w:p>
    <w:p w:rsidR="00F50F2E" w:rsidRDefault="00F50F2E"/>
    <w:p w:rsidR="00F50F2E" w:rsidRDefault="00000000">
      <w:r>
        <w:t>The dimly lit hallways, the slick carpets stained with lubricants</w:t>
      </w:r>
    </w:p>
    <w:p w:rsidR="00F50F2E" w:rsidRDefault="00F50F2E"/>
    <w:p w:rsidR="00F50F2E" w:rsidRDefault="00000000">
      <w:r>
        <w:t>The thin creaky walls groaning as slutty little bottoms pounded greasy hands upon them begging to be fucked harder than before.</w:t>
      </w:r>
    </w:p>
    <w:p w:rsidR="00F50F2E" w:rsidRDefault="00F50F2E"/>
    <w:p w:rsidR="00F50F2E" w:rsidRDefault="00000000">
      <w:r>
        <w:br/>
      </w:r>
    </w:p>
    <w:p w:rsidR="00F50F2E" w:rsidRDefault="00000000">
      <w:r>
        <w:br/>
      </w:r>
    </w:p>
    <w:p w:rsidR="00F50F2E" w:rsidRDefault="00000000">
      <w:r>
        <w:t>A Poem For Aaron</w:t>
      </w:r>
    </w:p>
    <w:p w:rsidR="00F50F2E" w:rsidRDefault="00F50F2E"/>
    <w:p w:rsidR="00F50F2E" w:rsidRDefault="00000000">
      <w:r>
        <w:t>What was it in those emerald glassy eyes that I caught when I boyishly whimpered to you:</w:t>
      </w:r>
    </w:p>
    <w:p w:rsidR="00F50F2E" w:rsidRDefault="00F50F2E"/>
    <w:p w:rsidR="00F50F2E" w:rsidRDefault="00000000">
      <w:r>
        <w:t>“Is it okay if I call you Daddy?”</w:t>
      </w:r>
    </w:p>
    <w:p w:rsidR="00F50F2E" w:rsidRDefault="00F50F2E"/>
    <w:p w:rsidR="00F50F2E" w:rsidRDefault="00000000">
      <w:r>
        <w:t>As your lips spread like the hands of a clock hitting 10 &amp; 2</w:t>
      </w:r>
    </w:p>
    <w:p w:rsidR="00F50F2E" w:rsidRDefault="00000000">
      <w:r>
        <w:t>Grinning ear to ear as you growled a low growl and kissed me saying through laughter</w:t>
      </w:r>
    </w:p>
    <w:p w:rsidR="00F50F2E" w:rsidRDefault="00F50F2E"/>
    <w:p w:rsidR="00F50F2E" w:rsidRDefault="00000000">
      <w:r>
        <w:t>“Of course you can.”</w:t>
      </w:r>
    </w:p>
    <w:p w:rsidR="00F50F2E" w:rsidRDefault="00F50F2E"/>
    <w:p w:rsidR="00F50F2E" w:rsidRDefault="00000000">
      <w:r>
        <w:t xml:space="preserve">It was a moment that felt like time had paused </w:t>
      </w:r>
    </w:p>
    <w:p w:rsidR="00F50F2E" w:rsidRDefault="00000000">
      <w:r>
        <w:t>we were caught in a cosmic dance of light and darkness painting a portrait of us,</w:t>
      </w:r>
    </w:p>
    <w:p w:rsidR="00F50F2E" w:rsidRDefault="00000000">
      <w:r>
        <w:t xml:space="preserve"> stark naked, </w:t>
      </w:r>
    </w:p>
    <w:p w:rsidR="00F50F2E" w:rsidRDefault="00000000">
      <w:r>
        <w:t>reveling in each other’s bodies.</w:t>
      </w:r>
    </w:p>
    <w:p w:rsidR="00F50F2E" w:rsidRDefault="00F50F2E"/>
    <w:p w:rsidR="00F50F2E" w:rsidRDefault="00000000">
      <w:r>
        <w:t>Two strangers embracing in the void of the universe, passionately staring each other down eye to eye,</w:t>
      </w:r>
    </w:p>
    <w:p w:rsidR="00F50F2E" w:rsidRDefault="00000000">
      <w:r>
        <w:t xml:space="preserve"> melting into one another, </w:t>
      </w:r>
    </w:p>
    <w:p w:rsidR="00F50F2E" w:rsidRDefault="00000000">
      <w:r>
        <w:t>becoming a primordial puddle of two men slathered in lube and sweat.</w:t>
      </w:r>
    </w:p>
    <w:p w:rsidR="00F50F2E" w:rsidRDefault="00F50F2E"/>
    <w:p w:rsidR="00F50F2E" w:rsidRDefault="00000000">
      <w:r>
        <w:t xml:space="preserve">The multiple positions of pseudo acrobats we contorted into pinnacled at the moment you were overtaking me as I asked shyly </w:t>
      </w:r>
    </w:p>
    <w:p w:rsidR="00F50F2E" w:rsidRDefault="00F50F2E"/>
    <w:p w:rsidR="00F50F2E" w:rsidRDefault="00000000">
      <w:r>
        <w:t>“can I take a picture?”</w:t>
      </w:r>
    </w:p>
    <w:p w:rsidR="00F50F2E" w:rsidRDefault="00F50F2E"/>
    <w:p w:rsidR="00F50F2E" w:rsidRDefault="00000000">
      <w:r>
        <w:t>Your response was soft and heavy</w:t>
      </w:r>
    </w:p>
    <w:p w:rsidR="00F50F2E" w:rsidRDefault="00F50F2E"/>
    <w:p w:rsidR="00F50F2E" w:rsidRDefault="00000000">
      <w:r>
        <w:t xml:space="preserve">“You like taking photos?” </w:t>
      </w:r>
    </w:p>
    <w:p w:rsidR="00F50F2E" w:rsidRDefault="00F50F2E"/>
    <w:p w:rsidR="00F50F2E" w:rsidRDefault="00000000">
      <w:r>
        <w:t>I nodded in glee as I stared back at you.</w:t>
      </w:r>
    </w:p>
    <w:p w:rsidR="00F50F2E" w:rsidRDefault="00F50F2E"/>
    <w:p w:rsidR="00F50F2E" w:rsidRDefault="00000000">
      <w:r>
        <w:t xml:space="preserve">Your towering might over me as I stared in that glowing pane </w:t>
      </w:r>
    </w:p>
    <w:p w:rsidR="00F50F2E" w:rsidRDefault="00F50F2E"/>
    <w:p w:rsidR="00F50F2E" w:rsidRDefault="00000000">
      <w:r>
        <w:t xml:space="preserve">of glass back at you, </w:t>
      </w:r>
    </w:p>
    <w:p w:rsidR="00F50F2E" w:rsidRDefault="00F50F2E"/>
    <w:p w:rsidR="00F50F2E" w:rsidRDefault="00000000">
      <w:r>
        <w:t>was so visceral and romantic in passionate play,</w:t>
      </w:r>
    </w:p>
    <w:p w:rsidR="00F50F2E" w:rsidRDefault="00F50F2E"/>
    <w:p w:rsidR="00F50F2E" w:rsidRDefault="00000000">
      <w:r>
        <w:t>yet bountiful and plenty</w:t>
      </w:r>
    </w:p>
    <w:p w:rsidR="00F50F2E" w:rsidRDefault="00F50F2E"/>
    <w:p w:rsidR="00F50F2E" w:rsidRDefault="00000000">
      <w:r>
        <w:t xml:space="preserve"> that I smiled large </w:t>
      </w:r>
    </w:p>
    <w:p w:rsidR="00F50F2E" w:rsidRDefault="00F50F2E"/>
    <w:p w:rsidR="00F50F2E" w:rsidRDefault="00000000">
      <w:r>
        <w:t xml:space="preserve">as you kissed </w:t>
      </w:r>
    </w:p>
    <w:p w:rsidR="00F50F2E" w:rsidRDefault="00000000">
      <w:r>
        <w:t>the back of my head.</w:t>
      </w:r>
    </w:p>
    <w:p w:rsidR="00F50F2E" w:rsidRDefault="00F50F2E"/>
    <w:p w:rsidR="00F50F2E" w:rsidRDefault="00000000">
      <w:r>
        <w:t>A moment of such intimacy  and infancy,</w:t>
      </w:r>
    </w:p>
    <w:p w:rsidR="00F50F2E" w:rsidRDefault="00F50F2E"/>
    <w:p w:rsidR="00F50F2E" w:rsidRDefault="00000000">
      <w:r>
        <w:t>I was hesitant to believe in was becoming reality.</w:t>
      </w:r>
    </w:p>
    <w:p w:rsidR="00F50F2E" w:rsidRDefault="00F50F2E"/>
    <w:p w:rsidR="00F50F2E" w:rsidRDefault="00000000">
      <w:r>
        <w:t xml:space="preserve">But you and I will only know </w:t>
      </w:r>
    </w:p>
    <w:p w:rsidR="00F50F2E" w:rsidRDefault="00F50F2E"/>
    <w:p w:rsidR="00F50F2E" w:rsidRDefault="00000000">
      <w:r>
        <w:t>what happened under those</w:t>
      </w:r>
    </w:p>
    <w:p w:rsidR="00F50F2E" w:rsidRDefault="00F50F2E"/>
    <w:p w:rsidR="00F50F2E" w:rsidRDefault="00000000">
      <w:r>
        <w:t xml:space="preserve"> neon lights </w:t>
      </w:r>
    </w:p>
    <w:p w:rsidR="00F50F2E" w:rsidRDefault="00F50F2E"/>
    <w:p w:rsidR="00F50F2E" w:rsidRDefault="00000000">
      <w:r>
        <w:t>Daddy.</w:t>
      </w:r>
    </w:p>
    <w:p w:rsidR="00F50F2E" w:rsidRDefault="00F50F2E"/>
    <w:p w:rsidR="00F50F2E" w:rsidRDefault="00F50F2E"/>
    <w:p w:rsidR="00F50F2E" w:rsidRDefault="00000000">
      <w:r>
        <w:br/>
      </w:r>
    </w:p>
    <w:p w:rsidR="00F50F2E" w:rsidRDefault="00F50F2E"/>
    <w:p w:rsidR="00F50F2E" w:rsidRDefault="00F50F2E"/>
    <w:p w:rsidR="00F50F2E" w:rsidRDefault="00F50F2E"/>
    <w:p w:rsidR="00F50F2E" w:rsidRDefault="00F50F2E"/>
    <w:p w:rsidR="00F50F2E" w:rsidRDefault="00F50F2E"/>
    <w:p w:rsidR="00F50F2E" w:rsidRDefault="00000000">
      <w:r>
        <w:br/>
      </w:r>
    </w:p>
    <w:p w:rsidR="00F50F2E" w:rsidRDefault="00000000">
      <w:r>
        <w:t>A Poem For My Habibi</w:t>
      </w:r>
    </w:p>
    <w:p w:rsidR="00F50F2E" w:rsidRDefault="00000000">
      <w:r>
        <w:t>(Or A Letter from the Battlefront)</w:t>
      </w:r>
    </w:p>
    <w:p w:rsidR="00F50F2E" w:rsidRDefault="00000000">
      <w:r>
        <w:t>(Andrew’s Poem)</w:t>
      </w:r>
    </w:p>
    <w:p w:rsidR="00F50F2E" w:rsidRDefault="00000000">
      <w:r>
        <w:t xml:space="preserve"> </w:t>
      </w:r>
    </w:p>
    <w:p w:rsidR="00F50F2E" w:rsidRDefault="00000000">
      <w:r>
        <w:t>To my beloved, after all these war-torn tears and blood-stained grounds I have traversed to find my way back to your arms, the sun may not shine In the real world, but you brought It back the moment I walked up those steps to your doorway, Inviting me In.</w:t>
      </w:r>
    </w:p>
    <w:p w:rsidR="00F50F2E" w:rsidRDefault="00F50F2E"/>
    <w:p w:rsidR="00F50F2E" w:rsidRDefault="00000000">
      <w:r>
        <w:t>It was the warmest and most overwhelming moment of returning home to a love I hoped had never forgotten about me.</w:t>
      </w:r>
    </w:p>
    <w:p w:rsidR="00F50F2E" w:rsidRDefault="00F50F2E"/>
    <w:p w:rsidR="00F50F2E" w:rsidRDefault="00000000">
      <w:r>
        <w:t>There was a fevered joy and desire to place my lips upon yours for the first time In a very long time.</w:t>
      </w:r>
    </w:p>
    <w:p w:rsidR="00F50F2E" w:rsidRDefault="00000000">
      <w:r>
        <w:t>A moment that I had to hold back upon for fear of shame and overt yearning.</w:t>
      </w:r>
    </w:p>
    <w:p w:rsidR="00F50F2E" w:rsidRDefault="00F50F2E"/>
    <w:p w:rsidR="00F50F2E" w:rsidRDefault="00000000">
      <w:r>
        <w:t>At one moment I found myself lost back In those fields of elation and Infinite baths of love long lost, lapping up with cupped hands each second of hearing your voice echo like thunderstorms I grew to become so comforted by In those moments, that I forgot to I blink and breath.</w:t>
      </w:r>
    </w:p>
    <w:p w:rsidR="00F50F2E" w:rsidRDefault="00F50F2E"/>
    <w:p w:rsidR="00F50F2E" w:rsidRDefault="00000000">
      <w:r>
        <w:t>Your smile growing ear to ear sent me Into a spiral of cosmic design that my soul transcended Into a galaxy of shattered pieces of turquoise and vermillion stars.</w:t>
      </w:r>
    </w:p>
    <w:p w:rsidR="00F50F2E" w:rsidRDefault="00000000">
      <w:r>
        <w:t>Floating In soft baths of weightlessness, ebbing and flowing with the tides of the sound of rain pitter-patting on the rooftop outside, the soft metallic chiming of the steel rods of that wind chime catching In the spring storms gusts.</w:t>
      </w:r>
    </w:p>
    <w:p w:rsidR="00F50F2E" w:rsidRDefault="00F50F2E"/>
    <w:p w:rsidR="00F50F2E" w:rsidRDefault="00000000">
      <w:r>
        <w:br/>
      </w:r>
    </w:p>
    <w:p w:rsidR="00F50F2E" w:rsidRDefault="00F50F2E"/>
    <w:p w:rsidR="00F50F2E" w:rsidRDefault="00F50F2E"/>
    <w:p w:rsidR="00F50F2E" w:rsidRDefault="00000000">
      <w:r>
        <w:t>Dear Charles,</w:t>
      </w:r>
    </w:p>
    <w:p w:rsidR="00F50F2E" w:rsidRDefault="00F50F2E"/>
    <w:p w:rsidR="00F50F2E" w:rsidRDefault="00000000">
      <w:r>
        <w:t>These are the reasons I can’t lose you:</w:t>
      </w:r>
    </w:p>
    <w:p w:rsidR="00F50F2E" w:rsidRDefault="00F50F2E"/>
    <w:p w:rsidR="00F50F2E" w:rsidRDefault="00000000">
      <w:r>
        <w:t>You make me laugh</w:t>
      </w:r>
    </w:p>
    <w:p w:rsidR="00F50F2E" w:rsidRDefault="00000000">
      <w:r>
        <w:t>You make me smile each morning because of how cute you are when your curled up.</w:t>
      </w:r>
    </w:p>
    <w:p w:rsidR="00F50F2E" w:rsidRDefault="00000000">
      <w:r>
        <w:t>You make the cutest snoring sounds</w:t>
      </w:r>
    </w:p>
    <w:p w:rsidR="00F50F2E" w:rsidRDefault="00000000">
      <w:r>
        <w:t>You make me want to live each day better</w:t>
      </w:r>
    </w:p>
    <w:p w:rsidR="00F50F2E" w:rsidRDefault="00000000">
      <w:r>
        <w:t>You make me not want to be living under a bridge</w:t>
      </w:r>
    </w:p>
    <w:p w:rsidR="00F50F2E" w:rsidRDefault="00F50F2E"/>
    <w:p w:rsidR="00F50F2E" w:rsidRDefault="00000000">
      <w:r>
        <w:t>You keep me safe</w:t>
      </w:r>
    </w:p>
    <w:p w:rsidR="00F50F2E" w:rsidRDefault="00000000">
      <w:r>
        <w:t>You make me feel like I’m recognized</w:t>
      </w:r>
    </w:p>
    <w:p w:rsidR="00F50F2E" w:rsidRDefault="00000000">
      <w:r>
        <w:t>You listen to me (even when I’m angry)</w:t>
      </w:r>
    </w:p>
    <w:p w:rsidR="00F50F2E" w:rsidRDefault="00000000">
      <w:r>
        <w:t>You deal with me being an asshole.</w:t>
      </w:r>
    </w:p>
    <w:p w:rsidR="00F50F2E" w:rsidRDefault="00000000">
      <w:r>
        <w:t>You allowed me to sell your soul to the devil</w:t>
      </w:r>
    </w:p>
    <w:p w:rsidR="00F50F2E" w:rsidRDefault="00000000">
      <w:r>
        <w:t>You made a pact with me when we met that we would take care of each other (I remember).</w:t>
      </w:r>
    </w:p>
    <w:p w:rsidR="00F50F2E" w:rsidRDefault="00000000">
      <w:r>
        <w:t>You are my guiding light in the darkness of the world</w:t>
      </w:r>
    </w:p>
    <w:p w:rsidR="00F50F2E" w:rsidRDefault="00F50F2E"/>
    <w:p w:rsidR="00F50F2E" w:rsidRDefault="00000000">
      <w:r>
        <w:t>You are the Baudelaire to my Bukowski (ha!)</w:t>
      </w:r>
    </w:p>
    <w:p w:rsidR="00F50F2E" w:rsidRDefault="00F50F2E"/>
    <w:p w:rsidR="00F50F2E" w:rsidRDefault="00F50F2E"/>
    <w:p w:rsidR="00F50F2E" w:rsidRDefault="00000000">
      <w:r>
        <w:lastRenderedPageBreak/>
        <w:t>1/25/20 (Found Notes)</w:t>
      </w:r>
    </w:p>
    <w:p w:rsidR="00F50F2E" w:rsidRDefault="00F50F2E"/>
    <w:p w:rsidR="00F50F2E" w:rsidRDefault="00F50F2E"/>
    <w:p w:rsidR="00F50F2E" w:rsidRDefault="00F50F2E"/>
    <w:p w:rsidR="00F50F2E" w:rsidRDefault="00000000">
      <w:r>
        <w:br/>
      </w:r>
    </w:p>
    <w:p w:rsidR="00F50F2E" w:rsidRDefault="00000000">
      <w:r>
        <w:t>I wish you could have been the thought in my head</w:t>
      </w:r>
    </w:p>
    <w:p w:rsidR="00F50F2E" w:rsidRDefault="00F50F2E"/>
    <w:p w:rsidR="00F50F2E" w:rsidRDefault="00000000">
      <w:r>
        <w:t>When you mystified me in that split second of time</w:t>
      </w:r>
    </w:p>
    <w:p w:rsidR="00F50F2E" w:rsidRDefault="00F50F2E"/>
    <w:p w:rsidR="00F50F2E" w:rsidRDefault="00000000">
      <w:r>
        <w:t xml:space="preserve">with how you made me swallow such a viscous yet fluid mixture of your spit soiled with the taste of cheap beer and other mens cocks </w:t>
      </w:r>
    </w:p>
    <w:p w:rsidR="00F50F2E" w:rsidRDefault="00000000">
      <w:r>
        <w:t>without telling me</w:t>
      </w:r>
    </w:p>
    <w:p w:rsidR="00F50F2E" w:rsidRDefault="00F50F2E"/>
    <w:p w:rsidR="00F50F2E" w:rsidRDefault="00000000">
      <w:r>
        <w:t xml:space="preserve">It was a moment of longing that my  guards came down for a second time around you, </w:t>
      </w:r>
    </w:p>
    <w:p w:rsidR="00F50F2E" w:rsidRDefault="00000000">
      <w:r>
        <w:t>calculated  into a passionate and fiery moment  of us exposed in the open city streets with desire to have you</w:t>
      </w:r>
    </w:p>
    <w:p w:rsidR="00F50F2E" w:rsidRDefault="00000000">
      <w:r>
        <w:t>Take me:</w:t>
      </w:r>
    </w:p>
    <w:p w:rsidR="00F50F2E" w:rsidRDefault="00F50F2E"/>
    <w:p w:rsidR="00F50F2E" w:rsidRDefault="00000000">
      <w:r>
        <w:t>bend me over that cold and worn steel patio</w:t>
      </w:r>
    </w:p>
    <w:p w:rsidR="00F50F2E" w:rsidRDefault="00F50F2E"/>
    <w:p w:rsidR="00F50F2E" w:rsidRDefault="00000000">
      <w:r>
        <w:t xml:space="preserve">force as much of yourself </w:t>
      </w:r>
    </w:p>
    <w:p w:rsidR="00F50F2E" w:rsidRDefault="00F50F2E"/>
    <w:p w:rsidR="00F50F2E" w:rsidRDefault="00000000">
      <w:r>
        <w:t xml:space="preserve"> you </w:t>
      </w:r>
    </w:p>
    <w:p w:rsidR="00F50F2E" w:rsidRDefault="00000000">
      <w:r>
        <w:t xml:space="preserve">believe </w:t>
      </w:r>
    </w:p>
    <w:p w:rsidR="00F50F2E" w:rsidRDefault="00F50F2E"/>
    <w:p w:rsidR="00F50F2E" w:rsidRDefault="00000000">
      <w:r>
        <w:t xml:space="preserve">I can take </w:t>
      </w:r>
    </w:p>
    <w:p w:rsidR="00F50F2E" w:rsidRDefault="00000000">
      <w:r>
        <w:lastRenderedPageBreak/>
        <w:t>inside of my soul</w:t>
      </w:r>
    </w:p>
    <w:p w:rsidR="00F50F2E" w:rsidRDefault="00F50F2E"/>
    <w:p w:rsidR="00F50F2E" w:rsidRDefault="00000000">
      <w:r>
        <w:t>(I can take it all)</w:t>
      </w:r>
    </w:p>
    <w:p w:rsidR="00F50F2E" w:rsidRDefault="00F50F2E"/>
    <w:p w:rsidR="00F50F2E" w:rsidRDefault="00000000">
      <w:r>
        <w:t>before the world notices us</w:t>
      </w:r>
    </w:p>
    <w:p w:rsidR="00F50F2E" w:rsidRDefault="00F50F2E"/>
    <w:p w:rsidR="00F50F2E" w:rsidRDefault="00000000">
      <w:r>
        <w:t>naked and exposing ourselves</w:t>
      </w:r>
    </w:p>
    <w:p w:rsidR="00F50F2E" w:rsidRDefault="00F50F2E"/>
    <w:p w:rsidR="00F50F2E" w:rsidRDefault="00000000">
      <w:r>
        <w:br/>
      </w:r>
    </w:p>
    <w:p w:rsidR="00F50F2E" w:rsidRDefault="00F50F2E"/>
    <w:p w:rsidR="00F50F2E" w:rsidRDefault="00000000">
      <w:r>
        <w:br/>
      </w:r>
    </w:p>
    <w:p w:rsidR="00F50F2E" w:rsidRDefault="00F50F2E"/>
    <w:p w:rsidR="00F50F2E" w:rsidRDefault="00000000">
      <w:r>
        <w:t xml:space="preserve">It would have been distasteful </w:t>
      </w:r>
    </w:p>
    <w:p w:rsidR="00F50F2E" w:rsidRDefault="00000000">
      <w:r>
        <w:t>to be so crass,</w:t>
      </w:r>
    </w:p>
    <w:p w:rsidR="00F50F2E" w:rsidRDefault="00F50F2E"/>
    <w:p w:rsidR="00F50F2E" w:rsidRDefault="00000000">
      <w:r>
        <w:t xml:space="preserve"> brash </w:t>
      </w:r>
    </w:p>
    <w:p w:rsidR="00F50F2E" w:rsidRDefault="00000000">
      <w:r>
        <w:t xml:space="preserve">vulgar </w:t>
      </w:r>
    </w:p>
    <w:p w:rsidR="00F50F2E" w:rsidRDefault="00F50F2E"/>
    <w:p w:rsidR="00F50F2E" w:rsidRDefault="00000000">
      <w:r>
        <w:t xml:space="preserve">but in that moment </w:t>
      </w:r>
    </w:p>
    <w:p w:rsidR="00F50F2E" w:rsidRDefault="00000000">
      <w:r>
        <w:t xml:space="preserve">I didn’t give a fuck </w:t>
      </w:r>
    </w:p>
    <w:p w:rsidR="00F50F2E" w:rsidRDefault="00F50F2E"/>
    <w:p w:rsidR="00F50F2E" w:rsidRDefault="00000000">
      <w:r>
        <w:t xml:space="preserve">if god </w:t>
      </w:r>
    </w:p>
    <w:p w:rsidR="00F50F2E" w:rsidRDefault="00F50F2E"/>
    <w:p w:rsidR="00F50F2E" w:rsidRDefault="00000000">
      <w:r>
        <w:t xml:space="preserve">was even </w:t>
      </w:r>
    </w:p>
    <w:p w:rsidR="00F50F2E" w:rsidRDefault="00000000">
      <w:r>
        <w:t>filming it.</w:t>
      </w:r>
    </w:p>
    <w:p w:rsidR="00F50F2E" w:rsidRDefault="00F50F2E"/>
    <w:p w:rsidR="00F50F2E" w:rsidRDefault="00000000">
      <w:r>
        <w:t xml:space="preserve">I desired for the world to see me </w:t>
      </w:r>
    </w:p>
    <w:p w:rsidR="00F50F2E" w:rsidRDefault="00000000">
      <w:r>
        <w:t>stripped down</w:t>
      </w:r>
    </w:p>
    <w:p w:rsidR="00F50F2E" w:rsidRDefault="00000000">
      <w:r>
        <w:t xml:space="preserve"> in the filthy street</w:t>
      </w:r>
    </w:p>
    <w:p w:rsidR="00F50F2E" w:rsidRDefault="00F50F2E"/>
    <w:p w:rsidR="00F50F2E" w:rsidRDefault="00000000">
      <w:r>
        <w:t xml:space="preserve"> to show off the regal sinful bastardization of</w:t>
      </w:r>
    </w:p>
    <w:p w:rsidR="00F50F2E" w:rsidRDefault="00000000">
      <w:r>
        <w:t>my unholy, impure, filth infested sexual cravings</w:t>
      </w:r>
    </w:p>
    <w:p w:rsidR="00F50F2E" w:rsidRDefault="00000000">
      <w:r>
        <w:t xml:space="preserve"> </w:t>
      </w:r>
    </w:p>
    <w:p w:rsidR="00F50F2E" w:rsidRDefault="00000000">
      <w:r>
        <w:t xml:space="preserve">I hid(e) away </w:t>
      </w:r>
    </w:p>
    <w:p w:rsidR="00F50F2E" w:rsidRDefault="00000000">
      <w:r>
        <w:t xml:space="preserve">secretly in envelopes </w:t>
      </w:r>
    </w:p>
    <w:p w:rsidR="00F50F2E" w:rsidRDefault="00000000">
      <w:r>
        <w:t xml:space="preserve">that aren’t even </w:t>
      </w:r>
    </w:p>
    <w:p w:rsidR="00F50F2E" w:rsidRDefault="00000000">
      <w:r>
        <w:t xml:space="preserve">written under </w:t>
      </w:r>
    </w:p>
    <w:p w:rsidR="00F50F2E" w:rsidRDefault="00000000">
      <w:r>
        <w:t>my own hand</w:t>
      </w:r>
    </w:p>
    <w:p w:rsidR="00F50F2E" w:rsidRDefault="00000000">
      <w:r>
        <w:t>nor name.</w:t>
      </w:r>
    </w:p>
    <w:p w:rsidR="00F50F2E" w:rsidRDefault="00F50F2E"/>
    <w:p w:rsidR="00F50F2E" w:rsidRDefault="00000000">
      <w:r>
        <w:br/>
      </w:r>
    </w:p>
    <w:p w:rsidR="00F50F2E" w:rsidRDefault="00F50F2E"/>
    <w:p w:rsidR="00F50F2E" w:rsidRDefault="00000000">
      <w:r>
        <w:t>The taste of your beer soiled spit</w:t>
      </w:r>
    </w:p>
    <w:p w:rsidR="00F50F2E" w:rsidRDefault="00000000">
      <w:r>
        <w:t xml:space="preserve"> suddenly filling my mouth </w:t>
      </w:r>
    </w:p>
    <w:p w:rsidR="00F50F2E" w:rsidRDefault="00000000">
      <w:r>
        <w:t xml:space="preserve">as if though someone had </w:t>
      </w:r>
    </w:p>
    <w:p w:rsidR="00F50F2E" w:rsidRDefault="00000000">
      <w:r>
        <w:t>siphoned gasoline from a diesel tanker</w:t>
      </w:r>
    </w:p>
    <w:p w:rsidR="00F50F2E" w:rsidRDefault="00000000">
      <w:r>
        <w:t xml:space="preserve"> to a portable gasoline container, </w:t>
      </w:r>
    </w:p>
    <w:p w:rsidR="00F50F2E" w:rsidRDefault="00F50F2E"/>
    <w:p w:rsidR="00F50F2E" w:rsidRDefault="00000000">
      <w:r>
        <w:t xml:space="preserve">it was warm and hoppy as it stained my tongue </w:t>
      </w:r>
    </w:p>
    <w:p w:rsidR="00F50F2E" w:rsidRDefault="00000000">
      <w:r>
        <w:t>widening my eyes</w:t>
      </w:r>
    </w:p>
    <w:p w:rsidR="00F50F2E" w:rsidRDefault="00000000">
      <w:r>
        <w:lastRenderedPageBreak/>
        <w:t xml:space="preserve"> as we were caught in a passionate moment</w:t>
      </w:r>
    </w:p>
    <w:p w:rsidR="00F50F2E" w:rsidRDefault="00F50F2E"/>
    <w:p w:rsidR="00F50F2E" w:rsidRDefault="00000000">
      <w:r>
        <w:t>lost within each other</w:t>
      </w:r>
    </w:p>
    <w:p w:rsidR="00F50F2E" w:rsidRDefault="00F50F2E"/>
    <w:p w:rsidR="00F50F2E" w:rsidRDefault="00000000">
      <w:r>
        <w:t>Your eyes softly beginning to notice that I had something close to a spiritual awakening</w:t>
      </w:r>
    </w:p>
    <w:p w:rsidR="00F50F2E" w:rsidRDefault="00F50F2E"/>
    <w:p w:rsidR="00F50F2E" w:rsidRDefault="00000000">
      <w:r>
        <w:t xml:space="preserve">Yearning for you to </w:t>
      </w:r>
    </w:p>
    <w:p w:rsidR="00F50F2E" w:rsidRDefault="00000000">
      <w:r>
        <w:t xml:space="preserve">teach me </w:t>
      </w:r>
    </w:p>
    <w:p w:rsidR="00F50F2E" w:rsidRDefault="00000000">
      <w:r>
        <w:t xml:space="preserve">how to make our mouths </w:t>
      </w:r>
    </w:p>
    <w:p w:rsidR="00F50F2E" w:rsidRDefault="00000000">
      <w:r>
        <w:t>move in tandem like that</w:t>
      </w:r>
    </w:p>
    <w:p w:rsidR="00F50F2E" w:rsidRDefault="00F50F2E"/>
    <w:p w:rsidR="00F50F2E" w:rsidRDefault="00000000">
      <w:r>
        <w:t>Let not for the supple soft-hued alcoholic lips of yours</w:t>
      </w:r>
    </w:p>
    <w:p w:rsidR="00F50F2E" w:rsidRDefault="00F50F2E"/>
    <w:p w:rsidR="00F50F2E" w:rsidRDefault="00000000">
      <w:r>
        <w:t xml:space="preserve">Because the danger that was feverishly desiring to </w:t>
      </w:r>
    </w:p>
    <w:p w:rsidR="00F50F2E" w:rsidRDefault="00F50F2E"/>
    <w:p w:rsidR="00F50F2E" w:rsidRDefault="00000000">
      <w:r>
        <w:t xml:space="preserve">awaken </w:t>
      </w:r>
    </w:p>
    <w:p w:rsidR="00F50F2E" w:rsidRDefault="00F50F2E"/>
    <w:p w:rsidR="00F50F2E" w:rsidRDefault="00000000">
      <w:r>
        <w:t>within</w:t>
      </w:r>
    </w:p>
    <w:p w:rsidR="00F50F2E" w:rsidRDefault="00F50F2E"/>
    <w:p w:rsidR="00F50F2E" w:rsidRDefault="00000000">
      <w:r>
        <w:t xml:space="preserve">was the simplicity of what </w:t>
      </w:r>
    </w:p>
    <w:p w:rsidR="00F50F2E" w:rsidRDefault="00F50F2E"/>
    <w:p w:rsidR="00F50F2E" w:rsidRDefault="00000000">
      <w:r>
        <w:t xml:space="preserve">you wore in that moment </w:t>
      </w:r>
    </w:p>
    <w:p w:rsidR="00F50F2E" w:rsidRDefault="00000000">
      <w:r>
        <w:t xml:space="preserve">that I wished to viscously </w:t>
      </w:r>
    </w:p>
    <w:p w:rsidR="00F50F2E" w:rsidRDefault="00F50F2E"/>
    <w:p w:rsidR="00F50F2E" w:rsidRDefault="00000000">
      <w:r>
        <w:t>ravage from your</w:t>
      </w:r>
    </w:p>
    <w:p w:rsidR="00F50F2E" w:rsidRDefault="00F50F2E"/>
    <w:p w:rsidR="00F50F2E" w:rsidRDefault="00000000">
      <w:r>
        <w:lastRenderedPageBreak/>
        <w:t xml:space="preserve">soul. </w:t>
      </w:r>
    </w:p>
    <w:p w:rsidR="00F50F2E" w:rsidRDefault="00F50F2E"/>
    <w:p w:rsidR="00F50F2E" w:rsidRDefault="00000000">
      <w:r>
        <w:t>To dance naked together in the twilight at dawn</w:t>
      </w:r>
    </w:p>
    <w:p w:rsidR="00F50F2E" w:rsidRDefault="00F50F2E"/>
    <w:p w:rsidR="00F50F2E" w:rsidRDefault="00000000">
      <w:r>
        <w:t xml:space="preserve">Embracing in an ecstatic harmony of learning how </w:t>
      </w:r>
    </w:p>
    <w:p w:rsidR="00F50F2E" w:rsidRDefault="00F50F2E"/>
    <w:p w:rsidR="00F50F2E" w:rsidRDefault="00000000">
      <w:r>
        <w:t xml:space="preserve">to makeshift an umbrella </w:t>
      </w:r>
    </w:p>
    <w:p w:rsidR="00F50F2E" w:rsidRDefault="00F50F2E"/>
    <w:p w:rsidR="00F50F2E" w:rsidRDefault="00000000">
      <w:r>
        <w:t>out of the clothes that we both</w:t>
      </w:r>
    </w:p>
    <w:p w:rsidR="00F50F2E" w:rsidRDefault="00F50F2E"/>
    <w:p w:rsidR="00F50F2E" w:rsidRDefault="00000000">
      <w:r>
        <w:t xml:space="preserve">tore viciously yet </w:t>
      </w:r>
    </w:p>
    <w:p w:rsidR="00F50F2E" w:rsidRDefault="00000000">
      <w:r>
        <w:t>]somehow romantically at the same time</w:t>
      </w:r>
    </w:p>
    <w:p w:rsidR="00F50F2E" w:rsidRDefault="00F50F2E"/>
    <w:p w:rsidR="00F50F2E" w:rsidRDefault="00000000">
      <w:r>
        <w:t>tenderly stripped from each-others godless flesh</w:t>
      </w:r>
    </w:p>
    <w:p w:rsidR="00F50F2E" w:rsidRDefault="00F50F2E"/>
    <w:p w:rsidR="00F50F2E" w:rsidRDefault="00000000">
      <w:r>
        <w:t xml:space="preserve">dancing feverishly under hot red lights </w:t>
      </w:r>
    </w:p>
    <w:p w:rsidR="00F50F2E" w:rsidRDefault="00000000">
      <w:r>
        <w:t xml:space="preserve">that hid the wounds of infliction </w:t>
      </w:r>
    </w:p>
    <w:p w:rsidR="00F50F2E" w:rsidRDefault="00000000">
      <w:r>
        <w:t>I had tried to hide</w:t>
      </w:r>
    </w:p>
    <w:p w:rsidR="00F50F2E" w:rsidRDefault="00000000">
      <w:r>
        <w:t>because you</w:t>
      </w:r>
    </w:p>
    <w:p w:rsidR="00F50F2E" w:rsidRDefault="00000000">
      <w:r>
        <w:t>terrif(i)ed) me.</w:t>
      </w:r>
    </w:p>
    <w:p w:rsidR="00F50F2E" w:rsidRDefault="00F50F2E"/>
    <w:p w:rsidR="00F50F2E" w:rsidRDefault="00F50F2E"/>
    <w:p w:rsidR="00F50F2E" w:rsidRDefault="00000000">
      <w:r>
        <w:t>The movements you made that reminded me of reliving a past memoir</w:t>
      </w:r>
    </w:p>
    <w:p w:rsidR="00F50F2E" w:rsidRDefault="00F50F2E"/>
    <w:p w:rsidR="00F50F2E" w:rsidRDefault="00000000">
      <w:r>
        <w:t xml:space="preserve">dancing in those ragged streets at dawn </w:t>
      </w:r>
    </w:p>
    <w:p w:rsidR="00F50F2E" w:rsidRDefault="00F50F2E"/>
    <w:p w:rsidR="00F50F2E" w:rsidRDefault="00000000">
      <w:r>
        <w:lastRenderedPageBreak/>
        <w:t xml:space="preserve">with someone who I cared to </w:t>
      </w:r>
      <w:r>
        <w:br/>
      </w:r>
    </w:p>
    <w:p w:rsidR="00F50F2E" w:rsidRDefault="00000000">
      <w:r>
        <w:t>believe</w:t>
      </w:r>
    </w:p>
    <w:p w:rsidR="00F50F2E" w:rsidRDefault="00F50F2E"/>
    <w:p w:rsidR="00F50F2E" w:rsidRDefault="00000000">
      <w:r>
        <w:t>could teach me new ways to dance</w:t>
      </w:r>
    </w:p>
    <w:p w:rsidR="00F50F2E" w:rsidRDefault="00F50F2E"/>
    <w:p w:rsidR="00F50F2E" w:rsidRDefault="00000000">
      <w:r>
        <w:t>Yet all I had learned was</w:t>
      </w:r>
    </w:p>
    <w:p w:rsidR="00F50F2E" w:rsidRDefault="00F50F2E"/>
    <w:p w:rsidR="00F50F2E" w:rsidRDefault="00000000">
      <w:r>
        <w:t>The art</w:t>
      </w:r>
    </w:p>
    <w:p w:rsidR="00F50F2E" w:rsidRDefault="00000000">
      <w:r>
        <w:t>Of</w:t>
      </w:r>
    </w:p>
    <w:p w:rsidR="00F50F2E" w:rsidRDefault="00000000">
      <w:r>
        <w:t>Growing</w:t>
      </w:r>
    </w:p>
    <w:p w:rsidR="00F50F2E" w:rsidRDefault="00000000">
      <w:r>
        <w:t>Up,</w:t>
      </w:r>
    </w:p>
    <w:p w:rsidR="00F50F2E" w:rsidRDefault="00F50F2E"/>
    <w:p w:rsidR="00F50F2E" w:rsidRDefault="00000000">
      <w:r>
        <w:br/>
      </w:r>
    </w:p>
    <w:p w:rsidR="00F50F2E" w:rsidRDefault="00F50F2E"/>
    <w:p w:rsidR="00F50F2E" w:rsidRDefault="00F50F2E"/>
    <w:p w:rsidR="00F50F2E" w:rsidRDefault="00F50F2E"/>
    <w:p w:rsidR="00F50F2E" w:rsidRDefault="00000000">
      <w:r>
        <w:br/>
      </w:r>
    </w:p>
    <w:p w:rsidR="00F50F2E" w:rsidRDefault="00F50F2E"/>
    <w:p w:rsidR="00F50F2E" w:rsidRDefault="00000000">
      <w:r>
        <w:t>(Part II)</w:t>
      </w:r>
    </w:p>
    <w:p w:rsidR="00F50F2E" w:rsidRDefault="00F50F2E"/>
    <w:p w:rsidR="00F50F2E" w:rsidRDefault="00000000">
      <w:r>
        <w:t>(Is this the true answer?)</w:t>
      </w:r>
    </w:p>
    <w:p w:rsidR="00F50F2E" w:rsidRDefault="00000000">
      <w:r>
        <w:t>Art of Abuse</w:t>
      </w:r>
    </w:p>
    <w:p w:rsidR="00F50F2E" w:rsidRDefault="00F50F2E"/>
    <w:p w:rsidR="00F50F2E" w:rsidRDefault="00000000">
      <w:r>
        <w:t xml:space="preserve">Hateful, sentimental moments that crafted years of trauma into words on pages that </w:t>
      </w:r>
    </w:p>
    <w:p w:rsidR="00F50F2E" w:rsidRDefault="00000000">
      <w:r>
        <w:lastRenderedPageBreak/>
        <w:t xml:space="preserve">(like aforementioned) </w:t>
      </w:r>
    </w:p>
    <w:p w:rsidR="00F50F2E" w:rsidRDefault="00000000">
      <w:r>
        <w:t>Still haunt me to this day</w:t>
      </w:r>
    </w:p>
    <w:p w:rsidR="00F50F2E" w:rsidRDefault="00000000">
      <w:r>
        <w:t>Yet</w:t>
      </w:r>
    </w:p>
    <w:p w:rsidR="00F50F2E" w:rsidRDefault="00000000">
      <w:r>
        <w:t>You</w:t>
      </w:r>
    </w:p>
    <w:p w:rsidR="00F50F2E" w:rsidRDefault="00000000">
      <w:r>
        <w:t>Somehow Keep Them Alive</w:t>
      </w:r>
    </w:p>
    <w:p w:rsidR="00F50F2E" w:rsidRDefault="00F50F2E"/>
    <w:p w:rsidR="00F50F2E" w:rsidRDefault="00000000">
      <w:r>
        <w:t>That Family of Ghosts</w:t>
      </w:r>
    </w:p>
    <w:p w:rsidR="00F50F2E" w:rsidRDefault="00F50F2E"/>
    <w:p w:rsidR="00F50F2E" w:rsidRDefault="00000000">
      <w:r>
        <w:t>The historical, monumental, soul-crushing, absolute yet warming keynotes of my history</w:t>
      </w:r>
    </w:p>
    <w:p w:rsidR="00F50F2E" w:rsidRDefault="00F50F2E"/>
    <w:p w:rsidR="00F50F2E" w:rsidRDefault="00000000">
      <w:r>
        <w:t>You</w:t>
      </w:r>
    </w:p>
    <w:p w:rsidR="00F50F2E" w:rsidRDefault="00000000">
      <w:r>
        <w:t>Keep</w:t>
      </w:r>
    </w:p>
    <w:p w:rsidR="00F50F2E" w:rsidRDefault="00000000">
      <w:r>
        <w:t>Them</w:t>
      </w:r>
    </w:p>
    <w:p w:rsidR="00F50F2E" w:rsidRDefault="00000000">
      <w:r>
        <w:t>Alive</w:t>
      </w:r>
    </w:p>
    <w:p w:rsidR="00F50F2E" w:rsidRDefault="00F50F2E"/>
    <w:p w:rsidR="00F50F2E" w:rsidRDefault="00000000">
      <w:r>
        <w:t>When I Want Them Dead</w:t>
      </w:r>
    </w:p>
    <w:p w:rsidR="00F50F2E" w:rsidRDefault="00F50F2E"/>
    <w:p w:rsidR="00F50F2E" w:rsidRDefault="00000000">
      <w:r>
        <w:t xml:space="preserve"> This is the End of that story for me when I wake</w:t>
      </w:r>
    </w:p>
    <w:p w:rsidR="00F50F2E" w:rsidRDefault="00000000">
      <w:r>
        <w:t>Plotting the navigation of how you will repeat that cycle</w:t>
      </w:r>
    </w:p>
    <w:p w:rsidR="00F50F2E" w:rsidRDefault="00000000">
      <w:r>
        <w:t>And I will move on yet again, falling for your trap.</w:t>
      </w:r>
    </w:p>
    <w:sectPr w:rsidR="00F50F2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45789251">
    <w:abstractNumId w:val="8"/>
  </w:num>
  <w:num w:numId="2" w16cid:durableId="90585528">
    <w:abstractNumId w:val="6"/>
  </w:num>
  <w:num w:numId="3" w16cid:durableId="747311851">
    <w:abstractNumId w:val="5"/>
  </w:num>
  <w:num w:numId="4" w16cid:durableId="1617981096">
    <w:abstractNumId w:val="4"/>
  </w:num>
  <w:num w:numId="5" w16cid:durableId="1954165311">
    <w:abstractNumId w:val="7"/>
  </w:num>
  <w:num w:numId="6" w16cid:durableId="2142187231">
    <w:abstractNumId w:val="3"/>
  </w:num>
  <w:num w:numId="7" w16cid:durableId="994144738">
    <w:abstractNumId w:val="2"/>
  </w:num>
  <w:num w:numId="8" w16cid:durableId="1485388967">
    <w:abstractNumId w:val="1"/>
  </w:num>
  <w:num w:numId="9" w16cid:durableId="2054769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AA1D8D"/>
    <w:rsid w:val="00B47730"/>
    <w:rsid w:val="00CB0664"/>
    <w:rsid w:val="00CC482A"/>
    <w:rsid w:val="00F50F2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223</Pages>
  <Words>17526</Words>
  <Characters>76593</Characters>
  <Application>Microsoft Office Word</Application>
  <DocSecurity>0</DocSecurity>
  <Lines>1781</Lines>
  <Paragraphs>1775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generated by python-docx</dc:description>
  <cp:lastModifiedBy/>
  <cp:revision>1</cp:revision>
  <dcterms:created xsi:type="dcterms:W3CDTF">2013-12-23T23:15:00Z</dcterms:created>
  <dcterms:modified xsi:type="dcterms:W3CDTF">2025-06-06T04:28:00Z</dcterms:modified>
  <cp:category/>
</cp:coreProperties>
</file>